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C6322" w14:textId="77777777" w:rsidR="00A9690A" w:rsidRPr="007D4180" w:rsidRDefault="00A9690A" w:rsidP="00585A19">
      <w:pPr>
        <w:pStyle w:val="21"/>
        <w:shd w:val="clear" w:color="auto" w:fill="auto"/>
        <w:spacing w:before="0" w:after="0" w:line="240" w:lineRule="auto"/>
        <w:ind w:right="-1"/>
        <w:rPr>
          <w:rFonts w:ascii="Arial" w:hAnsi="Arial" w:cs="Arial"/>
          <w:b/>
          <w:sz w:val="32"/>
          <w:szCs w:val="32"/>
        </w:rPr>
      </w:pPr>
      <w:r w:rsidRPr="007D4180">
        <w:rPr>
          <w:rStyle w:val="20"/>
          <w:rFonts w:ascii="Arial" w:hAnsi="Arial" w:cs="Arial"/>
          <w:b/>
          <w:color w:val="000000"/>
          <w:sz w:val="32"/>
          <w:szCs w:val="32"/>
        </w:rPr>
        <w:t>Информационный материал</w:t>
      </w:r>
    </w:p>
    <w:p w14:paraId="7DE3FE64" w14:textId="77777777" w:rsidR="00A9690A" w:rsidRDefault="00A9690A" w:rsidP="007D4180">
      <w:pPr>
        <w:pStyle w:val="21"/>
        <w:pBdr>
          <w:bottom w:val="single" w:sz="4" w:space="1" w:color="auto"/>
        </w:pBdr>
        <w:shd w:val="clear" w:color="auto" w:fill="auto"/>
        <w:spacing w:before="0" w:after="0" w:line="240" w:lineRule="auto"/>
        <w:ind w:right="-1"/>
        <w:jc w:val="left"/>
        <w:rPr>
          <w:rStyle w:val="20"/>
          <w:rFonts w:ascii="Arial" w:hAnsi="Arial" w:cs="Arial"/>
          <w:b/>
          <w:color w:val="000000"/>
          <w:sz w:val="32"/>
          <w:szCs w:val="32"/>
        </w:rPr>
      </w:pPr>
      <w:r w:rsidRPr="007D4180">
        <w:rPr>
          <w:rStyle w:val="20"/>
          <w:rFonts w:ascii="Arial" w:hAnsi="Arial" w:cs="Arial"/>
          <w:b/>
          <w:color w:val="000000"/>
          <w:sz w:val="32"/>
          <w:szCs w:val="32"/>
        </w:rPr>
        <w:t>об историческом пути зарождения, становления и развития отраслевого профсоюзного движения в нашей стране</w:t>
      </w:r>
    </w:p>
    <w:p w14:paraId="2EA34A06" w14:textId="77777777" w:rsidR="007D4180" w:rsidRPr="007D4180" w:rsidRDefault="007D4180" w:rsidP="00536693">
      <w:pPr>
        <w:pStyle w:val="21"/>
        <w:shd w:val="clear" w:color="auto" w:fill="auto"/>
        <w:spacing w:before="0" w:after="0" w:line="240" w:lineRule="auto"/>
        <w:ind w:right="-1"/>
        <w:rPr>
          <w:rFonts w:ascii="Arial" w:hAnsi="Arial" w:cs="Arial"/>
          <w:b/>
          <w:sz w:val="32"/>
          <w:szCs w:val="32"/>
        </w:rPr>
      </w:pPr>
    </w:p>
    <w:p w14:paraId="495BA038" w14:textId="77777777" w:rsidR="00A9690A" w:rsidRPr="00C435B0" w:rsidRDefault="00A9690A" w:rsidP="00536693">
      <w:pPr>
        <w:pStyle w:val="a8"/>
        <w:shd w:val="clear" w:color="auto" w:fill="auto"/>
        <w:spacing w:line="240" w:lineRule="auto"/>
        <w:ind w:left="300" w:right="-1"/>
        <w:jc w:val="center"/>
        <w:rPr>
          <w:rFonts w:ascii="Arial" w:hAnsi="Arial" w:cs="Arial"/>
          <w:b/>
          <w:sz w:val="26"/>
          <w:szCs w:val="26"/>
        </w:rPr>
      </w:pPr>
      <w:r w:rsidRPr="00C435B0">
        <w:rPr>
          <w:rFonts w:ascii="Arial" w:hAnsi="Arial" w:cs="Arial"/>
          <w:b/>
          <w:color w:val="000000"/>
          <w:sz w:val="26"/>
          <w:szCs w:val="26"/>
        </w:rPr>
        <w:t>Возникновение профессиональных объединений рабочих-химиков</w:t>
      </w:r>
      <w:r w:rsidR="007D4180" w:rsidRPr="00C435B0">
        <w:rPr>
          <w:rFonts w:ascii="Arial" w:hAnsi="Arial" w:cs="Arial"/>
          <w:b/>
          <w:color w:val="000000"/>
          <w:sz w:val="26"/>
          <w:szCs w:val="26"/>
        </w:rPr>
        <w:t xml:space="preserve"> </w:t>
      </w:r>
      <w:r w:rsidRPr="00C435B0">
        <w:rPr>
          <w:rFonts w:ascii="Arial" w:hAnsi="Arial" w:cs="Arial"/>
          <w:b/>
          <w:color w:val="000000"/>
          <w:sz w:val="26"/>
          <w:szCs w:val="26"/>
        </w:rPr>
        <w:t>(1905-1917 гг.)</w:t>
      </w:r>
    </w:p>
    <w:p w14:paraId="5B1E6E97" w14:textId="0577A22E" w:rsidR="00A9690A" w:rsidRPr="007D4180" w:rsidRDefault="00A9690A" w:rsidP="00536693">
      <w:pPr>
        <w:pStyle w:val="31"/>
        <w:shd w:val="clear" w:color="auto" w:fill="auto"/>
        <w:spacing w:before="0" w:line="240" w:lineRule="auto"/>
        <w:ind w:left="200" w:right="-1"/>
        <w:rPr>
          <w:rFonts w:ascii="Arial" w:hAnsi="Arial" w:cs="Arial"/>
          <w:sz w:val="28"/>
          <w:szCs w:val="28"/>
        </w:rPr>
      </w:pPr>
      <w:r w:rsidRPr="007D4180">
        <w:rPr>
          <w:rStyle w:val="32"/>
          <w:rFonts w:ascii="Arial" w:hAnsi="Arial" w:cs="Arial"/>
          <w:color w:val="000000"/>
          <w:sz w:val="28"/>
          <w:szCs w:val="28"/>
        </w:rPr>
        <w:t>Как машинное производство химическая промышленность появи</w:t>
      </w:r>
      <w:r w:rsidRPr="007D4180">
        <w:rPr>
          <w:rStyle w:val="32"/>
          <w:rFonts w:ascii="Arial" w:hAnsi="Arial" w:cs="Arial"/>
          <w:color w:val="000000"/>
          <w:sz w:val="28"/>
          <w:szCs w:val="28"/>
        </w:rPr>
        <w:softHyphen/>
        <w:t>лась в России во второй по</w:t>
      </w:r>
      <w:r w:rsidR="005C69BB">
        <w:rPr>
          <w:rStyle w:val="32"/>
          <w:rFonts w:ascii="Arial" w:hAnsi="Arial" w:cs="Arial"/>
          <w:color w:val="000000"/>
          <w:sz w:val="28"/>
          <w:szCs w:val="28"/>
        </w:rPr>
        <w:t>ловине XIX века. В 1875-1887 гг.</w:t>
      </w:r>
      <w:r w:rsidRPr="007D4180">
        <w:rPr>
          <w:rStyle w:val="32"/>
          <w:rFonts w:ascii="Arial" w:hAnsi="Arial" w:cs="Arial"/>
          <w:color w:val="000000"/>
          <w:sz w:val="28"/>
          <w:szCs w:val="28"/>
        </w:rPr>
        <w:t xml:space="preserve"> в России работало лишь 38 механизированных химических заводов, в 1890 г. - 140. Количество рабочих, занятых в химической промышленности, в 1866 г. насчитывало 5645 чел</w:t>
      </w:r>
      <w:r w:rsidR="00DD5B1D">
        <w:rPr>
          <w:rStyle w:val="32"/>
          <w:rFonts w:ascii="Arial" w:hAnsi="Arial" w:cs="Arial"/>
          <w:color w:val="000000"/>
          <w:sz w:val="28"/>
          <w:szCs w:val="28"/>
        </w:rPr>
        <w:t>овек</w:t>
      </w:r>
      <w:r w:rsidRPr="007D4180">
        <w:rPr>
          <w:rStyle w:val="32"/>
          <w:rFonts w:ascii="Arial" w:hAnsi="Arial" w:cs="Arial"/>
          <w:color w:val="000000"/>
          <w:sz w:val="28"/>
          <w:szCs w:val="28"/>
        </w:rPr>
        <w:t xml:space="preserve">, а в 1890 </w:t>
      </w:r>
      <w:r w:rsidRPr="007D4180">
        <w:rPr>
          <w:rStyle w:val="31pt"/>
          <w:rFonts w:ascii="Arial" w:hAnsi="Arial" w:cs="Arial"/>
          <w:color w:val="000000"/>
          <w:sz w:val="28"/>
          <w:szCs w:val="28"/>
        </w:rPr>
        <w:t>г.-</w:t>
      </w:r>
      <w:r w:rsidR="00C435B0">
        <w:rPr>
          <w:rStyle w:val="31pt"/>
          <w:rFonts w:ascii="Arial" w:hAnsi="Arial" w:cs="Arial"/>
          <w:color w:val="000000"/>
          <w:sz w:val="28"/>
          <w:szCs w:val="28"/>
        </w:rPr>
        <w:t xml:space="preserve"> </w:t>
      </w:r>
      <w:r w:rsidRPr="007D4180">
        <w:rPr>
          <w:rStyle w:val="31pt"/>
          <w:rFonts w:ascii="Arial" w:hAnsi="Arial" w:cs="Arial"/>
          <w:color w:val="000000"/>
          <w:sz w:val="28"/>
          <w:szCs w:val="28"/>
        </w:rPr>
        <w:t>25</w:t>
      </w:r>
      <w:r w:rsidR="00C435B0">
        <w:rPr>
          <w:rStyle w:val="32"/>
          <w:rFonts w:ascii="Arial" w:hAnsi="Arial" w:cs="Arial"/>
          <w:color w:val="000000"/>
          <w:sz w:val="28"/>
          <w:szCs w:val="28"/>
        </w:rPr>
        <w:t xml:space="preserve"> тысяч</w:t>
      </w:r>
      <w:r w:rsidRPr="007D4180">
        <w:rPr>
          <w:rStyle w:val="32"/>
          <w:rFonts w:ascii="Arial" w:hAnsi="Arial" w:cs="Arial"/>
          <w:color w:val="000000"/>
          <w:sz w:val="28"/>
          <w:szCs w:val="28"/>
        </w:rPr>
        <w:t xml:space="preserve"> чел</w:t>
      </w:r>
      <w:r w:rsidR="00C435B0">
        <w:rPr>
          <w:rStyle w:val="32"/>
          <w:rFonts w:ascii="Arial" w:hAnsi="Arial" w:cs="Arial"/>
          <w:color w:val="000000"/>
          <w:sz w:val="28"/>
          <w:szCs w:val="28"/>
        </w:rPr>
        <w:t>овек</w:t>
      </w:r>
      <w:r w:rsidRPr="007D4180">
        <w:rPr>
          <w:rStyle w:val="32"/>
          <w:rFonts w:ascii="Arial" w:hAnsi="Arial" w:cs="Arial"/>
          <w:color w:val="000000"/>
          <w:sz w:val="28"/>
          <w:szCs w:val="28"/>
        </w:rPr>
        <w:t>.</w:t>
      </w:r>
    </w:p>
    <w:p w14:paraId="3985866D" w14:textId="04EB8C0F" w:rsidR="00A9690A" w:rsidRPr="007D4180" w:rsidRDefault="00A9690A" w:rsidP="00536693">
      <w:pPr>
        <w:pStyle w:val="31"/>
        <w:shd w:val="clear" w:color="auto" w:fill="auto"/>
        <w:spacing w:before="0" w:line="240" w:lineRule="auto"/>
        <w:ind w:left="200" w:right="-1"/>
        <w:rPr>
          <w:rFonts w:ascii="Arial" w:hAnsi="Arial" w:cs="Arial"/>
          <w:sz w:val="28"/>
          <w:szCs w:val="28"/>
        </w:rPr>
      </w:pPr>
      <w:r w:rsidRPr="007D4180">
        <w:rPr>
          <w:rStyle w:val="32"/>
          <w:rFonts w:ascii="Arial" w:hAnsi="Arial" w:cs="Arial"/>
          <w:color w:val="000000"/>
          <w:sz w:val="28"/>
          <w:szCs w:val="28"/>
        </w:rPr>
        <w:t>Оживление производства в химической промышленности прихо</w:t>
      </w:r>
      <w:r w:rsidRPr="007D4180">
        <w:rPr>
          <w:rStyle w:val="32"/>
          <w:rFonts w:ascii="Arial" w:hAnsi="Arial" w:cs="Arial"/>
          <w:color w:val="000000"/>
          <w:sz w:val="28"/>
          <w:szCs w:val="28"/>
        </w:rPr>
        <w:softHyphen/>
        <w:t>дится на начало XX века. За период 1900-1914 гг. число работающих в отрасли возросло до 200 тыс. чел</w:t>
      </w:r>
      <w:r w:rsidR="00DD5B1D">
        <w:rPr>
          <w:rStyle w:val="32"/>
          <w:rFonts w:ascii="Arial" w:hAnsi="Arial" w:cs="Arial"/>
          <w:color w:val="000000"/>
          <w:sz w:val="28"/>
          <w:szCs w:val="28"/>
        </w:rPr>
        <w:t>овек.</w:t>
      </w:r>
      <w:r w:rsidRPr="007D4180">
        <w:rPr>
          <w:rStyle w:val="32"/>
          <w:rFonts w:ascii="Arial" w:hAnsi="Arial" w:cs="Arial"/>
          <w:color w:val="000000"/>
          <w:sz w:val="28"/>
          <w:szCs w:val="28"/>
        </w:rPr>
        <w:t xml:space="preserve"> К 1908 г. химическая промышленность включала в себя 15 производств: основное химическое; взрывчатых ве</w:t>
      </w:r>
      <w:r w:rsidRPr="007D4180">
        <w:rPr>
          <w:rStyle w:val="32"/>
          <w:rFonts w:ascii="Arial" w:hAnsi="Arial" w:cs="Arial"/>
          <w:color w:val="000000"/>
          <w:sz w:val="28"/>
          <w:szCs w:val="28"/>
        </w:rPr>
        <w:softHyphen/>
        <w:t>ществ; газовое и асфальтовое; анилинокрасочное; химико-фармацевтическое; лесохимическое; лакокрасочное; резиновое; спичечное; жировое и парфюмерно-косметическое; обработка кости и других живот</w:t>
      </w:r>
      <w:r w:rsidRPr="007D4180">
        <w:rPr>
          <w:rStyle w:val="36"/>
          <w:rFonts w:ascii="Arial" w:hAnsi="Arial" w:cs="Arial"/>
          <w:color w:val="000000"/>
          <w:sz w:val="28"/>
          <w:szCs w:val="28"/>
        </w:rPr>
        <w:t xml:space="preserve">ных продуктов; </w:t>
      </w:r>
      <w:r w:rsidR="000D4766" w:rsidRPr="007D4180">
        <w:rPr>
          <w:rStyle w:val="36"/>
          <w:rFonts w:ascii="Arial" w:hAnsi="Arial" w:cs="Arial"/>
          <w:color w:val="000000"/>
          <w:sz w:val="28"/>
          <w:szCs w:val="28"/>
        </w:rPr>
        <w:t>техно хозяйственное</w:t>
      </w:r>
      <w:r w:rsidRPr="007D4180">
        <w:rPr>
          <w:rStyle w:val="36"/>
          <w:rFonts w:ascii="Arial" w:hAnsi="Arial" w:cs="Arial"/>
          <w:color w:val="000000"/>
          <w:sz w:val="28"/>
          <w:szCs w:val="28"/>
        </w:rPr>
        <w:t>, добыча ископаемых; стекольное; фарфоро-фаянсовое. Однако в 1913 г. в промышленной продукции, про</w:t>
      </w:r>
      <w:r w:rsidRPr="007D4180">
        <w:rPr>
          <w:rStyle w:val="36"/>
          <w:rFonts w:ascii="Arial" w:hAnsi="Arial" w:cs="Arial"/>
          <w:color w:val="000000"/>
          <w:sz w:val="28"/>
          <w:szCs w:val="28"/>
        </w:rPr>
        <w:softHyphen/>
        <w:t>изводимой в России, доля химических товаров составляла лишь 2%.</w:t>
      </w:r>
    </w:p>
    <w:p w14:paraId="5282C8D5" w14:textId="089E144C"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t>Интенсивный рост и развитие химической промышленности при</w:t>
      </w:r>
      <w:r w:rsidRPr="007D4180">
        <w:rPr>
          <w:rStyle w:val="36"/>
          <w:rFonts w:ascii="Arial" w:hAnsi="Arial" w:cs="Arial"/>
          <w:color w:val="000000"/>
          <w:sz w:val="28"/>
          <w:szCs w:val="28"/>
        </w:rPr>
        <w:softHyphen/>
        <w:t>ходятся на врем</w:t>
      </w:r>
      <w:r w:rsidR="00CF3FD5">
        <w:rPr>
          <w:rStyle w:val="36"/>
          <w:rFonts w:ascii="Arial" w:hAnsi="Arial" w:cs="Arial"/>
          <w:color w:val="000000"/>
          <w:sz w:val="28"/>
          <w:szCs w:val="28"/>
        </w:rPr>
        <w:t>я Первой мировой войны 1914-1918</w:t>
      </w:r>
      <w:r w:rsidRPr="007D4180">
        <w:rPr>
          <w:rStyle w:val="36"/>
          <w:rFonts w:ascii="Arial" w:hAnsi="Arial" w:cs="Arial"/>
          <w:color w:val="000000"/>
          <w:sz w:val="28"/>
          <w:szCs w:val="28"/>
        </w:rPr>
        <w:t xml:space="preserve"> гг. Число рабочих за этот период увеличивается вдвое и достигает 400 тыс. чел</w:t>
      </w:r>
      <w:r w:rsidR="00DD5B1D">
        <w:rPr>
          <w:rStyle w:val="36"/>
          <w:rFonts w:ascii="Arial" w:hAnsi="Arial" w:cs="Arial"/>
          <w:color w:val="000000"/>
          <w:sz w:val="28"/>
          <w:szCs w:val="28"/>
        </w:rPr>
        <w:t>овек</w:t>
      </w:r>
      <w:r w:rsidRPr="007D4180">
        <w:rPr>
          <w:rStyle w:val="36"/>
          <w:rFonts w:ascii="Arial" w:hAnsi="Arial" w:cs="Arial"/>
          <w:color w:val="000000"/>
          <w:sz w:val="28"/>
          <w:szCs w:val="28"/>
        </w:rPr>
        <w:t>. Вырастает объем валовой продукции. Это объясняется тем, что резко увеличи</w:t>
      </w:r>
      <w:r w:rsidRPr="007D4180">
        <w:rPr>
          <w:rStyle w:val="36"/>
          <w:rFonts w:ascii="Arial" w:hAnsi="Arial" w:cs="Arial"/>
          <w:color w:val="000000"/>
          <w:sz w:val="28"/>
          <w:szCs w:val="28"/>
        </w:rPr>
        <w:softHyphen/>
        <w:t>вается производство военно-химической продукции.</w:t>
      </w:r>
    </w:p>
    <w:p w14:paraId="7E5F66EC" w14:textId="3B23574A"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t>Столь бурное развитие за сравнительно короткий период не могло не сказаться на качест</w:t>
      </w:r>
      <w:r w:rsidR="000F7883">
        <w:rPr>
          <w:rStyle w:val="36"/>
          <w:rFonts w:ascii="Arial" w:hAnsi="Arial" w:cs="Arial"/>
          <w:color w:val="000000"/>
          <w:sz w:val="28"/>
          <w:szCs w:val="28"/>
        </w:rPr>
        <w:t>венном составе рабочих. Это была</w:t>
      </w:r>
      <w:r w:rsidRPr="007D4180">
        <w:rPr>
          <w:rStyle w:val="36"/>
          <w:rFonts w:ascii="Arial" w:hAnsi="Arial" w:cs="Arial"/>
          <w:color w:val="000000"/>
          <w:sz w:val="28"/>
          <w:szCs w:val="28"/>
        </w:rPr>
        <w:t xml:space="preserve"> неквалифици</w:t>
      </w:r>
      <w:r w:rsidRPr="007D4180">
        <w:rPr>
          <w:rStyle w:val="36"/>
          <w:rFonts w:ascii="Arial" w:hAnsi="Arial" w:cs="Arial"/>
          <w:color w:val="000000"/>
          <w:sz w:val="28"/>
          <w:szCs w:val="28"/>
        </w:rPr>
        <w:softHyphen/>
        <w:t>рованная рабочая сила города, а в основной своей массе - крестьяне и полукрестьяне, которые, как известно, х</w:t>
      </w:r>
      <w:r w:rsidR="000F7883">
        <w:rPr>
          <w:rStyle w:val="36"/>
          <w:rFonts w:ascii="Arial" w:hAnsi="Arial" w:cs="Arial"/>
          <w:color w:val="000000"/>
          <w:sz w:val="28"/>
          <w:szCs w:val="28"/>
        </w:rPr>
        <w:t xml:space="preserve">уже всего поддаются агитации и </w:t>
      </w:r>
      <w:r w:rsidRPr="007D4180">
        <w:rPr>
          <w:rStyle w:val="36"/>
          <w:rFonts w:ascii="Arial" w:hAnsi="Arial" w:cs="Arial"/>
          <w:color w:val="000000"/>
          <w:sz w:val="28"/>
          <w:szCs w:val="28"/>
        </w:rPr>
        <w:t>организации и мало ими интересуются. Поэтому до Февральской рево</w:t>
      </w:r>
      <w:r w:rsidRPr="007D4180">
        <w:rPr>
          <w:rStyle w:val="36"/>
          <w:rFonts w:ascii="Arial" w:hAnsi="Arial" w:cs="Arial"/>
          <w:color w:val="000000"/>
          <w:sz w:val="28"/>
          <w:szCs w:val="28"/>
        </w:rPr>
        <w:softHyphen/>
        <w:t>люции рабочие химической промышленности были менее организованы, чем рабочие других отраслей, такие, например, как печатники и металли</w:t>
      </w:r>
      <w:r w:rsidRPr="007D4180">
        <w:rPr>
          <w:rStyle w:val="36"/>
          <w:rFonts w:ascii="Arial" w:hAnsi="Arial" w:cs="Arial"/>
          <w:color w:val="000000"/>
          <w:sz w:val="28"/>
          <w:szCs w:val="28"/>
        </w:rPr>
        <w:softHyphen/>
        <w:t>сты.</w:t>
      </w:r>
    </w:p>
    <w:p w14:paraId="2CFC59E1"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t>И тем не менее профессиональные объединения рабочих отдель</w:t>
      </w:r>
      <w:r w:rsidRPr="007D4180">
        <w:rPr>
          <w:rStyle w:val="36"/>
          <w:rFonts w:ascii="Arial" w:hAnsi="Arial" w:cs="Arial"/>
          <w:color w:val="000000"/>
          <w:sz w:val="28"/>
          <w:szCs w:val="28"/>
        </w:rPr>
        <w:softHyphen/>
        <w:t>ных производств и предприятий химической промышленности стали воз</w:t>
      </w:r>
      <w:r w:rsidRPr="007D4180">
        <w:rPr>
          <w:rStyle w:val="36"/>
          <w:rFonts w:ascii="Arial" w:hAnsi="Arial" w:cs="Arial"/>
          <w:color w:val="000000"/>
          <w:sz w:val="28"/>
          <w:szCs w:val="28"/>
        </w:rPr>
        <w:softHyphen/>
        <w:t>никать еще в период первой русской революции 1905-1907 гг., которая явилась мощным толчком для их создания.</w:t>
      </w:r>
    </w:p>
    <w:p w14:paraId="6810E72D"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t>Наиболее богат своим дореволюционным прошлым союз стеколь</w:t>
      </w:r>
      <w:r w:rsidRPr="007D4180">
        <w:rPr>
          <w:rStyle w:val="36"/>
          <w:rFonts w:ascii="Arial" w:hAnsi="Arial" w:cs="Arial"/>
          <w:color w:val="000000"/>
          <w:sz w:val="28"/>
          <w:szCs w:val="28"/>
        </w:rPr>
        <w:softHyphen/>
        <w:t>щиков и фарфористов, создавший по отдельным регионам профес</w:t>
      </w:r>
      <w:r w:rsidRPr="007D4180">
        <w:rPr>
          <w:rStyle w:val="36"/>
          <w:rFonts w:ascii="Arial" w:hAnsi="Arial" w:cs="Arial"/>
          <w:color w:val="000000"/>
          <w:sz w:val="28"/>
          <w:szCs w:val="28"/>
        </w:rPr>
        <w:softHyphen/>
        <w:t>сиональные организации в Москве и Московской обл. - с 1905 г., в Пе</w:t>
      </w:r>
      <w:r w:rsidRPr="007D4180">
        <w:rPr>
          <w:rStyle w:val="36"/>
          <w:rFonts w:ascii="Arial" w:hAnsi="Arial" w:cs="Arial"/>
          <w:color w:val="000000"/>
          <w:sz w:val="28"/>
          <w:szCs w:val="28"/>
        </w:rPr>
        <w:softHyphen/>
        <w:t>тербурге - с 1906 г.</w:t>
      </w:r>
    </w:p>
    <w:p w14:paraId="6B818C67"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t>Следующими за стекол</w:t>
      </w:r>
      <w:r w:rsidR="00866822" w:rsidRPr="007D4180">
        <w:rPr>
          <w:rStyle w:val="36"/>
          <w:rFonts w:ascii="Arial" w:hAnsi="Arial" w:cs="Arial"/>
          <w:color w:val="000000"/>
          <w:sz w:val="28"/>
          <w:szCs w:val="28"/>
        </w:rPr>
        <w:t>ьщиками по организованности шли</w:t>
      </w:r>
      <w:r w:rsidRPr="007D4180">
        <w:rPr>
          <w:rStyle w:val="36"/>
          <w:rFonts w:ascii="Arial" w:hAnsi="Arial" w:cs="Arial"/>
          <w:color w:val="000000"/>
          <w:sz w:val="28"/>
          <w:szCs w:val="28"/>
        </w:rPr>
        <w:t xml:space="preserve"> спичечники, имелся союз на резиновом заводе "Треугольник" в Петербурге (1905-1907 гг.).</w:t>
      </w:r>
    </w:p>
    <w:p w14:paraId="63F42A33"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lastRenderedPageBreak/>
        <w:t>Жировики создали профессиональный союз на петербургском Нев</w:t>
      </w:r>
      <w:r w:rsidRPr="007D4180">
        <w:rPr>
          <w:rStyle w:val="36"/>
          <w:rFonts w:ascii="Arial" w:hAnsi="Arial" w:cs="Arial"/>
          <w:color w:val="000000"/>
          <w:sz w:val="28"/>
          <w:szCs w:val="28"/>
        </w:rPr>
        <w:softHyphen/>
        <w:t>ском стеариновом заводе. В Москве с 1905 г. функционировал союз пар</w:t>
      </w:r>
      <w:r w:rsidRPr="007D4180">
        <w:rPr>
          <w:rStyle w:val="36"/>
          <w:rFonts w:ascii="Arial" w:hAnsi="Arial" w:cs="Arial"/>
          <w:color w:val="000000"/>
          <w:sz w:val="28"/>
          <w:szCs w:val="28"/>
        </w:rPr>
        <w:softHyphen/>
        <w:t>фюмеров, на Охтинском пороховом заводе в 1906 г. был создан союз пороховиков, в 1906-1907 гг. красильщики имели свои профессиональ</w:t>
      </w:r>
      <w:r w:rsidRPr="007D4180">
        <w:rPr>
          <w:rStyle w:val="36"/>
          <w:rFonts w:ascii="Arial" w:hAnsi="Arial" w:cs="Arial"/>
          <w:color w:val="000000"/>
          <w:sz w:val="28"/>
          <w:szCs w:val="28"/>
        </w:rPr>
        <w:softHyphen/>
        <w:t>ные объединения в Петербурге и Москве.</w:t>
      </w:r>
    </w:p>
    <w:p w14:paraId="2903DE31"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6"/>
          <w:rFonts w:ascii="Arial" w:hAnsi="Arial" w:cs="Arial"/>
          <w:color w:val="000000"/>
          <w:sz w:val="28"/>
          <w:szCs w:val="28"/>
        </w:rPr>
        <w:t>После разгона II Государственной Думы в июне 1907 г. наступают годы реакции. Царское правительство перешло к преследованиям всяко</w:t>
      </w:r>
      <w:r w:rsidRPr="007D4180">
        <w:rPr>
          <w:rStyle w:val="36"/>
          <w:rFonts w:ascii="Arial" w:hAnsi="Arial" w:cs="Arial"/>
          <w:color w:val="000000"/>
          <w:sz w:val="28"/>
          <w:szCs w:val="28"/>
        </w:rPr>
        <w:softHyphen/>
        <w:t>го рода рабочих организаций, в том числе и профессиональных союзов, многие из которых в химической промышленности прекратили свое су</w:t>
      </w:r>
      <w:r w:rsidRPr="007D4180">
        <w:rPr>
          <w:rStyle w:val="36"/>
          <w:rFonts w:ascii="Arial" w:hAnsi="Arial" w:cs="Arial"/>
          <w:color w:val="000000"/>
          <w:sz w:val="28"/>
          <w:szCs w:val="28"/>
        </w:rPr>
        <w:softHyphen/>
        <w:t>ществование, некоторые - перешли на нелегальное положение.</w:t>
      </w:r>
    </w:p>
    <w:p w14:paraId="146FB45A" w14:textId="77777777" w:rsidR="00A9690A" w:rsidRPr="007D4180" w:rsidRDefault="00A9690A" w:rsidP="00536693">
      <w:pPr>
        <w:pStyle w:val="31"/>
        <w:shd w:val="clear" w:color="auto" w:fill="auto"/>
        <w:spacing w:before="0" w:line="240" w:lineRule="auto"/>
        <w:ind w:left="60" w:right="-1"/>
        <w:rPr>
          <w:rStyle w:val="36"/>
          <w:rFonts w:ascii="Arial" w:hAnsi="Arial" w:cs="Arial"/>
          <w:color w:val="000000"/>
          <w:sz w:val="28"/>
          <w:szCs w:val="28"/>
        </w:rPr>
      </w:pPr>
      <w:r w:rsidRPr="007D4180">
        <w:rPr>
          <w:rStyle w:val="36"/>
          <w:rFonts w:ascii="Arial" w:hAnsi="Arial" w:cs="Arial"/>
          <w:color w:val="000000"/>
          <w:sz w:val="28"/>
          <w:szCs w:val="28"/>
        </w:rPr>
        <w:t>Февральская революция 1917 г. послужила могучим толчком для оживления рабочего и профсоюзного движения.</w:t>
      </w:r>
    </w:p>
    <w:p w14:paraId="1C669D2A" w14:textId="77777777" w:rsidR="00536693" w:rsidRPr="007D4180" w:rsidRDefault="00A9690A" w:rsidP="00536693">
      <w:pPr>
        <w:pStyle w:val="31"/>
        <w:shd w:val="clear" w:color="auto" w:fill="auto"/>
        <w:spacing w:before="0" w:line="240" w:lineRule="auto"/>
        <w:ind w:left="20" w:right="-1"/>
        <w:rPr>
          <w:rFonts w:ascii="Arial" w:hAnsi="Arial" w:cs="Arial"/>
          <w:color w:val="000000"/>
          <w:sz w:val="28"/>
          <w:szCs w:val="28"/>
        </w:rPr>
      </w:pPr>
      <w:r w:rsidRPr="007D4180">
        <w:rPr>
          <w:rStyle w:val="32"/>
          <w:rFonts w:ascii="Arial" w:hAnsi="Arial" w:cs="Arial"/>
          <w:color w:val="000000"/>
          <w:sz w:val="28"/>
          <w:szCs w:val="28"/>
        </w:rPr>
        <w:t>Тяжелое экономическое положение рабочих</w:t>
      </w:r>
      <w:r w:rsidR="000F7883">
        <w:rPr>
          <w:rStyle w:val="32"/>
          <w:rFonts w:ascii="Arial" w:hAnsi="Arial" w:cs="Arial"/>
          <w:color w:val="000000"/>
          <w:sz w:val="28"/>
          <w:szCs w:val="28"/>
        </w:rPr>
        <w:t>, Первая мировая война 1914-1918</w:t>
      </w:r>
      <w:r w:rsidRPr="007D4180">
        <w:rPr>
          <w:rStyle w:val="32"/>
          <w:rFonts w:ascii="Arial" w:hAnsi="Arial" w:cs="Arial"/>
          <w:color w:val="000000"/>
          <w:sz w:val="28"/>
          <w:szCs w:val="28"/>
        </w:rPr>
        <w:t xml:space="preserve"> гг., приведшая их к полному обнищанию, удлинение рабочего дня, отмена закона об ограничении сверхурочных работ, все обостряю</w:t>
      </w:r>
      <w:r w:rsidRPr="007D4180">
        <w:rPr>
          <w:rStyle w:val="32"/>
          <w:rFonts w:ascii="Arial" w:hAnsi="Arial" w:cs="Arial"/>
          <w:color w:val="000000"/>
          <w:sz w:val="28"/>
          <w:szCs w:val="28"/>
        </w:rPr>
        <w:softHyphen/>
        <w:t>щиеся противоречия между рабочими и работодателями всколыхнули рабочих-химиков.</w:t>
      </w:r>
    </w:p>
    <w:p w14:paraId="27A81E24"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Активизируется стачечное движение рабочих химической про</w:t>
      </w:r>
      <w:r w:rsidRPr="007D4180">
        <w:rPr>
          <w:rStyle w:val="32"/>
          <w:rFonts w:ascii="Arial" w:hAnsi="Arial" w:cs="Arial"/>
          <w:color w:val="000000"/>
          <w:sz w:val="28"/>
          <w:szCs w:val="28"/>
        </w:rPr>
        <w:softHyphen/>
        <w:t>мышленности. В 1917 г. было проведено 22 стачки, из них профсоюзом химиков - 8 стачек, профсоюзом стекольщиков - 6, профсоюзом парфю</w:t>
      </w:r>
      <w:r w:rsidRPr="007D4180">
        <w:rPr>
          <w:rStyle w:val="32"/>
          <w:rFonts w:ascii="Arial" w:hAnsi="Arial" w:cs="Arial"/>
          <w:color w:val="000000"/>
          <w:sz w:val="28"/>
          <w:szCs w:val="28"/>
        </w:rPr>
        <w:softHyphen/>
        <w:t>меров - 4, профсоюзом резинщиков - 4 стачки.</w:t>
      </w:r>
    </w:p>
    <w:p w14:paraId="7799024C"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Создаются новые профессиональные союзы. Прежде всего органи</w:t>
      </w:r>
      <w:r w:rsidRPr="007D4180">
        <w:rPr>
          <w:rStyle w:val="32"/>
          <w:rFonts w:ascii="Arial" w:hAnsi="Arial" w:cs="Arial"/>
          <w:color w:val="000000"/>
          <w:sz w:val="28"/>
          <w:szCs w:val="28"/>
        </w:rPr>
        <w:softHyphen/>
        <w:t>зуются низовые ячейки, фабрично-заводские комитеты. Основная их функция - представительство от имени рабочих своего завода. Они бо</w:t>
      </w:r>
      <w:r w:rsidRPr="007D4180">
        <w:rPr>
          <w:rStyle w:val="32"/>
          <w:rFonts w:ascii="Arial" w:hAnsi="Arial" w:cs="Arial"/>
          <w:color w:val="000000"/>
          <w:sz w:val="28"/>
          <w:szCs w:val="28"/>
        </w:rPr>
        <w:softHyphen/>
        <w:t>рются за улучшение условий труда, сокращение рабочего времени. Предприниматели недружелюбно встречают появление этих новых орга</w:t>
      </w:r>
      <w:r w:rsidRPr="007D4180">
        <w:rPr>
          <w:rStyle w:val="32"/>
          <w:rFonts w:ascii="Arial" w:hAnsi="Arial" w:cs="Arial"/>
          <w:color w:val="000000"/>
          <w:sz w:val="28"/>
          <w:szCs w:val="28"/>
        </w:rPr>
        <w:softHyphen/>
        <w:t>низаций. Особое возражение вызывает право завкомов на участие в найме и увольнении рабочих. Путем упорной борьбы рабочим удается заставить предпринимателей пойти на уступки.</w:t>
      </w:r>
    </w:p>
    <w:p w14:paraId="43FA18CB" w14:textId="3EE4309E"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Состав фабрично-заводского комитета был очень громоздкий. Число членов доходило до 150-200 чел</w:t>
      </w:r>
      <w:r w:rsidR="00DD5B1D">
        <w:rPr>
          <w:rStyle w:val="32"/>
          <w:rFonts w:ascii="Arial" w:hAnsi="Arial" w:cs="Arial"/>
          <w:color w:val="000000"/>
          <w:sz w:val="28"/>
          <w:szCs w:val="28"/>
        </w:rPr>
        <w:t>овек</w:t>
      </w:r>
      <w:r w:rsidRPr="007D4180">
        <w:rPr>
          <w:rStyle w:val="32"/>
          <w:rFonts w:ascii="Arial" w:hAnsi="Arial" w:cs="Arial"/>
          <w:color w:val="000000"/>
          <w:sz w:val="28"/>
          <w:szCs w:val="28"/>
        </w:rPr>
        <w:t>.</w:t>
      </w:r>
    </w:p>
    <w:p w14:paraId="6C95EEE6" w14:textId="40E5C63B"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Возникающие после Февральской революции профессиональные союзы рабочих-химиков не сразу принимают одинаковые организа</w:t>
      </w:r>
      <w:r w:rsidRPr="007D4180">
        <w:rPr>
          <w:rStyle w:val="32"/>
          <w:rFonts w:ascii="Arial" w:hAnsi="Arial" w:cs="Arial"/>
          <w:color w:val="000000"/>
          <w:sz w:val="28"/>
          <w:szCs w:val="28"/>
        </w:rPr>
        <w:softHyphen/>
        <w:t>ционные формы. Каждая организация разрабатывает свой устав, уста</w:t>
      </w:r>
      <w:r w:rsidRPr="007D4180">
        <w:rPr>
          <w:rStyle w:val="32"/>
          <w:rFonts w:ascii="Arial" w:hAnsi="Arial" w:cs="Arial"/>
          <w:color w:val="000000"/>
          <w:sz w:val="28"/>
          <w:szCs w:val="28"/>
        </w:rPr>
        <w:softHyphen/>
        <w:t>навливает размеры членских взносов и границы своей деятельности. Почти все союзы, особенно на крупных предприятиях, построены по узкоцеховому принципу.</w:t>
      </w:r>
    </w:p>
    <w:p w14:paraId="4EFACE83"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Рабочие, которые были наиболее организованны до революции, первыми сплачиваются и в 1917 г. Свой Всероссийский союз создают стекольщики. Летом 1917 г. созываются областные съезды, создаются областные профсоюзные объединения, а 2 сентября 1917 г. был созван I Всероссийский съезд стекольщиков</w:t>
      </w:r>
      <w:r w:rsidRPr="007D4180">
        <w:rPr>
          <w:rStyle w:val="32"/>
          <w:rFonts w:ascii="Arial" w:hAnsi="Arial" w:cs="Arial"/>
          <w:color w:val="000000"/>
          <w:sz w:val="28"/>
          <w:szCs w:val="28"/>
          <w:vertAlign w:val="superscript"/>
        </w:rPr>
        <w:t>4</w:t>
      </w:r>
      <w:r w:rsidRPr="007D4180">
        <w:rPr>
          <w:rStyle w:val="32"/>
          <w:rFonts w:ascii="Arial" w:hAnsi="Arial" w:cs="Arial"/>
          <w:color w:val="000000"/>
          <w:sz w:val="28"/>
          <w:szCs w:val="28"/>
        </w:rPr>
        <w:t>.</w:t>
      </w:r>
    </w:p>
    <w:p w14:paraId="06D1533B"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Следующими организуются во Всероссийский союз спичечники: 29 октября 1917 г. проходит Северная областная конференция спичечников, а в декабре - I Всероссийский съезд.</w:t>
      </w:r>
    </w:p>
    <w:p w14:paraId="2772B788" w14:textId="786EB20E"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Массовые организации химиков были созданы в Москве и Петро</w:t>
      </w:r>
      <w:r w:rsidRPr="007D4180">
        <w:rPr>
          <w:rStyle w:val="32"/>
          <w:rFonts w:ascii="Arial" w:hAnsi="Arial" w:cs="Arial"/>
          <w:color w:val="000000"/>
          <w:sz w:val="28"/>
          <w:szCs w:val="28"/>
        </w:rPr>
        <w:softHyphen/>
        <w:t xml:space="preserve">граде. В Петрограде появляется союз химиков, куда вошли 400 рабочих </w:t>
      </w:r>
      <w:r w:rsidRPr="007D4180">
        <w:rPr>
          <w:rStyle w:val="32"/>
          <w:rFonts w:ascii="Arial" w:hAnsi="Arial" w:cs="Arial"/>
          <w:color w:val="000000"/>
          <w:sz w:val="28"/>
          <w:szCs w:val="28"/>
        </w:rPr>
        <w:lastRenderedPageBreak/>
        <w:t>красильщиков и 200 рабочих Пентелевского завода. В апреле 1917 г. на первом организационном собрании принимается выработанный Устав и организуется впервые в России союз рабочих-химиков. Затем в него вли</w:t>
      </w:r>
      <w:r w:rsidRPr="007D4180">
        <w:rPr>
          <w:rStyle w:val="32"/>
          <w:rFonts w:ascii="Arial" w:hAnsi="Arial" w:cs="Arial"/>
          <w:color w:val="000000"/>
          <w:sz w:val="28"/>
          <w:szCs w:val="28"/>
        </w:rPr>
        <w:softHyphen/>
        <w:t>ваются рабочие одного из крупнейших химических предприятий Петро</w:t>
      </w:r>
      <w:r w:rsidRPr="007D4180">
        <w:rPr>
          <w:rStyle w:val="35"/>
          <w:rFonts w:ascii="Arial" w:hAnsi="Arial" w:cs="Arial"/>
          <w:color w:val="000000"/>
          <w:sz w:val="28"/>
          <w:szCs w:val="28"/>
        </w:rPr>
        <w:t>града - завода "Треугольник". Избирается временное правление союза, количество его членов насчитывает 3000 чел</w:t>
      </w:r>
      <w:r w:rsidR="00DD5B1D">
        <w:rPr>
          <w:rStyle w:val="35"/>
          <w:rFonts w:ascii="Arial" w:hAnsi="Arial" w:cs="Arial"/>
          <w:color w:val="000000"/>
          <w:sz w:val="28"/>
          <w:szCs w:val="28"/>
        </w:rPr>
        <w:t>овек</w:t>
      </w:r>
      <w:r w:rsidRPr="007D4180">
        <w:rPr>
          <w:rStyle w:val="35"/>
          <w:rFonts w:ascii="Arial" w:hAnsi="Arial" w:cs="Arial"/>
          <w:color w:val="000000"/>
          <w:sz w:val="28"/>
          <w:szCs w:val="28"/>
        </w:rPr>
        <w:t>.</w:t>
      </w:r>
    </w:p>
    <w:p w14:paraId="76F79F9D"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В июне 1917 г. организуется союз химиков в Москве, где рабочие химического, парфюмерного и резинового производств входили в от</w:t>
      </w:r>
      <w:r w:rsidRPr="007D4180">
        <w:rPr>
          <w:rStyle w:val="35"/>
          <w:rFonts w:ascii="Arial" w:hAnsi="Arial" w:cs="Arial"/>
          <w:color w:val="000000"/>
          <w:sz w:val="28"/>
          <w:szCs w:val="28"/>
        </w:rPr>
        <w:softHyphen/>
        <w:t>дельные союзы.</w:t>
      </w:r>
    </w:p>
    <w:p w14:paraId="14B3479E" w14:textId="2C801B92"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Начатая в Петрограде, продолженная в Москве организация союза химиков проходит и в других местах. Так, к началу сентября 1917 г. во всех крупных городах России были организованы и окончательно оформлены союзы химиков. Таким образом, в 1917 г. в химической про</w:t>
      </w:r>
      <w:r w:rsidRPr="007D4180">
        <w:rPr>
          <w:rStyle w:val="35"/>
          <w:rFonts w:ascii="Arial" w:hAnsi="Arial" w:cs="Arial"/>
          <w:color w:val="000000"/>
          <w:sz w:val="28"/>
          <w:szCs w:val="28"/>
        </w:rPr>
        <w:softHyphen/>
        <w:t>мышленности насчитывалось 9 союзов с количеством членов 40 тыс. чел</w:t>
      </w:r>
      <w:r w:rsidR="00DD5B1D">
        <w:rPr>
          <w:rStyle w:val="35"/>
          <w:rFonts w:ascii="Arial" w:hAnsi="Arial" w:cs="Arial"/>
          <w:color w:val="000000"/>
          <w:sz w:val="28"/>
          <w:szCs w:val="28"/>
        </w:rPr>
        <w:t>овек</w:t>
      </w:r>
      <w:r w:rsidR="00C151A7" w:rsidRPr="007D4180">
        <w:rPr>
          <w:rStyle w:val="35"/>
          <w:rFonts w:ascii="Arial" w:hAnsi="Arial" w:cs="Arial"/>
          <w:color w:val="000000"/>
          <w:sz w:val="28"/>
          <w:szCs w:val="28"/>
        </w:rPr>
        <w:t>.</w:t>
      </w:r>
    </w:p>
    <w:p w14:paraId="3CCF3C5C"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В ноябре 1917 г. у обоих крупных правлений профсоюза Петрограда и Москвы возникает мысль о создании единого Всероссийского союза рабочих-химиков. В Петрограде собирается производственная конфе</w:t>
      </w:r>
      <w:r w:rsidRPr="007D4180">
        <w:rPr>
          <w:rStyle w:val="35"/>
          <w:rFonts w:ascii="Arial" w:hAnsi="Arial" w:cs="Arial"/>
          <w:color w:val="000000"/>
          <w:sz w:val="28"/>
          <w:szCs w:val="28"/>
        </w:rPr>
        <w:softHyphen/>
        <w:t>ренция рабочих заводов по выработке пороховых и взрывчатых веществ, на которой присутствуют представители Московского союза химиков. Между Петроградским и Московским союзами и представителями с мест ведутся переговоры о создании Всероссийского союза химиков, одно</w:t>
      </w:r>
      <w:r w:rsidRPr="007D4180">
        <w:rPr>
          <w:rStyle w:val="35"/>
          <w:rFonts w:ascii="Arial" w:hAnsi="Arial" w:cs="Arial"/>
          <w:color w:val="000000"/>
          <w:sz w:val="28"/>
          <w:szCs w:val="28"/>
        </w:rPr>
        <w:softHyphen/>
        <w:t>временно избирается организационное бюро, которому поручается созыв I Всероссийской конференции рабочих-химиков и установление связей с организациями химиков на местах.</w:t>
      </w:r>
    </w:p>
    <w:p w14:paraId="754B6598" w14:textId="77777777" w:rsidR="00C151A7" w:rsidRPr="007D4180" w:rsidRDefault="00C151A7" w:rsidP="00536693">
      <w:pPr>
        <w:pStyle w:val="a8"/>
        <w:shd w:val="clear" w:color="auto" w:fill="auto"/>
        <w:spacing w:line="240" w:lineRule="auto"/>
        <w:ind w:right="-1"/>
        <w:jc w:val="center"/>
        <w:rPr>
          <w:rFonts w:ascii="Arial" w:hAnsi="Arial" w:cs="Arial"/>
          <w:b/>
          <w:color w:val="000000"/>
          <w:sz w:val="28"/>
          <w:szCs w:val="28"/>
        </w:rPr>
      </w:pPr>
    </w:p>
    <w:p w14:paraId="68855FB1" w14:textId="77777777" w:rsidR="00A9690A" w:rsidRPr="007D4180" w:rsidRDefault="00A9690A" w:rsidP="00536693">
      <w:pPr>
        <w:pStyle w:val="a8"/>
        <w:shd w:val="clear" w:color="auto" w:fill="auto"/>
        <w:spacing w:line="240" w:lineRule="auto"/>
        <w:ind w:right="-1"/>
        <w:jc w:val="center"/>
        <w:rPr>
          <w:rFonts w:ascii="Arial" w:hAnsi="Arial" w:cs="Arial"/>
          <w:b/>
          <w:color w:val="000000"/>
          <w:sz w:val="28"/>
          <w:szCs w:val="28"/>
        </w:rPr>
      </w:pPr>
      <w:r w:rsidRPr="007D4180">
        <w:rPr>
          <w:rFonts w:ascii="Arial" w:hAnsi="Arial" w:cs="Arial"/>
          <w:b/>
          <w:color w:val="000000"/>
          <w:sz w:val="28"/>
          <w:szCs w:val="28"/>
        </w:rPr>
        <w:t>Организационное становление профсоюза и его деятельность в годы развития химической промышленности (1918-1931 гг.)</w:t>
      </w:r>
    </w:p>
    <w:p w14:paraId="3E5A359F"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15-19 января 1918 г. состоялась I Всероссийская конференция ра</w:t>
      </w:r>
      <w:r w:rsidRPr="007D4180">
        <w:rPr>
          <w:rStyle w:val="35"/>
          <w:rFonts w:ascii="Arial" w:hAnsi="Arial" w:cs="Arial"/>
          <w:color w:val="000000"/>
          <w:sz w:val="28"/>
          <w:szCs w:val="28"/>
        </w:rPr>
        <w:softHyphen/>
        <w:t>бочих химиков. На ней присутствовали 37 делегатов от 105662 организо</w:t>
      </w:r>
      <w:r w:rsidRPr="007D4180">
        <w:rPr>
          <w:rStyle w:val="35"/>
          <w:rFonts w:ascii="Arial" w:hAnsi="Arial" w:cs="Arial"/>
          <w:color w:val="000000"/>
          <w:sz w:val="28"/>
          <w:szCs w:val="28"/>
        </w:rPr>
        <w:softHyphen/>
        <w:t>ванных рабочих. Конференция носила чисто организационный характер. Резолюция, принятая конференцией по этому вопросу, отмечала необходимость ус</w:t>
      </w:r>
      <w:r w:rsidRPr="007D4180">
        <w:rPr>
          <w:rStyle w:val="35"/>
          <w:rFonts w:ascii="Arial" w:hAnsi="Arial" w:cs="Arial"/>
          <w:color w:val="000000"/>
          <w:sz w:val="28"/>
          <w:szCs w:val="28"/>
        </w:rPr>
        <w:softHyphen/>
        <w:t>тановления нормальных взаимоотношений между областными и всерос</w:t>
      </w:r>
      <w:r w:rsidRPr="007D4180">
        <w:rPr>
          <w:rStyle w:val="35"/>
          <w:rFonts w:ascii="Arial" w:hAnsi="Arial" w:cs="Arial"/>
          <w:color w:val="000000"/>
          <w:sz w:val="28"/>
          <w:szCs w:val="28"/>
        </w:rPr>
        <w:softHyphen/>
        <w:t>сийскими центрами, отделениями и секциями местных организаций. Конференция принимает Устав союза, проводит выборы временного Центрального комитета.</w:t>
      </w:r>
    </w:p>
    <w:p w14:paraId="25C7FCB0" w14:textId="77777777" w:rsidR="00A9690A" w:rsidRPr="007D4180" w:rsidRDefault="00A9690A" w:rsidP="00536693">
      <w:pPr>
        <w:pStyle w:val="31"/>
        <w:shd w:val="clear" w:color="auto" w:fill="auto"/>
        <w:spacing w:before="0" w:line="240" w:lineRule="auto"/>
        <w:ind w:left="20" w:right="-1" w:firstLine="620"/>
        <w:rPr>
          <w:rStyle w:val="35"/>
          <w:rFonts w:ascii="Arial" w:hAnsi="Arial" w:cs="Arial"/>
          <w:color w:val="000000"/>
          <w:sz w:val="28"/>
          <w:szCs w:val="28"/>
        </w:rPr>
      </w:pPr>
      <w:r w:rsidRPr="007D4180">
        <w:rPr>
          <w:rStyle w:val="35"/>
          <w:rFonts w:ascii="Arial" w:hAnsi="Arial" w:cs="Arial"/>
          <w:color w:val="000000"/>
          <w:sz w:val="28"/>
          <w:szCs w:val="28"/>
        </w:rPr>
        <w:t>Кроме вопросов организационного характера, на конференции рас</w:t>
      </w:r>
      <w:r w:rsidRPr="007D4180">
        <w:rPr>
          <w:rStyle w:val="35"/>
          <w:rFonts w:ascii="Arial" w:hAnsi="Arial" w:cs="Arial"/>
          <w:color w:val="000000"/>
          <w:sz w:val="28"/>
          <w:szCs w:val="28"/>
        </w:rPr>
        <w:softHyphen/>
        <w:t>сматривались вопросы о тарифе, мерах борьбы с безработицей, культ</w:t>
      </w:r>
      <w:r w:rsidRPr="007D4180">
        <w:rPr>
          <w:rStyle w:val="35"/>
          <w:rFonts w:ascii="Arial" w:hAnsi="Arial" w:cs="Arial"/>
          <w:color w:val="000000"/>
          <w:sz w:val="28"/>
          <w:szCs w:val="28"/>
        </w:rPr>
        <w:softHyphen/>
        <w:t>работе и др. Рабочие-резинщики Москвы на конференции отсутствовали.</w:t>
      </w:r>
    </w:p>
    <w:p w14:paraId="1D92593C" w14:textId="0AD4754E"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После I Всероссийской конференции рабочих-химиков рост орга</w:t>
      </w:r>
      <w:r w:rsidRPr="007D4180">
        <w:rPr>
          <w:rStyle w:val="34"/>
          <w:rFonts w:ascii="Arial" w:hAnsi="Arial" w:cs="Arial"/>
          <w:color w:val="000000"/>
          <w:sz w:val="28"/>
          <w:szCs w:val="28"/>
        </w:rPr>
        <w:softHyphen/>
        <w:t>низации продолжается: Избранный временный Центральный комитет проводит работу главным образом по собиранию союза. В течение 1918 г. создаются областные организации в Московской, Центрально- Промышленной и Северной областях, в Иваново-Кинешемском, Нов</w:t>
      </w:r>
      <w:r w:rsidRPr="007D4180">
        <w:rPr>
          <w:rStyle w:val="34"/>
          <w:rFonts w:ascii="Arial" w:hAnsi="Arial" w:cs="Arial"/>
          <w:color w:val="000000"/>
          <w:sz w:val="28"/>
          <w:szCs w:val="28"/>
        </w:rPr>
        <w:softHyphen/>
        <w:t>городском районах и в Воронежской губернии. В мае 1918 г. в союз хими</w:t>
      </w:r>
      <w:r w:rsidRPr="007D4180">
        <w:rPr>
          <w:rStyle w:val="34"/>
          <w:rFonts w:ascii="Arial" w:hAnsi="Arial" w:cs="Arial"/>
          <w:color w:val="000000"/>
          <w:sz w:val="28"/>
          <w:szCs w:val="28"/>
        </w:rPr>
        <w:softHyphen/>
        <w:t>ков вливаются рабочие спичечного производства. В течение 1918 г. к Всероссийскому союзу химиков присоединяются на правах секций мас</w:t>
      </w:r>
      <w:r w:rsidRPr="007D4180">
        <w:rPr>
          <w:rStyle w:val="34"/>
          <w:rFonts w:ascii="Arial" w:hAnsi="Arial" w:cs="Arial"/>
          <w:color w:val="000000"/>
          <w:sz w:val="28"/>
          <w:szCs w:val="28"/>
        </w:rPr>
        <w:softHyphen/>
      </w:r>
      <w:r w:rsidRPr="007D4180">
        <w:rPr>
          <w:rStyle w:val="34"/>
          <w:rFonts w:ascii="Arial" w:hAnsi="Arial" w:cs="Arial"/>
          <w:color w:val="000000"/>
          <w:sz w:val="28"/>
          <w:szCs w:val="28"/>
        </w:rPr>
        <w:lastRenderedPageBreak/>
        <w:t>лобойщики, служащие Московского союза резинщиков.</w:t>
      </w:r>
    </w:p>
    <w:p w14:paraId="12761ABB"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1917-1918 гг. стали периодом оформления союза химиков. Однако вплоть до I съезда союзы химиков, резинщиков, свечников, парфюмеров не составляли единой централизованной организации.</w:t>
      </w:r>
    </w:p>
    <w:p w14:paraId="57EC39CB"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Окончательное организационное оформление союза происходит на I Всероссийском съезде союзов рабочих-химиков, который состоялся 5-12 декабря 1918 г. На съезде присутствовало 166 делегатов, которые представляли 83 тыс. членов профсоюза.</w:t>
      </w:r>
    </w:p>
    <w:p w14:paraId="1C7213FD"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Одним из главных вопросов повестки дня съезда стал вопрос о те</w:t>
      </w:r>
      <w:r w:rsidRPr="007D4180">
        <w:rPr>
          <w:rStyle w:val="34"/>
          <w:rFonts w:ascii="Arial" w:hAnsi="Arial" w:cs="Arial"/>
          <w:color w:val="000000"/>
          <w:sz w:val="28"/>
          <w:szCs w:val="28"/>
        </w:rPr>
        <w:softHyphen/>
        <w:t>кущем моменте и задачах профсоюзов. Текущий момент определялся двумя факторами: опасность, исходящая от англо-американского капита</w:t>
      </w:r>
      <w:r w:rsidRPr="007D4180">
        <w:rPr>
          <w:rStyle w:val="34"/>
          <w:rFonts w:ascii="Arial" w:hAnsi="Arial" w:cs="Arial"/>
          <w:color w:val="000000"/>
          <w:sz w:val="28"/>
          <w:szCs w:val="28"/>
        </w:rPr>
        <w:softHyphen/>
        <w:t>ла; развивающееся революционное движение в Германии и Австрии.</w:t>
      </w:r>
    </w:p>
    <w:p w14:paraId="5F759252"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определил основные задачи: создание крепкой организации рабочего класса; закрепление и совершенствование организационных форм; сплачивание на местах пролетарских рядов, упразднение союзов, созданных по профессиям, сплачивание рабочих рядов по произ</w:t>
      </w:r>
      <w:r w:rsidRPr="007D4180">
        <w:rPr>
          <w:rStyle w:val="34"/>
          <w:rFonts w:ascii="Arial" w:hAnsi="Arial" w:cs="Arial"/>
          <w:color w:val="000000"/>
          <w:sz w:val="28"/>
          <w:szCs w:val="28"/>
        </w:rPr>
        <w:softHyphen/>
        <w:t>водственному принципу с целью лучшего использования производи</w:t>
      </w:r>
      <w:r w:rsidRPr="007D4180">
        <w:rPr>
          <w:rStyle w:val="34"/>
          <w:rFonts w:ascii="Arial" w:hAnsi="Arial" w:cs="Arial"/>
          <w:color w:val="000000"/>
          <w:sz w:val="28"/>
          <w:szCs w:val="28"/>
        </w:rPr>
        <w:softHyphen/>
        <w:t>тельных сил, налаживания народного хозяйства, промышленности.</w:t>
      </w:r>
    </w:p>
    <w:p w14:paraId="3C7B4395"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Были определены также конкретные задачи: поднятие производи</w:t>
      </w:r>
      <w:r w:rsidRPr="007D4180">
        <w:rPr>
          <w:rStyle w:val="34"/>
          <w:rFonts w:ascii="Arial" w:hAnsi="Arial" w:cs="Arial"/>
          <w:color w:val="000000"/>
          <w:sz w:val="28"/>
          <w:szCs w:val="28"/>
        </w:rPr>
        <w:softHyphen/>
        <w:t>тельности труда, укрепление трудовой дисциплины, борьба с разгиль</w:t>
      </w:r>
      <w:r w:rsidRPr="007D4180">
        <w:rPr>
          <w:rStyle w:val="34"/>
          <w:rFonts w:ascii="Arial" w:hAnsi="Arial" w:cs="Arial"/>
          <w:color w:val="000000"/>
          <w:sz w:val="28"/>
          <w:szCs w:val="28"/>
        </w:rPr>
        <w:softHyphen/>
        <w:t>дяйством, развитие самосознания в рабочих массах, организация хими</w:t>
      </w:r>
      <w:r w:rsidRPr="007D4180">
        <w:rPr>
          <w:rStyle w:val="34"/>
          <w:rFonts w:ascii="Arial" w:hAnsi="Arial" w:cs="Arial"/>
          <w:color w:val="000000"/>
          <w:sz w:val="28"/>
          <w:szCs w:val="28"/>
        </w:rPr>
        <w:softHyphen/>
        <w:t>ческого производства, создание рабочего контроля над производством и распределением как важного фактора перехода от капитализма к социа</w:t>
      </w:r>
      <w:r w:rsidRPr="007D4180">
        <w:rPr>
          <w:rStyle w:val="34"/>
          <w:rFonts w:ascii="Arial" w:hAnsi="Arial" w:cs="Arial"/>
          <w:color w:val="000000"/>
          <w:sz w:val="28"/>
          <w:szCs w:val="28"/>
        </w:rPr>
        <w:softHyphen/>
        <w:t>лизму, оказание поддержки в создании армии, развитии и превращении российской революции во всемирную революцию, осуществление тесной и неразрывной связи с Советской властью.</w:t>
      </w:r>
    </w:p>
    <w:p w14:paraId="5FDC8544"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принимает обращение к пролетариату всего мира и впервые - решение об установлении связей с международным пролетариатом, в частности связей с рабочими-химиками.</w:t>
      </w:r>
    </w:p>
    <w:p w14:paraId="29F16F40"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избирает Центральный комитет, утверждает Устав профсою</w:t>
      </w:r>
      <w:r w:rsidRPr="007D4180">
        <w:rPr>
          <w:rStyle w:val="34"/>
          <w:rFonts w:ascii="Arial" w:hAnsi="Arial" w:cs="Arial"/>
          <w:color w:val="000000"/>
          <w:sz w:val="28"/>
          <w:szCs w:val="28"/>
        </w:rPr>
        <w:softHyphen/>
        <w:t>за.</w:t>
      </w:r>
    </w:p>
    <w:p w14:paraId="2E45B328" w14:textId="00044D5F"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Большое внимание было уделено вопросам охраны труда, техн</w:t>
      </w:r>
      <w:r w:rsidR="00585A19">
        <w:rPr>
          <w:rStyle w:val="34"/>
          <w:rFonts w:ascii="Arial" w:hAnsi="Arial" w:cs="Arial"/>
          <w:color w:val="000000"/>
          <w:sz w:val="28"/>
          <w:szCs w:val="28"/>
        </w:rPr>
        <w:t>о-</w:t>
      </w:r>
      <w:r w:rsidRPr="007D4180">
        <w:rPr>
          <w:rStyle w:val="34"/>
          <w:rFonts w:ascii="Arial" w:hAnsi="Arial" w:cs="Arial"/>
          <w:color w:val="000000"/>
          <w:sz w:val="28"/>
          <w:szCs w:val="28"/>
        </w:rPr>
        <w:t>безопасности и жилищно-бытовых условий трудящихся. Съезд призва</w:t>
      </w:r>
      <w:r w:rsidR="00585A19">
        <w:rPr>
          <w:rStyle w:val="34"/>
          <w:rFonts w:ascii="Arial" w:hAnsi="Arial" w:cs="Arial"/>
          <w:color w:val="000000"/>
          <w:sz w:val="28"/>
          <w:szCs w:val="28"/>
        </w:rPr>
        <w:t>л</w:t>
      </w:r>
      <w:r w:rsidRPr="007D4180">
        <w:rPr>
          <w:rStyle w:val="34"/>
          <w:rFonts w:ascii="Arial" w:hAnsi="Arial" w:cs="Arial"/>
          <w:color w:val="000000"/>
          <w:sz w:val="28"/>
          <w:szCs w:val="28"/>
        </w:rPr>
        <w:t xml:space="preserve"> профсоюзные организации принять активное участие в создании </w:t>
      </w:r>
      <w:r w:rsidR="00585A19">
        <w:rPr>
          <w:rStyle w:val="34"/>
          <w:rFonts w:ascii="Arial" w:hAnsi="Arial" w:cs="Arial"/>
          <w:color w:val="000000"/>
          <w:sz w:val="28"/>
          <w:szCs w:val="28"/>
        </w:rPr>
        <w:t>с</w:t>
      </w:r>
      <w:r w:rsidRPr="007D4180">
        <w:rPr>
          <w:rStyle w:val="34"/>
          <w:rFonts w:ascii="Arial" w:hAnsi="Arial" w:cs="Arial"/>
          <w:color w:val="000000"/>
          <w:sz w:val="28"/>
          <w:szCs w:val="28"/>
        </w:rPr>
        <w:t>оциалистической культуры; заботиться о повышении общеобразовател</w:t>
      </w:r>
      <w:r w:rsidR="00585A19">
        <w:rPr>
          <w:rStyle w:val="34"/>
          <w:rFonts w:ascii="Arial" w:hAnsi="Arial" w:cs="Arial"/>
          <w:color w:val="000000"/>
          <w:sz w:val="28"/>
          <w:szCs w:val="28"/>
        </w:rPr>
        <w:t>ь</w:t>
      </w:r>
      <w:r w:rsidRPr="007D4180">
        <w:rPr>
          <w:rStyle w:val="34"/>
          <w:rFonts w:ascii="Arial" w:hAnsi="Arial" w:cs="Arial"/>
          <w:color w:val="000000"/>
          <w:sz w:val="28"/>
          <w:szCs w:val="28"/>
        </w:rPr>
        <w:t>ного уровня трудящихся.</w:t>
      </w:r>
    </w:p>
    <w:p w14:paraId="42F6D541" w14:textId="55D89636"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Первым председателем ЦК профсоюза стал избранный съездо</w:t>
      </w:r>
      <w:r w:rsidR="00585A19">
        <w:rPr>
          <w:rStyle w:val="34"/>
          <w:rFonts w:ascii="Arial" w:hAnsi="Arial" w:cs="Arial"/>
          <w:color w:val="000000"/>
          <w:sz w:val="28"/>
          <w:szCs w:val="28"/>
        </w:rPr>
        <w:t>м</w:t>
      </w:r>
      <w:r w:rsidRPr="007D4180">
        <w:rPr>
          <w:rStyle w:val="34"/>
          <w:rFonts w:ascii="Arial" w:hAnsi="Arial" w:cs="Arial"/>
          <w:color w:val="000000"/>
          <w:sz w:val="28"/>
          <w:szCs w:val="28"/>
        </w:rPr>
        <w:t xml:space="preserve"> член рабочей группы Центрорезина А.А. Корчагин.</w:t>
      </w:r>
    </w:p>
    <w:p w14:paraId="126002A5" w14:textId="55416323"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I Всероссийский съезд профессионального союза рабочих хим</w:t>
      </w:r>
      <w:r w:rsidR="00585A19">
        <w:rPr>
          <w:rStyle w:val="34"/>
          <w:rFonts w:ascii="Arial" w:hAnsi="Arial" w:cs="Arial"/>
          <w:color w:val="000000"/>
          <w:sz w:val="28"/>
          <w:szCs w:val="28"/>
        </w:rPr>
        <w:t>и</w:t>
      </w:r>
      <w:r w:rsidRPr="007D4180">
        <w:rPr>
          <w:rStyle w:val="34"/>
          <w:rFonts w:ascii="Arial" w:hAnsi="Arial" w:cs="Arial"/>
          <w:color w:val="000000"/>
          <w:sz w:val="28"/>
          <w:szCs w:val="28"/>
        </w:rPr>
        <w:t>ческой промышленности оформил организационное создание и объед</w:t>
      </w:r>
      <w:r w:rsidR="00585A19">
        <w:rPr>
          <w:rStyle w:val="34"/>
          <w:rFonts w:ascii="Arial" w:hAnsi="Arial" w:cs="Arial"/>
          <w:color w:val="000000"/>
          <w:sz w:val="28"/>
          <w:szCs w:val="28"/>
        </w:rPr>
        <w:t>и</w:t>
      </w:r>
      <w:r w:rsidRPr="007D4180">
        <w:rPr>
          <w:rStyle w:val="34"/>
          <w:rFonts w:ascii="Arial" w:hAnsi="Arial" w:cs="Arial"/>
          <w:color w:val="000000"/>
          <w:sz w:val="28"/>
          <w:szCs w:val="28"/>
        </w:rPr>
        <w:t>нение профсоюзных организаций в единый профессиональный сою; принял программу деятельности, направленную на социалистически преобразования в химической промышленности.</w:t>
      </w:r>
    </w:p>
    <w:p w14:paraId="08523A3A" w14:textId="3746F89B"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1917-1920 гг. - годы гражданской войны и иностранной интервенции. Союз химиков принимает активное участие в борьбе по защит</w:t>
      </w:r>
      <w:r w:rsidR="00F6242B">
        <w:rPr>
          <w:rStyle w:val="34"/>
          <w:rFonts w:ascii="Arial" w:hAnsi="Arial" w:cs="Arial"/>
          <w:color w:val="000000"/>
          <w:sz w:val="28"/>
          <w:szCs w:val="28"/>
        </w:rPr>
        <w:t>е</w:t>
      </w:r>
      <w:r w:rsidRPr="007D4180">
        <w:rPr>
          <w:rStyle w:val="34"/>
          <w:rFonts w:ascii="Arial" w:hAnsi="Arial" w:cs="Arial"/>
          <w:color w:val="000000"/>
          <w:sz w:val="28"/>
          <w:szCs w:val="28"/>
        </w:rPr>
        <w:t xml:space="preserve"> Советской республики. Организует вооруженные отряды рабочих, принимает участие в формировании Красной гвардии, проводит </w:t>
      </w:r>
      <w:r w:rsidRPr="007D4180">
        <w:rPr>
          <w:rStyle w:val="34"/>
          <w:rFonts w:ascii="Arial" w:hAnsi="Arial" w:cs="Arial"/>
          <w:color w:val="000000"/>
          <w:sz w:val="28"/>
          <w:szCs w:val="28"/>
        </w:rPr>
        <w:lastRenderedPageBreak/>
        <w:t>мобилизации среди своих членов. В апреле 191</w:t>
      </w:r>
      <w:r w:rsidR="00866822" w:rsidRPr="007D4180">
        <w:rPr>
          <w:rStyle w:val="34"/>
          <w:rFonts w:ascii="Arial" w:hAnsi="Arial" w:cs="Arial"/>
          <w:color w:val="000000"/>
          <w:sz w:val="28"/>
          <w:szCs w:val="28"/>
        </w:rPr>
        <w:t>9 г. по заданию ВЦСПС проводится</w:t>
      </w:r>
      <w:r w:rsidRPr="007D4180">
        <w:rPr>
          <w:rStyle w:val="34"/>
          <w:rFonts w:ascii="Arial" w:hAnsi="Arial" w:cs="Arial"/>
          <w:color w:val="000000"/>
          <w:sz w:val="28"/>
          <w:szCs w:val="28"/>
        </w:rPr>
        <w:t xml:space="preserve"> 10%-ная мобилизация всех членов профсоюза.</w:t>
      </w:r>
    </w:p>
    <w:p w14:paraId="55908515" w14:textId="49F2983B" w:rsidR="00A9690A" w:rsidRPr="007D4180" w:rsidRDefault="00A9690A" w:rsidP="000D4766">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Наряду с борьбой по защите Советской власти, союз ведет активную работу на хозяйственном фронте. В декабре 1917 г. декретом ВЦИН и СНК был создан Высший Совет Народного Хозяйства, в состав которо</w:t>
      </w:r>
      <w:r w:rsidRPr="007D4180">
        <w:rPr>
          <w:rStyle w:val="34"/>
          <w:rFonts w:ascii="Arial" w:hAnsi="Arial" w:cs="Arial"/>
          <w:color w:val="000000"/>
          <w:sz w:val="28"/>
          <w:szCs w:val="28"/>
        </w:rPr>
        <w:softHyphen/>
        <w:t>го входит Отдел химической промышленности для управления отраслью.</w:t>
      </w:r>
    </w:p>
    <w:p w14:paraId="244E5172"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Гражданская война и иностранная интервенция нанесли большой урон всему народному хозяйству. Резко снизилось промышленное произ</w:t>
      </w:r>
      <w:r w:rsidRPr="007D4180">
        <w:rPr>
          <w:rStyle w:val="34"/>
          <w:rFonts w:ascii="Arial" w:hAnsi="Arial" w:cs="Arial"/>
          <w:color w:val="000000"/>
          <w:sz w:val="28"/>
          <w:szCs w:val="28"/>
        </w:rPr>
        <w:softHyphen/>
        <w:t>водство. Химическая промышленность приходит в упадок, что усугубля</w:t>
      </w:r>
      <w:r w:rsidRPr="007D4180">
        <w:rPr>
          <w:rStyle w:val="34"/>
          <w:rFonts w:ascii="Arial" w:hAnsi="Arial" w:cs="Arial"/>
          <w:color w:val="000000"/>
          <w:sz w:val="28"/>
          <w:szCs w:val="28"/>
        </w:rPr>
        <w:softHyphen/>
        <w:t>ется сырьевым и топливным кризисом и разрухой транспорта. Союз хи</w:t>
      </w:r>
      <w:r w:rsidRPr="007D4180">
        <w:rPr>
          <w:rStyle w:val="34"/>
          <w:rFonts w:ascii="Arial" w:hAnsi="Arial" w:cs="Arial"/>
          <w:color w:val="000000"/>
          <w:sz w:val="28"/>
          <w:szCs w:val="28"/>
        </w:rPr>
        <w:softHyphen/>
        <w:t>миков в этих условиях переходит от системы рабочего контроля к регу</w:t>
      </w:r>
      <w:r w:rsidRPr="007D4180">
        <w:rPr>
          <w:rStyle w:val="34"/>
          <w:rFonts w:ascii="Arial" w:hAnsi="Arial" w:cs="Arial"/>
          <w:color w:val="000000"/>
          <w:sz w:val="28"/>
          <w:szCs w:val="28"/>
        </w:rPr>
        <w:softHyphen/>
        <w:t>лированию и организации производства. С середины 1918 г. союз прини</w:t>
      </w:r>
      <w:r w:rsidRPr="007D4180">
        <w:rPr>
          <w:rStyle w:val="34"/>
          <w:rFonts w:ascii="Arial" w:hAnsi="Arial" w:cs="Arial"/>
          <w:color w:val="000000"/>
          <w:sz w:val="28"/>
          <w:szCs w:val="28"/>
        </w:rPr>
        <w:softHyphen/>
        <w:t>мает активное участие в национализации предприятий химической про</w:t>
      </w:r>
      <w:r w:rsidRPr="007D4180">
        <w:rPr>
          <w:rStyle w:val="34"/>
          <w:rFonts w:ascii="Arial" w:hAnsi="Arial" w:cs="Arial"/>
          <w:color w:val="000000"/>
          <w:sz w:val="28"/>
          <w:szCs w:val="28"/>
        </w:rPr>
        <w:softHyphen/>
        <w:t>мышленности, для управления которыми создаются центральные управ</w:t>
      </w:r>
      <w:r w:rsidRPr="007D4180">
        <w:rPr>
          <w:rStyle w:val="34"/>
          <w:rFonts w:ascii="Arial" w:hAnsi="Arial" w:cs="Arial"/>
          <w:color w:val="000000"/>
          <w:sz w:val="28"/>
          <w:szCs w:val="28"/>
        </w:rPr>
        <w:softHyphen/>
        <w:t>ления.</w:t>
      </w:r>
    </w:p>
    <w:p w14:paraId="6B973B95" w14:textId="77777777" w:rsidR="00A9690A" w:rsidRPr="007D4180" w:rsidRDefault="00A9690A" w:rsidP="00536693">
      <w:pPr>
        <w:pStyle w:val="31"/>
        <w:shd w:val="clear" w:color="auto" w:fill="auto"/>
        <w:spacing w:before="0" w:line="240" w:lineRule="auto"/>
        <w:ind w:left="40" w:right="-1" w:firstLine="620"/>
        <w:rPr>
          <w:rStyle w:val="34"/>
          <w:rFonts w:ascii="Arial" w:hAnsi="Arial" w:cs="Arial"/>
          <w:color w:val="000000"/>
          <w:sz w:val="28"/>
          <w:szCs w:val="28"/>
        </w:rPr>
      </w:pPr>
      <w:r w:rsidRPr="007D4180">
        <w:rPr>
          <w:rStyle w:val="34"/>
          <w:rFonts w:ascii="Arial" w:hAnsi="Arial" w:cs="Arial"/>
          <w:color w:val="000000"/>
          <w:sz w:val="28"/>
          <w:szCs w:val="28"/>
        </w:rPr>
        <w:t>В связи с национализацией промышленных предприятий происходят изменения в оплате труда работающих, вводится государственное нор</w:t>
      </w:r>
      <w:r w:rsidRPr="007D4180">
        <w:rPr>
          <w:rStyle w:val="34"/>
          <w:rFonts w:ascii="Arial" w:hAnsi="Arial" w:cs="Arial"/>
          <w:color w:val="000000"/>
          <w:sz w:val="28"/>
          <w:szCs w:val="28"/>
        </w:rPr>
        <w:softHyphen/>
        <w:t>мирование заработной платы. Союз проводит большую работу по пере</w:t>
      </w:r>
      <w:r w:rsidRPr="007D4180">
        <w:rPr>
          <w:rStyle w:val="34"/>
          <w:rFonts w:ascii="Arial" w:hAnsi="Arial" w:cs="Arial"/>
          <w:color w:val="000000"/>
          <w:sz w:val="28"/>
          <w:szCs w:val="28"/>
        </w:rPr>
        <w:softHyphen/>
        <w:t>ходу от отдельных соглашений с предпринимателями к директивному всероссийскому тарифу. Наряду с этим в 1918 г. союзом вводится преми</w:t>
      </w:r>
      <w:r w:rsidRPr="007D4180">
        <w:rPr>
          <w:rStyle w:val="34"/>
          <w:rFonts w:ascii="Arial" w:hAnsi="Arial" w:cs="Arial"/>
          <w:color w:val="000000"/>
          <w:sz w:val="28"/>
          <w:szCs w:val="28"/>
        </w:rPr>
        <w:softHyphen/>
        <w:t>альная система, осуществляется переход к натуральному премированию за переработку сверхпроизводственных программ.</w:t>
      </w:r>
    </w:p>
    <w:p w14:paraId="585AA0BB"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lang w:eastAsia="en-US"/>
        </w:rPr>
        <w:t xml:space="preserve">5-11 </w:t>
      </w:r>
      <w:r w:rsidRPr="007D4180">
        <w:rPr>
          <w:rStyle w:val="34"/>
          <w:rFonts w:ascii="Arial" w:hAnsi="Arial" w:cs="Arial"/>
          <w:color w:val="000000"/>
          <w:sz w:val="28"/>
          <w:szCs w:val="28"/>
        </w:rPr>
        <w:t xml:space="preserve">февраля </w:t>
      </w:r>
      <w:r w:rsidRPr="007D4180">
        <w:rPr>
          <w:rStyle w:val="34"/>
          <w:rFonts w:ascii="Arial" w:hAnsi="Arial" w:cs="Arial"/>
          <w:color w:val="000000"/>
          <w:sz w:val="28"/>
          <w:szCs w:val="28"/>
          <w:lang w:eastAsia="en-US"/>
        </w:rPr>
        <w:t xml:space="preserve">1920 </w:t>
      </w:r>
      <w:r w:rsidRPr="007D4180">
        <w:rPr>
          <w:rStyle w:val="34"/>
          <w:rFonts w:ascii="Arial" w:hAnsi="Arial" w:cs="Arial"/>
          <w:color w:val="000000"/>
          <w:sz w:val="28"/>
          <w:szCs w:val="28"/>
        </w:rPr>
        <w:t>г. состоялся II</w:t>
      </w:r>
      <w:r w:rsidR="00047BA9" w:rsidRPr="007D4180">
        <w:rPr>
          <w:rStyle w:val="34"/>
          <w:rFonts w:ascii="Arial" w:hAnsi="Arial" w:cs="Arial"/>
          <w:color w:val="000000"/>
          <w:sz w:val="28"/>
          <w:szCs w:val="28"/>
        </w:rPr>
        <w:t xml:space="preserve"> </w:t>
      </w:r>
      <w:r w:rsidRPr="007D4180">
        <w:rPr>
          <w:rStyle w:val="34"/>
          <w:rFonts w:ascii="Arial" w:hAnsi="Arial" w:cs="Arial"/>
          <w:color w:val="000000"/>
          <w:sz w:val="28"/>
          <w:szCs w:val="28"/>
        </w:rPr>
        <w:t>Всероссийский съезд профсоюза рабочих химической промышленности, на котором присутствовало 77 делегатов от 111 тыс. членов профсоюза</w:t>
      </w:r>
      <w:r w:rsidRPr="007D4180">
        <w:rPr>
          <w:rStyle w:val="34"/>
          <w:rFonts w:ascii="Arial" w:hAnsi="Arial" w:cs="Arial"/>
          <w:color w:val="000000"/>
          <w:sz w:val="28"/>
          <w:szCs w:val="28"/>
          <w:vertAlign w:val="superscript"/>
        </w:rPr>
        <w:footnoteReference w:id="1"/>
      </w:r>
      <w:r w:rsidRPr="007D4180">
        <w:rPr>
          <w:rStyle w:val="34"/>
          <w:rFonts w:ascii="Arial" w:hAnsi="Arial" w:cs="Arial"/>
          <w:color w:val="000000"/>
          <w:sz w:val="28"/>
          <w:szCs w:val="28"/>
        </w:rPr>
        <w:t>.</w:t>
      </w:r>
    </w:p>
    <w:p w14:paraId="27D4F835"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рассмотрел и обсудил вопросы текущего момента и задачи профсоюзов, положение в химической промышленности, вопросы орга</w:t>
      </w:r>
      <w:r w:rsidRPr="007D4180">
        <w:rPr>
          <w:rStyle w:val="34"/>
          <w:rFonts w:ascii="Arial" w:hAnsi="Arial" w:cs="Arial"/>
          <w:color w:val="000000"/>
          <w:sz w:val="28"/>
          <w:szCs w:val="28"/>
        </w:rPr>
        <w:softHyphen/>
        <w:t>низационного строительства, регулирования и организации произ</w:t>
      </w:r>
      <w:r w:rsidRPr="007D4180">
        <w:rPr>
          <w:rStyle w:val="34"/>
          <w:rFonts w:ascii="Arial" w:hAnsi="Arial" w:cs="Arial"/>
          <w:color w:val="000000"/>
          <w:sz w:val="28"/>
          <w:szCs w:val="28"/>
        </w:rPr>
        <w:softHyphen/>
        <w:t>водства, тарифов и охраны труда, контроля над производством, куль</w:t>
      </w:r>
      <w:r w:rsidRPr="007D4180">
        <w:rPr>
          <w:rStyle w:val="34"/>
          <w:rFonts w:ascii="Arial" w:hAnsi="Arial" w:cs="Arial"/>
          <w:color w:val="000000"/>
          <w:sz w:val="28"/>
          <w:szCs w:val="28"/>
        </w:rPr>
        <w:softHyphen/>
        <w:t>турно-просветительной работы.</w:t>
      </w:r>
    </w:p>
    <w:p w14:paraId="3042CDAA"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На съезде отмечалось, что рабочие химической промышленности сделали все, чтобы обеспечить бесперебойное снабжение боеприпасами Красной Армии. Вместе со всеми профсоюзами республики профсоюз химиков пополнял ряды Красной Армии, они также уходили на фронт добровольцами. На борьбу с Колчаком и Деникиным профсоюз химиков мобилизовал 25 тыс. рабочих, т.е. почти 18% Всероссийского объе</w:t>
      </w:r>
      <w:r w:rsidRPr="007D4180">
        <w:rPr>
          <w:rStyle w:val="34"/>
          <w:rFonts w:ascii="Arial" w:hAnsi="Arial" w:cs="Arial"/>
          <w:color w:val="000000"/>
          <w:sz w:val="28"/>
          <w:szCs w:val="28"/>
        </w:rPr>
        <w:softHyphen/>
        <w:t>динения химиков.</w:t>
      </w:r>
    </w:p>
    <w:p w14:paraId="5987EEE7" w14:textId="77777777" w:rsidR="00585A19" w:rsidRDefault="00A9690A" w:rsidP="00536693">
      <w:pPr>
        <w:pStyle w:val="31"/>
        <w:shd w:val="clear" w:color="auto" w:fill="auto"/>
        <w:spacing w:before="0" w:line="240" w:lineRule="auto"/>
        <w:ind w:left="40" w:right="-1"/>
        <w:rPr>
          <w:rStyle w:val="34"/>
          <w:rFonts w:ascii="Arial" w:hAnsi="Arial" w:cs="Arial"/>
          <w:color w:val="000000"/>
          <w:sz w:val="28"/>
          <w:szCs w:val="28"/>
        </w:rPr>
      </w:pPr>
      <w:r w:rsidRPr="007D4180">
        <w:rPr>
          <w:rStyle w:val="34"/>
          <w:rFonts w:ascii="Arial" w:hAnsi="Arial" w:cs="Arial"/>
          <w:color w:val="000000"/>
          <w:sz w:val="28"/>
          <w:szCs w:val="28"/>
        </w:rPr>
        <w:t>Из-за войны и всеобщей мобилизации на предприятиях химической промышленности ощущалась острая нехватка рабочей силы. Это возме</w:t>
      </w:r>
      <w:r w:rsidRPr="007D4180">
        <w:rPr>
          <w:rStyle w:val="34"/>
          <w:rFonts w:ascii="Arial" w:hAnsi="Arial" w:cs="Arial"/>
          <w:color w:val="000000"/>
          <w:sz w:val="28"/>
          <w:szCs w:val="28"/>
        </w:rPr>
        <w:softHyphen/>
        <w:t>щалось повышением производительности труда. Работа профсоюзных объединений была направлена в первую очередь на четкую организацию работы, укрепление дисциплины, правильное регулирование вопросов заработной платы, строгий учет и распределение продуктов.</w:t>
      </w:r>
      <w:r w:rsidR="00585A19">
        <w:rPr>
          <w:rStyle w:val="34"/>
          <w:rFonts w:ascii="Arial" w:hAnsi="Arial" w:cs="Arial"/>
          <w:color w:val="000000"/>
          <w:sz w:val="28"/>
          <w:szCs w:val="28"/>
        </w:rPr>
        <w:t xml:space="preserve"> </w:t>
      </w:r>
    </w:p>
    <w:p w14:paraId="503F45FD" w14:textId="2DB024FE"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Большую помощь государству оказывал профсоюз в решении про</w:t>
      </w:r>
      <w:r w:rsidRPr="007D4180">
        <w:rPr>
          <w:rStyle w:val="34"/>
          <w:rFonts w:ascii="Arial" w:hAnsi="Arial" w:cs="Arial"/>
          <w:color w:val="000000"/>
          <w:sz w:val="28"/>
          <w:szCs w:val="28"/>
        </w:rPr>
        <w:softHyphen/>
      </w:r>
      <w:r w:rsidRPr="007D4180">
        <w:rPr>
          <w:rStyle w:val="34"/>
          <w:rFonts w:ascii="Arial" w:hAnsi="Arial" w:cs="Arial"/>
          <w:color w:val="000000"/>
          <w:sz w:val="28"/>
          <w:szCs w:val="28"/>
        </w:rPr>
        <w:lastRenderedPageBreak/>
        <w:t>довольственного вопроса. При Центральном комитете и на местах были созданы продовольственные комиссии, которые формировали продо</w:t>
      </w:r>
      <w:r w:rsidRPr="007D4180">
        <w:rPr>
          <w:rStyle w:val="34"/>
          <w:rFonts w:ascii="Arial" w:hAnsi="Arial" w:cs="Arial"/>
          <w:color w:val="000000"/>
          <w:sz w:val="28"/>
          <w:szCs w:val="28"/>
        </w:rPr>
        <w:softHyphen/>
        <w:t>вольственные отряды из добровольцев. Продовольственный вопрос был самым важным в деятельности профсоюза за весь период гражданской войны. Для содействия развитию сельского хозяйства были созданы сельскохозяйственные комиссии.</w:t>
      </w:r>
    </w:p>
    <w:p w14:paraId="266CD114" w14:textId="0DA9596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На съезде наряду с регулируемым тарифом и нормированием труда было принято решение о введении премиальных систем оплаты труда, намечены пути строительства органов государственного регулирования и создания трестов. Был обсужден вопрос об ускорении слияния профсою</w:t>
      </w:r>
      <w:r w:rsidRPr="007D4180">
        <w:rPr>
          <w:rStyle w:val="34"/>
          <w:rFonts w:ascii="Arial" w:hAnsi="Arial" w:cs="Arial"/>
          <w:color w:val="000000"/>
          <w:sz w:val="28"/>
          <w:szCs w:val="28"/>
        </w:rPr>
        <w:softHyphen/>
        <w:t>за рабочих химической промышленности с профсоюзом стекольщиков. В</w:t>
      </w:r>
      <w:r w:rsidR="00047BA9" w:rsidRPr="007D4180">
        <w:rPr>
          <w:rStyle w:val="34"/>
          <w:rFonts w:ascii="Arial" w:hAnsi="Arial" w:cs="Arial"/>
          <w:color w:val="000000"/>
          <w:sz w:val="28"/>
          <w:szCs w:val="28"/>
        </w:rPr>
        <w:t xml:space="preserve"> </w:t>
      </w:r>
      <w:r w:rsidRPr="007D4180">
        <w:rPr>
          <w:rStyle w:val="34"/>
          <w:rFonts w:ascii="Arial" w:hAnsi="Arial" w:cs="Arial"/>
          <w:color w:val="000000"/>
          <w:sz w:val="28"/>
          <w:szCs w:val="28"/>
        </w:rPr>
        <w:t>1920 г. в химической промышленности насчитывалось 25 союзов с количеством членов 130 тыс. чел</w:t>
      </w:r>
      <w:r w:rsidR="00DD5B1D">
        <w:rPr>
          <w:rStyle w:val="34"/>
          <w:rFonts w:ascii="Arial" w:hAnsi="Arial" w:cs="Arial"/>
          <w:color w:val="000000"/>
          <w:sz w:val="28"/>
          <w:szCs w:val="28"/>
        </w:rPr>
        <w:t>овек</w:t>
      </w:r>
      <w:r w:rsidRPr="007D4180">
        <w:rPr>
          <w:rStyle w:val="34"/>
          <w:rFonts w:ascii="Arial" w:hAnsi="Arial" w:cs="Arial"/>
          <w:color w:val="000000"/>
          <w:sz w:val="28"/>
          <w:szCs w:val="28"/>
        </w:rPr>
        <w:t>.</w:t>
      </w:r>
    </w:p>
    <w:p w14:paraId="379DC1C2"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избрал новый Центральный комитет во главе с председате</w:t>
      </w:r>
      <w:r w:rsidRPr="007D4180">
        <w:rPr>
          <w:rStyle w:val="34"/>
          <w:rFonts w:ascii="Arial" w:hAnsi="Arial" w:cs="Arial"/>
          <w:color w:val="000000"/>
          <w:sz w:val="28"/>
          <w:szCs w:val="28"/>
        </w:rPr>
        <w:softHyphen/>
        <w:t>лем А.А. Корчагиным.</w:t>
      </w:r>
      <w:r w:rsidR="00C151A7" w:rsidRPr="007D4180">
        <w:rPr>
          <w:rStyle w:val="34"/>
          <w:rFonts w:ascii="Arial" w:hAnsi="Arial" w:cs="Arial"/>
          <w:color w:val="000000"/>
          <w:sz w:val="28"/>
          <w:szCs w:val="28"/>
        </w:rPr>
        <w:t xml:space="preserve"> </w:t>
      </w:r>
      <w:r w:rsidRPr="007D4180">
        <w:rPr>
          <w:rStyle w:val="34"/>
          <w:rFonts w:ascii="Arial" w:hAnsi="Arial" w:cs="Arial"/>
          <w:color w:val="000000"/>
          <w:sz w:val="28"/>
          <w:szCs w:val="28"/>
        </w:rPr>
        <w:t>По окончании гражданской войны страна приступила к восстанов</w:t>
      </w:r>
      <w:r w:rsidRPr="007D4180">
        <w:rPr>
          <w:rStyle w:val="34"/>
          <w:rFonts w:ascii="Arial" w:hAnsi="Arial" w:cs="Arial"/>
          <w:color w:val="000000"/>
          <w:sz w:val="28"/>
          <w:szCs w:val="28"/>
        </w:rPr>
        <w:softHyphen/>
        <w:t>лению народного хозяйства. Трудящиеся проявляли невиданный трудо</w:t>
      </w:r>
      <w:r w:rsidRPr="007D4180">
        <w:rPr>
          <w:rStyle w:val="35"/>
          <w:rFonts w:ascii="Arial" w:hAnsi="Arial" w:cs="Arial"/>
          <w:color w:val="000000"/>
          <w:sz w:val="28"/>
          <w:szCs w:val="28"/>
        </w:rPr>
        <w:t>вой героизм. Республика встала на новый экономический путь развития, который сменил военный коммунизм и продразверстку.</w:t>
      </w:r>
    </w:p>
    <w:p w14:paraId="3A1F12FB"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В условиях новой экономической политики (НЭП) огромное значение приобретает вопрос организационного построения профсоюзов. Состо</w:t>
      </w:r>
      <w:r w:rsidRPr="007D4180">
        <w:rPr>
          <w:rStyle w:val="35"/>
          <w:rFonts w:ascii="Arial" w:hAnsi="Arial" w:cs="Arial"/>
          <w:color w:val="000000"/>
          <w:sz w:val="28"/>
          <w:szCs w:val="28"/>
        </w:rPr>
        <w:softHyphen/>
        <w:t xml:space="preserve">явшийся в апреле 1920 г. </w:t>
      </w:r>
      <w:r w:rsidRPr="007D4180">
        <w:rPr>
          <w:rStyle w:val="35"/>
          <w:rFonts w:ascii="Arial" w:hAnsi="Arial" w:cs="Arial"/>
          <w:color w:val="000000"/>
          <w:sz w:val="28"/>
          <w:szCs w:val="28"/>
          <w:lang w:val="en-US" w:eastAsia="en-US"/>
        </w:rPr>
        <w:t>Ill</w:t>
      </w:r>
      <w:r w:rsidRPr="007D4180">
        <w:rPr>
          <w:rStyle w:val="35"/>
          <w:rFonts w:ascii="Arial" w:hAnsi="Arial" w:cs="Arial"/>
          <w:color w:val="000000"/>
          <w:sz w:val="28"/>
          <w:szCs w:val="28"/>
          <w:lang w:eastAsia="en-US"/>
        </w:rPr>
        <w:t xml:space="preserve"> </w:t>
      </w:r>
      <w:r w:rsidRPr="007D4180">
        <w:rPr>
          <w:rStyle w:val="35"/>
          <w:rFonts w:ascii="Arial" w:hAnsi="Arial" w:cs="Arial"/>
          <w:color w:val="000000"/>
          <w:sz w:val="28"/>
          <w:szCs w:val="28"/>
        </w:rPr>
        <w:t>Всероссийский съезд профсоюзов принял решение об объединении родственных профсоюзов, что привело к за</w:t>
      </w:r>
      <w:r w:rsidRPr="007D4180">
        <w:rPr>
          <w:rStyle w:val="35"/>
          <w:rFonts w:ascii="Arial" w:hAnsi="Arial" w:cs="Arial"/>
          <w:color w:val="000000"/>
          <w:sz w:val="28"/>
          <w:szCs w:val="28"/>
        </w:rPr>
        <w:softHyphen/>
        <w:t>вершению процесса превращения профсоюзов по профессиям в проф</w:t>
      </w:r>
      <w:r w:rsidRPr="007D4180">
        <w:rPr>
          <w:rStyle w:val="35"/>
          <w:rFonts w:ascii="Arial" w:hAnsi="Arial" w:cs="Arial"/>
          <w:color w:val="000000"/>
          <w:sz w:val="28"/>
          <w:szCs w:val="28"/>
        </w:rPr>
        <w:softHyphen/>
        <w:t>союзы по отраслям производства. Поэтому особое значение приобретает производственно-экономическая работа профсоюзов.</w:t>
      </w:r>
    </w:p>
    <w:p w14:paraId="5528096A"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 xml:space="preserve">11 октября 1921 г. открылся </w:t>
      </w:r>
      <w:r w:rsidRPr="007D4180">
        <w:rPr>
          <w:rStyle w:val="35"/>
          <w:rFonts w:ascii="Arial" w:hAnsi="Arial" w:cs="Arial"/>
          <w:color w:val="000000"/>
          <w:sz w:val="28"/>
          <w:szCs w:val="28"/>
          <w:lang w:val="en-US" w:eastAsia="en-US"/>
        </w:rPr>
        <w:t>III</w:t>
      </w:r>
      <w:r w:rsidRPr="007D4180">
        <w:rPr>
          <w:rStyle w:val="35"/>
          <w:rFonts w:ascii="Arial" w:hAnsi="Arial" w:cs="Arial"/>
          <w:color w:val="000000"/>
          <w:sz w:val="28"/>
          <w:szCs w:val="28"/>
          <w:lang w:eastAsia="en-US"/>
        </w:rPr>
        <w:t xml:space="preserve"> </w:t>
      </w:r>
      <w:r w:rsidRPr="007D4180">
        <w:rPr>
          <w:rStyle w:val="35"/>
          <w:rFonts w:ascii="Arial" w:hAnsi="Arial" w:cs="Arial"/>
          <w:color w:val="000000"/>
          <w:sz w:val="28"/>
          <w:szCs w:val="28"/>
        </w:rPr>
        <w:t>Всероссийский съезд профсоюза ра</w:t>
      </w:r>
      <w:r w:rsidRPr="007D4180">
        <w:rPr>
          <w:rStyle w:val="35"/>
          <w:rFonts w:ascii="Arial" w:hAnsi="Arial" w:cs="Arial"/>
          <w:color w:val="000000"/>
          <w:sz w:val="28"/>
          <w:szCs w:val="28"/>
        </w:rPr>
        <w:softHyphen/>
        <w:t>бочих химической промышленности. На съезде присутствовало 247 деле</w:t>
      </w:r>
      <w:r w:rsidRPr="007D4180">
        <w:rPr>
          <w:rStyle w:val="35"/>
          <w:rFonts w:ascii="Arial" w:hAnsi="Arial" w:cs="Arial"/>
          <w:color w:val="000000"/>
          <w:sz w:val="28"/>
          <w:szCs w:val="28"/>
        </w:rPr>
        <w:softHyphen/>
        <w:t>гатов от 195843 членов профсоюза</w:t>
      </w:r>
      <w:r w:rsidRPr="007D4180">
        <w:rPr>
          <w:rStyle w:val="35"/>
          <w:rFonts w:ascii="Arial" w:hAnsi="Arial" w:cs="Arial"/>
          <w:color w:val="000000"/>
          <w:sz w:val="28"/>
          <w:szCs w:val="28"/>
          <w:vertAlign w:val="superscript"/>
        </w:rPr>
        <w:footnoteReference w:id="2"/>
      </w:r>
      <w:r w:rsidRPr="007D4180">
        <w:rPr>
          <w:rStyle w:val="35"/>
          <w:rFonts w:ascii="Arial" w:hAnsi="Arial" w:cs="Arial"/>
          <w:color w:val="000000"/>
          <w:sz w:val="28"/>
          <w:szCs w:val="28"/>
        </w:rPr>
        <w:t>.</w:t>
      </w:r>
    </w:p>
    <w:p w14:paraId="7BFE065D"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Съезд заслушал доклады о положении химической промышлен</w:t>
      </w:r>
      <w:r w:rsidRPr="007D4180">
        <w:rPr>
          <w:rStyle w:val="35"/>
          <w:rFonts w:ascii="Arial" w:hAnsi="Arial" w:cs="Arial"/>
          <w:color w:val="000000"/>
          <w:sz w:val="28"/>
          <w:szCs w:val="28"/>
        </w:rPr>
        <w:softHyphen/>
        <w:t>ности, новой экономической политике, охране труда и улучшении быта рабочих. Обсуждались вопросы организационного строительства, куль</w:t>
      </w:r>
      <w:r w:rsidRPr="007D4180">
        <w:rPr>
          <w:rStyle w:val="35"/>
          <w:rFonts w:ascii="Arial" w:hAnsi="Arial" w:cs="Arial"/>
          <w:color w:val="000000"/>
          <w:sz w:val="28"/>
          <w:szCs w:val="28"/>
        </w:rPr>
        <w:softHyphen/>
        <w:t>турно-просветительной работы. Была принята резолюция по НЭП, в ко</w:t>
      </w:r>
      <w:r w:rsidRPr="007D4180">
        <w:rPr>
          <w:rStyle w:val="35"/>
          <w:rFonts w:ascii="Arial" w:hAnsi="Arial" w:cs="Arial"/>
          <w:color w:val="000000"/>
          <w:sz w:val="28"/>
          <w:szCs w:val="28"/>
        </w:rPr>
        <w:softHyphen/>
        <w:t>торой отмечалась правильность ее общих принципов.</w:t>
      </w:r>
    </w:p>
    <w:p w14:paraId="5B471C56"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Съезд призвал к решительному проведению в жизнь всех мероприя</w:t>
      </w:r>
      <w:r w:rsidRPr="007D4180">
        <w:rPr>
          <w:rStyle w:val="35"/>
          <w:rFonts w:ascii="Arial" w:hAnsi="Arial" w:cs="Arial"/>
          <w:color w:val="000000"/>
          <w:sz w:val="28"/>
          <w:szCs w:val="28"/>
        </w:rPr>
        <w:softHyphen/>
        <w:t>тий по поднятию производства при максимуме инициативы и самодея</w:t>
      </w:r>
      <w:r w:rsidRPr="007D4180">
        <w:rPr>
          <w:rStyle w:val="35"/>
          <w:rFonts w:ascii="Arial" w:hAnsi="Arial" w:cs="Arial"/>
          <w:color w:val="000000"/>
          <w:sz w:val="28"/>
          <w:szCs w:val="28"/>
        </w:rPr>
        <w:softHyphen/>
        <w:t>тельности рабочих масс, укреплению связи с массами, выравниванию расстроенных рядов, а самое главное - улучшению тяжелого положения рабочих, ставшего результатом общего обнищания Советской республи</w:t>
      </w:r>
      <w:r w:rsidRPr="007D4180">
        <w:rPr>
          <w:rStyle w:val="35"/>
          <w:rFonts w:ascii="Arial" w:hAnsi="Arial" w:cs="Arial"/>
          <w:color w:val="000000"/>
          <w:sz w:val="28"/>
          <w:szCs w:val="28"/>
        </w:rPr>
        <w:softHyphen/>
        <w:t>ки.</w:t>
      </w:r>
    </w:p>
    <w:p w14:paraId="52170780"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Вновь избранному ЦК профсоюза были даны следующие директивы: восстановить в полной мере руководство и связь с местами, усилить свое влияние в деятельности хозяйственных органов химической промышлен</w:t>
      </w:r>
      <w:r w:rsidRPr="007D4180">
        <w:rPr>
          <w:rStyle w:val="35"/>
          <w:rFonts w:ascii="Arial" w:hAnsi="Arial" w:cs="Arial"/>
          <w:color w:val="000000"/>
          <w:sz w:val="28"/>
          <w:szCs w:val="28"/>
        </w:rPr>
        <w:softHyphen/>
        <w:t>ности по приспособлению ее к НЭПу, приостановить переброску отдель</w:t>
      </w:r>
      <w:r w:rsidRPr="007D4180">
        <w:rPr>
          <w:rStyle w:val="35"/>
          <w:rFonts w:ascii="Arial" w:hAnsi="Arial" w:cs="Arial"/>
          <w:color w:val="000000"/>
          <w:sz w:val="28"/>
          <w:szCs w:val="28"/>
        </w:rPr>
        <w:softHyphen/>
      </w:r>
      <w:r w:rsidRPr="007D4180">
        <w:rPr>
          <w:rStyle w:val="35"/>
          <w:rFonts w:ascii="Arial" w:hAnsi="Arial" w:cs="Arial"/>
          <w:color w:val="000000"/>
          <w:sz w:val="28"/>
          <w:szCs w:val="28"/>
        </w:rPr>
        <w:lastRenderedPageBreak/>
        <w:t>ных групп рабочих в другие союзы, приступить к реальному осуществле</w:t>
      </w:r>
      <w:r w:rsidRPr="007D4180">
        <w:rPr>
          <w:rStyle w:val="35"/>
          <w:rFonts w:ascii="Arial" w:hAnsi="Arial" w:cs="Arial"/>
          <w:color w:val="000000"/>
          <w:sz w:val="28"/>
          <w:szCs w:val="28"/>
        </w:rPr>
        <w:softHyphen/>
        <w:t>нию прожиточного минимума.</w:t>
      </w:r>
    </w:p>
    <w:p w14:paraId="5887A7CB"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Председателем ЦК профсоюза был избран В.В. Добровольский.</w:t>
      </w:r>
    </w:p>
    <w:p w14:paraId="673CFEF8"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Профсоюз в это время уделяет большое внимание обучению моло</w:t>
      </w:r>
      <w:r w:rsidRPr="007D4180">
        <w:rPr>
          <w:rStyle w:val="35"/>
          <w:rFonts w:ascii="Arial" w:hAnsi="Arial" w:cs="Arial"/>
          <w:color w:val="000000"/>
          <w:sz w:val="28"/>
          <w:szCs w:val="28"/>
        </w:rPr>
        <w:softHyphen/>
        <w:t>дежи, содействию культурного роста трудящихся. Для этих целей при ЦК профсоюза создается подотдел по профтехобразованию, на пред</w:t>
      </w:r>
      <w:r w:rsidRPr="007D4180">
        <w:rPr>
          <w:rStyle w:val="35"/>
          <w:rFonts w:ascii="Arial" w:hAnsi="Arial" w:cs="Arial"/>
          <w:color w:val="000000"/>
          <w:sz w:val="28"/>
          <w:szCs w:val="28"/>
        </w:rPr>
        <w:softHyphen/>
        <w:t>приятиях работают школы фабрично-заводского ученичества. Для про</w:t>
      </w:r>
      <w:r w:rsidRPr="007D4180">
        <w:rPr>
          <w:rStyle w:val="35"/>
          <w:rFonts w:ascii="Arial" w:hAnsi="Arial" w:cs="Arial"/>
          <w:color w:val="000000"/>
          <w:sz w:val="28"/>
          <w:szCs w:val="28"/>
        </w:rPr>
        <w:softHyphen/>
        <w:t>ведения культурно-просветительной работы функционирует сеть проф</w:t>
      </w:r>
      <w:r w:rsidRPr="007D4180">
        <w:rPr>
          <w:rStyle w:val="35"/>
          <w:rFonts w:ascii="Arial" w:hAnsi="Arial" w:cs="Arial"/>
          <w:color w:val="000000"/>
          <w:sz w:val="28"/>
          <w:szCs w:val="28"/>
        </w:rPr>
        <w:softHyphen/>
        <w:t>союзных клубов, библиотек, народных домов, театральных кружков и общеобразовательных школ.</w:t>
      </w:r>
    </w:p>
    <w:p w14:paraId="2A0E6356" w14:textId="77777777" w:rsidR="00C151A7" w:rsidRPr="007D4180" w:rsidRDefault="00A9690A" w:rsidP="00536693">
      <w:pPr>
        <w:pStyle w:val="31"/>
        <w:shd w:val="clear" w:color="auto" w:fill="auto"/>
        <w:spacing w:before="0" w:line="240" w:lineRule="auto"/>
        <w:ind w:left="40" w:right="-1" w:firstLine="620"/>
        <w:rPr>
          <w:rStyle w:val="35"/>
          <w:rFonts w:ascii="Arial" w:hAnsi="Arial" w:cs="Arial"/>
          <w:color w:val="000000"/>
          <w:sz w:val="28"/>
          <w:szCs w:val="28"/>
        </w:rPr>
      </w:pPr>
      <w:r w:rsidRPr="007D4180">
        <w:rPr>
          <w:rStyle w:val="35"/>
          <w:rFonts w:ascii="Arial" w:hAnsi="Arial" w:cs="Arial"/>
          <w:color w:val="000000"/>
          <w:sz w:val="28"/>
          <w:szCs w:val="28"/>
        </w:rPr>
        <w:t>В 1922 г. химическая промышленность включала в себя 14 произ</w:t>
      </w:r>
      <w:r w:rsidRPr="007D4180">
        <w:rPr>
          <w:rStyle w:val="35"/>
          <w:rFonts w:ascii="Arial" w:hAnsi="Arial" w:cs="Arial"/>
          <w:color w:val="000000"/>
          <w:sz w:val="28"/>
          <w:szCs w:val="28"/>
        </w:rPr>
        <w:softHyphen/>
        <w:t>водств, основными из которых были:</w:t>
      </w:r>
    </w:p>
    <w:p w14:paraId="05059BA9" w14:textId="04BF4102" w:rsidR="00A9690A" w:rsidRPr="007D4180" w:rsidRDefault="00C151A7"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w:t>
      </w:r>
      <w:r w:rsidR="00A9690A" w:rsidRPr="007D4180">
        <w:rPr>
          <w:rStyle w:val="34"/>
          <w:rFonts w:ascii="Arial" w:hAnsi="Arial" w:cs="Arial"/>
          <w:color w:val="000000"/>
          <w:sz w:val="28"/>
          <w:szCs w:val="28"/>
        </w:rPr>
        <w:t xml:space="preserve"> стекольно-фарфорофаянсовое - 45921 член, или около 30%;</w:t>
      </w:r>
    </w:p>
    <w:p w14:paraId="43314576" w14:textId="77777777" w:rsidR="00A9690A" w:rsidRPr="007D4180" w:rsidRDefault="00A9690A" w:rsidP="00536693">
      <w:pPr>
        <w:pStyle w:val="31"/>
        <w:numPr>
          <w:ilvl w:val="0"/>
          <w:numId w:val="1"/>
        </w:numPr>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 xml:space="preserve"> военное - 28756 членов, около 20%;</w:t>
      </w:r>
    </w:p>
    <w:p w14:paraId="54429A01" w14:textId="77777777" w:rsidR="00A9690A" w:rsidRPr="007D4180" w:rsidRDefault="00A9690A" w:rsidP="00536693">
      <w:pPr>
        <w:pStyle w:val="31"/>
        <w:numPr>
          <w:ilvl w:val="0"/>
          <w:numId w:val="1"/>
        </w:numPr>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 xml:space="preserve"> спичечное - 18127 членов, свыше 10%;</w:t>
      </w:r>
    </w:p>
    <w:p w14:paraId="1A1B05E9" w14:textId="77777777" w:rsidR="00A9690A" w:rsidRPr="007D4180" w:rsidRDefault="00A9690A" w:rsidP="00536693">
      <w:pPr>
        <w:pStyle w:val="31"/>
        <w:numPr>
          <w:ilvl w:val="0"/>
          <w:numId w:val="1"/>
        </w:numPr>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 xml:space="preserve"> основное химическое - 14150 членов, около 9%;</w:t>
      </w:r>
    </w:p>
    <w:p w14:paraId="19BE848D" w14:textId="77777777" w:rsidR="00A9690A" w:rsidRPr="007D4180" w:rsidRDefault="00A9690A" w:rsidP="00536693">
      <w:pPr>
        <w:pStyle w:val="31"/>
        <w:numPr>
          <w:ilvl w:val="0"/>
          <w:numId w:val="1"/>
        </w:numPr>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 xml:space="preserve"> резиновое - 8676 членов, около 5%.</w:t>
      </w:r>
    </w:p>
    <w:p w14:paraId="3CEFE4F2"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По окончании гражданской войны перед химиками встала задача на хозяйственном фронте доказать свою способность организовать и нала</w:t>
      </w:r>
      <w:r w:rsidRPr="007D4180">
        <w:rPr>
          <w:rStyle w:val="34"/>
          <w:rFonts w:ascii="Arial" w:hAnsi="Arial" w:cs="Arial"/>
          <w:color w:val="000000"/>
          <w:sz w:val="28"/>
          <w:szCs w:val="28"/>
        </w:rPr>
        <w:softHyphen/>
        <w:t>дить мирное производство. Необходимо было перестроить свои ряды по линии производства, обслуживающего нужды сельского хозяйства и вы</w:t>
      </w:r>
      <w:r w:rsidRPr="007D4180">
        <w:rPr>
          <w:rStyle w:val="34"/>
          <w:rFonts w:ascii="Arial" w:hAnsi="Arial" w:cs="Arial"/>
          <w:color w:val="000000"/>
          <w:sz w:val="28"/>
          <w:szCs w:val="28"/>
        </w:rPr>
        <w:softHyphen/>
        <w:t>пускающего предметы широкого потребления.</w:t>
      </w:r>
    </w:p>
    <w:p w14:paraId="5A2EFBF1"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От рабочих, занятых в основной химической промышленности (ки</w:t>
      </w:r>
      <w:r w:rsidRPr="007D4180">
        <w:rPr>
          <w:rStyle w:val="34"/>
          <w:rFonts w:ascii="Arial" w:hAnsi="Arial" w:cs="Arial"/>
          <w:color w:val="000000"/>
          <w:sz w:val="28"/>
          <w:szCs w:val="28"/>
        </w:rPr>
        <w:softHyphen/>
        <w:t>слоты, щелочи, удобрения), требовалось максимальное напряжение сил для восстановления сельского хозяйства путем увеличения выпуска удобрений, без которых невозможно развитие сельскохозяйственного производства. НЭП поставил задачу не только правильно наладить про</w:t>
      </w:r>
      <w:r w:rsidRPr="007D4180">
        <w:rPr>
          <w:rStyle w:val="34"/>
          <w:rFonts w:ascii="Arial" w:hAnsi="Arial" w:cs="Arial"/>
          <w:color w:val="000000"/>
          <w:sz w:val="28"/>
          <w:szCs w:val="28"/>
        </w:rPr>
        <w:softHyphen/>
        <w:t>изводство, но и правильно распорядиться произведенным товаром.</w:t>
      </w:r>
    </w:p>
    <w:p w14:paraId="57843932"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Новые формы хозяйственного строительства вызывали необходи</w:t>
      </w:r>
      <w:r w:rsidRPr="007D4180">
        <w:rPr>
          <w:rStyle w:val="34"/>
          <w:rFonts w:ascii="Arial" w:hAnsi="Arial" w:cs="Arial"/>
          <w:color w:val="000000"/>
          <w:sz w:val="28"/>
          <w:szCs w:val="28"/>
        </w:rPr>
        <w:softHyphen/>
        <w:t>мость усиления организационной мощи отдельных производственных союзов. ЦК Всероссийского союза рабочих-химиков взял твердый курс на восстановление и усиление профсоюзных организаций и собирание рас</w:t>
      </w:r>
      <w:r w:rsidRPr="007D4180">
        <w:rPr>
          <w:rStyle w:val="34"/>
          <w:rFonts w:ascii="Arial" w:hAnsi="Arial" w:cs="Arial"/>
          <w:color w:val="000000"/>
          <w:sz w:val="28"/>
          <w:szCs w:val="28"/>
        </w:rPr>
        <w:softHyphen/>
        <w:t>пыленных сил по другим союзам. ЦК осуществлял непосредственное руководство их деятельностью путем инструктирования по всем направ</w:t>
      </w:r>
      <w:r w:rsidRPr="007D4180">
        <w:rPr>
          <w:rStyle w:val="34"/>
          <w:rFonts w:ascii="Arial" w:hAnsi="Arial" w:cs="Arial"/>
          <w:color w:val="000000"/>
          <w:sz w:val="28"/>
          <w:szCs w:val="28"/>
        </w:rPr>
        <w:softHyphen/>
        <w:t>лениям союзной работы. Представители ЦК часто выезжали на места, осуществлялось превращение губотделов в райкомы.</w:t>
      </w:r>
    </w:p>
    <w:p w14:paraId="06931B8B"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Проводится реорганизация союзных аппаратов снизу до верху, на</w:t>
      </w:r>
      <w:r w:rsidRPr="007D4180">
        <w:rPr>
          <w:rStyle w:val="34"/>
          <w:rFonts w:ascii="Arial" w:hAnsi="Arial" w:cs="Arial"/>
          <w:color w:val="000000"/>
          <w:sz w:val="28"/>
          <w:szCs w:val="28"/>
        </w:rPr>
        <w:softHyphen/>
        <w:t>правленная на упрощение структуры профсоюзных органов и ка</w:t>
      </w:r>
      <w:r w:rsidRPr="007D4180">
        <w:rPr>
          <w:rStyle w:val="34"/>
          <w:rFonts w:ascii="Arial" w:hAnsi="Arial" w:cs="Arial"/>
          <w:color w:val="000000"/>
          <w:sz w:val="28"/>
          <w:szCs w:val="28"/>
        </w:rPr>
        <w:softHyphen/>
        <w:t>чественный подбор кадров за счет количества работников. Было про</w:t>
      </w:r>
      <w:r w:rsidRPr="007D4180">
        <w:rPr>
          <w:rStyle w:val="34"/>
          <w:rFonts w:ascii="Arial" w:hAnsi="Arial" w:cs="Arial"/>
          <w:color w:val="000000"/>
          <w:sz w:val="28"/>
          <w:szCs w:val="28"/>
        </w:rPr>
        <w:softHyphen/>
        <w:t>ведено объединение совпадающих по экономическому тяготению и удоб</w:t>
      </w:r>
      <w:r w:rsidRPr="007D4180">
        <w:rPr>
          <w:rStyle w:val="34"/>
          <w:rFonts w:ascii="Arial" w:hAnsi="Arial" w:cs="Arial"/>
          <w:color w:val="000000"/>
          <w:sz w:val="28"/>
          <w:szCs w:val="28"/>
        </w:rPr>
        <w:softHyphen/>
        <w:t>ству проведения союзной работы губотделов. Решениями 3-й Всероссий</w:t>
      </w:r>
      <w:r w:rsidRPr="007D4180">
        <w:rPr>
          <w:rStyle w:val="34"/>
          <w:rFonts w:ascii="Arial" w:hAnsi="Arial" w:cs="Arial"/>
          <w:color w:val="000000"/>
          <w:sz w:val="28"/>
          <w:szCs w:val="28"/>
        </w:rPr>
        <w:softHyphen/>
        <w:t>ской конференции (24-26 апреля 1922 г.) было рекомендовано отказать</w:t>
      </w:r>
      <w:r w:rsidRPr="007D4180">
        <w:rPr>
          <w:rStyle w:val="34"/>
          <w:rFonts w:ascii="Arial" w:hAnsi="Arial" w:cs="Arial"/>
          <w:color w:val="000000"/>
          <w:sz w:val="28"/>
          <w:szCs w:val="28"/>
        </w:rPr>
        <w:softHyphen/>
        <w:t>ся от создания производственных секций, а вместо этого проводить производственные конференции для освещения ряда вопросов, связанных со специфическими интересами отдельных групп союза.</w:t>
      </w:r>
    </w:p>
    <w:p w14:paraId="549457F2" w14:textId="4A7E73D8"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4"/>
          <w:rFonts w:ascii="Arial" w:hAnsi="Arial" w:cs="Arial"/>
          <w:color w:val="000000"/>
          <w:sz w:val="28"/>
          <w:szCs w:val="28"/>
        </w:rPr>
        <w:t xml:space="preserve">В 1922 г. начинается создание трестов и синдикатов в химической </w:t>
      </w:r>
      <w:r w:rsidRPr="007D4180">
        <w:rPr>
          <w:rStyle w:val="34"/>
          <w:rFonts w:ascii="Arial" w:hAnsi="Arial" w:cs="Arial"/>
          <w:color w:val="000000"/>
          <w:sz w:val="28"/>
          <w:szCs w:val="28"/>
        </w:rPr>
        <w:lastRenderedPageBreak/>
        <w:t>промышленности. Работа ЦК профсоюза по участию в этих процессах сводилась к установлению связи с уже организованными трестами, обес</w:t>
      </w:r>
      <w:r w:rsidRPr="007D4180">
        <w:rPr>
          <w:rStyle w:val="34"/>
          <w:rFonts w:ascii="Arial" w:hAnsi="Arial" w:cs="Arial"/>
          <w:color w:val="000000"/>
          <w:sz w:val="28"/>
          <w:szCs w:val="28"/>
        </w:rPr>
        <w:softHyphen/>
        <w:t>печению общего направления их деятельности и к участию в создании новых трестов. Все тресты в химической промышленности были созданы при непосредственном участии ЦК профсоюза, в частности такие, как Химуголь, Фосфатоанилиновые заводы, Фарматрест, Лакокраска, Резинотрест, Стеклофарфоровый трест, Спичечный синдикат и т.д.</w:t>
      </w:r>
    </w:p>
    <w:p w14:paraId="59FEBE72" w14:textId="7F007D5A"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В целях направления деятельности трестов и учета опыта их работы по инициативе ЦК профсоюза было проведено совещание химически</w:t>
      </w:r>
      <w:r w:rsidR="00D9460F">
        <w:rPr>
          <w:rStyle w:val="34"/>
          <w:rFonts w:ascii="Arial" w:hAnsi="Arial" w:cs="Arial"/>
          <w:color w:val="000000"/>
          <w:sz w:val="28"/>
          <w:szCs w:val="28"/>
        </w:rPr>
        <w:t>х</w:t>
      </w:r>
      <w:r w:rsidRPr="007D4180">
        <w:rPr>
          <w:rStyle w:val="34"/>
          <w:rFonts w:ascii="Arial" w:hAnsi="Arial" w:cs="Arial"/>
          <w:color w:val="000000"/>
          <w:sz w:val="28"/>
          <w:szCs w:val="28"/>
        </w:rPr>
        <w:t xml:space="preserve"> трестов, на котором обсуждались насущные для их деятельности вопросы: коммерческая, торговая и заготовительная работа; синдицирование химической промышленности, заработная плата и пр.</w:t>
      </w:r>
    </w:p>
    <w:p w14:paraId="1CDD0BF5" w14:textId="50D5EDC4"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2-6 ноября 1922 г. состоялся IV Всероссийский съезд профсоюз рабочих химической промышленности. На нем присутствовало 177 делегатов от 136 тыс. членов союза.</w:t>
      </w:r>
    </w:p>
    <w:p w14:paraId="66386EC7" w14:textId="66FDA71A"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К моменту созыва IV съезда союз количественно значительно сократился. Объясняется это тем, что весь 1922 г. проходил под знако</w:t>
      </w:r>
      <w:r w:rsidR="0010425D" w:rsidRPr="007D4180">
        <w:rPr>
          <w:rStyle w:val="34"/>
          <w:rFonts w:ascii="Arial" w:hAnsi="Arial" w:cs="Arial"/>
          <w:color w:val="000000"/>
          <w:sz w:val="28"/>
          <w:szCs w:val="28"/>
        </w:rPr>
        <w:t>м</w:t>
      </w:r>
      <w:r w:rsidRPr="007D4180">
        <w:rPr>
          <w:rStyle w:val="34"/>
          <w:rFonts w:ascii="Arial" w:hAnsi="Arial" w:cs="Arial"/>
          <w:color w:val="000000"/>
          <w:sz w:val="28"/>
          <w:szCs w:val="28"/>
        </w:rPr>
        <w:t xml:space="preserve"> финансового и хозяйственного кризиса и вытекающего отсюда сокращения промышленного производства. Было проведено свертывани</w:t>
      </w:r>
      <w:r w:rsidR="0010425D" w:rsidRPr="007D4180">
        <w:rPr>
          <w:rStyle w:val="34"/>
          <w:rFonts w:ascii="Arial" w:hAnsi="Arial" w:cs="Arial"/>
          <w:color w:val="000000"/>
          <w:sz w:val="28"/>
          <w:szCs w:val="28"/>
        </w:rPr>
        <w:t xml:space="preserve">е </w:t>
      </w:r>
      <w:r w:rsidRPr="007D4180">
        <w:rPr>
          <w:rStyle w:val="34"/>
          <w:rFonts w:ascii="Arial" w:hAnsi="Arial" w:cs="Arial"/>
          <w:color w:val="000000"/>
          <w:sz w:val="28"/>
          <w:szCs w:val="28"/>
        </w:rPr>
        <w:t>(5% спичечного производства, 4% - стеклофарфорового, а также сокращение штатов на военных заводах.</w:t>
      </w:r>
    </w:p>
    <w:p w14:paraId="1DFEBB4F" w14:textId="525B5A58"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конкретизировал хозяйственную работу в новых условиях перевода предприятий на хозрасчет, социальное страхование, коллективное снабжение. Был поднят вопрос о единоначалии в управлен</w:t>
      </w:r>
      <w:r w:rsidR="00585A19">
        <w:rPr>
          <w:rStyle w:val="34"/>
          <w:rFonts w:ascii="Arial" w:hAnsi="Arial" w:cs="Arial"/>
          <w:color w:val="000000"/>
          <w:sz w:val="28"/>
          <w:szCs w:val="28"/>
        </w:rPr>
        <w:t>ия</w:t>
      </w:r>
      <w:r w:rsidRPr="007D4180">
        <w:rPr>
          <w:rStyle w:val="34"/>
          <w:rFonts w:ascii="Arial" w:hAnsi="Arial" w:cs="Arial"/>
          <w:color w:val="000000"/>
          <w:sz w:val="28"/>
          <w:szCs w:val="28"/>
        </w:rPr>
        <w:t xml:space="preserve"> промышленностью взамен коллегиального управления.</w:t>
      </w:r>
    </w:p>
    <w:p w14:paraId="50649892" w14:textId="069B85A3"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определил основные задачи, стоящие перед профсоюзным</w:t>
      </w:r>
      <w:r w:rsidR="00D9460F">
        <w:rPr>
          <w:rStyle w:val="34"/>
          <w:rFonts w:ascii="Arial" w:hAnsi="Arial" w:cs="Arial"/>
          <w:color w:val="000000"/>
          <w:sz w:val="28"/>
          <w:szCs w:val="28"/>
        </w:rPr>
        <w:t>и</w:t>
      </w:r>
      <w:r w:rsidRPr="007D4180">
        <w:rPr>
          <w:rStyle w:val="34"/>
          <w:rFonts w:ascii="Arial" w:hAnsi="Arial" w:cs="Arial"/>
          <w:color w:val="000000"/>
          <w:sz w:val="28"/>
          <w:szCs w:val="28"/>
        </w:rPr>
        <w:t xml:space="preserve"> организациями:</w:t>
      </w:r>
    </w:p>
    <w:p w14:paraId="3E3DEED5" w14:textId="498BA8E5" w:rsidR="00A9690A" w:rsidRPr="007D4180" w:rsidRDefault="00A9690A" w:rsidP="00536693">
      <w:pPr>
        <w:pStyle w:val="31"/>
        <w:numPr>
          <w:ilvl w:val="0"/>
          <w:numId w:val="2"/>
        </w:numPr>
        <w:shd w:val="clear" w:color="auto" w:fill="auto"/>
        <w:spacing w:before="0" w:line="240" w:lineRule="auto"/>
        <w:ind w:left="920" w:right="-1" w:hanging="280"/>
        <w:jc w:val="left"/>
        <w:rPr>
          <w:rFonts w:ascii="Arial" w:hAnsi="Arial" w:cs="Arial"/>
          <w:sz w:val="28"/>
          <w:szCs w:val="28"/>
        </w:rPr>
      </w:pPr>
      <w:r w:rsidRPr="007D4180">
        <w:rPr>
          <w:rStyle w:val="34"/>
          <w:rFonts w:ascii="Arial" w:hAnsi="Arial" w:cs="Arial"/>
          <w:color w:val="000000"/>
          <w:sz w:val="28"/>
          <w:szCs w:val="28"/>
        </w:rPr>
        <w:t>всестороннее изучение отдельных отраслей производства и бытовых условий отдельных групп рабочих;</w:t>
      </w:r>
    </w:p>
    <w:p w14:paraId="69003A64" w14:textId="77777777" w:rsidR="00A9690A" w:rsidRPr="007D4180" w:rsidRDefault="00A9690A" w:rsidP="00536693">
      <w:pPr>
        <w:pStyle w:val="31"/>
        <w:numPr>
          <w:ilvl w:val="0"/>
          <w:numId w:val="2"/>
        </w:numPr>
        <w:shd w:val="clear" w:color="auto" w:fill="auto"/>
        <w:spacing w:before="0" w:line="240" w:lineRule="auto"/>
        <w:ind w:left="920" w:right="-1" w:hanging="280"/>
        <w:jc w:val="left"/>
        <w:rPr>
          <w:rFonts w:ascii="Arial" w:hAnsi="Arial" w:cs="Arial"/>
          <w:sz w:val="28"/>
          <w:szCs w:val="28"/>
        </w:rPr>
      </w:pPr>
      <w:r w:rsidRPr="007D4180">
        <w:rPr>
          <w:rStyle w:val="34"/>
          <w:rFonts w:ascii="Arial" w:hAnsi="Arial" w:cs="Arial"/>
          <w:color w:val="000000"/>
          <w:sz w:val="28"/>
          <w:szCs w:val="28"/>
        </w:rPr>
        <w:t xml:space="preserve"> правильная оценка и учет ресурсов хозяйственных органов дл</w:t>
      </w:r>
      <w:r w:rsidR="0010425D" w:rsidRPr="007D4180">
        <w:rPr>
          <w:rStyle w:val="34"/>
          <w:rFonts w:ascii="Arial" w:hAnsi="Arial" w:cs="Arial"/>
          <w:color w:val="000000"/>
          <w:sz w:val="28"/>
          <w:szCs w:val="28"/>
        </w:rPr>
        <w:t>я</w:t>
      </w:r>
      <w:r w:rsidRPr="007D4180">
        <w:rPr>
          <w:rStyle w:val="34"/>
          <w:rFonts w:ascii="Arial" w:hAnsi="Arial" w:cs="Arial"/>
          <w:color w:val="000000"/>
          <w:sz w:val="28"/>
          <w:szCs w:val="28"/>
        </w:rPr>
        <w:t>: реального обоснования уровня заработной платы;</w:t>
      </w:r>
    </w:p>
    <w:p w14:paraId="48CD0670" w14:textId="77777777" w:rsidR="00A9690A" w:rsidRPr="007D4180" w:rsidRDefault="00A9690A" w:rsidP="00536693">
      <w:pPr>
        <w:pStyle w:val="31"/>
        <w:numPr>
          <w:ilvl w:val="0"/>
          <w:numId w:val="2"/>
        </w:numPr>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 xml:space="preserve"> приближение союзных организаций к массам своих членов;</w:t>
      </w:r>
    </w:p>
    <w:p w14:paraId="7C7CD70B" w14:textId="77777777" w:rsidR="00A9690A" w:rsidRPr="007D4180" w:rsidRDefault="00A9690A" w:rsidP="00536693">
      <w:pPr>
        <w:pStyle w:val="31"/>
        <w:numPr>
          <w:ilvl w:val="0"/>
          <w:numId w:val="2"/>
        </w:numPr>
        <w:shd w:val="clear" w:color="auto" w:fill="auto"/>
        <w:spacing w:before="0" w:line="240" w:lineRule="auto"/>
        <w:ind w:left="920" w:right="-1" w:hanging="280"/>
        <w:jc w:val="left"/>
        <w:rPr>
          <w:rFonts w:ascii="Arial" w:hAnsi="Arial" w:cs="Arial"/>
          <w:sz w:val="28"/>
          <w:szCs w:val="28"/>
        </w:rPr>
      </w:pPr>
      <w:r w:rsidRPr="007D4180">
        <w:rPr>
          <w:rStyle w:val="34"/>
          <w:rFonts w:ascii="Arial" w:hAnsi="Arial" w:cs="Arial"/>
          <w:color w:val="000000"/>
          <w:sz w:val="28"/>
          <w:szCs w:val="28"/>
        </w:rPr>
        <w:t xml:space="preserve"> приспособление аппарата к планомерной работе и централизаци</w:t>
      </w:r>
      <w:r w:rsidR="0010425D" w:rsidRPr="007D4180">
        <w:rPr>
          <w:rStyle w:val="34"/>
          <w:rFonts w:ascii="Arial" w:hAnsi="Arial" w:cs="Arial"/>
          <w:color w:val="000000"/>
          <w:sz w:val="28"/>
          <w:szCs w:val="28"/>
        </w:rPr>
        <w:t xml:space="preserve">и </w:t>
      </w:r>
      <w:r w:rsidRPr="007D4180">
        <w:rPr>
          <w:rStyle w:val="34"/>
          <w:rFonts w:ascii="Arial" w:hAnsi="Arial" w:cs="Arial"/>
          <w:color w:val="000000"/>
          <w:sz w:val="28"/>
          <w:szCs w:val="28"/>
        </w:rPr>
        <w:t>с</w:t>
      </w:r>
      <w:r w:rsidR="0010425D" w:rsidRPr="007D4180">
        <w:rPr>
          <w:rStyle w:val="34"/>
          <w:rFonts w:ascii="Arial" w:hAnsi="Arial" w:cs="Arial"/>
          <w:color w:val="000000"/>
          <w:sz w:val="28"/>
          <w:szCs w:val="28"/>
        </w:rPr>
        <w:t>о</w:t>
      </w:r>
      <w:r w:rsidRPr="007D4180">
        <w:rPr>
          <w:rStyle w:val="34"/>
          <w:rFonts w:ascii="Arial" w:hAnsi="Arial" w:cs="Arial"/>
          <w:color w:val="000000"/>
          <w:sz w:val="28"/>
          <w:szCs w:val="28"/>
        </w:rPr>
        <w:t>юзных средств;</w:t>
      </w:r>
    </w:p>
    <w:p w14:paraId="5C52B176" w14:textId="77777777" w:rsidR="00A9690A" w:rsidRPr="007D4180" w:rsidRDefault="00A9690A" w:rsidP="00536693">
      <w:pPr>
        <w:pStyle w:val="31"/>
        <w:numPr>
          <w:ilvl w:val="0"/>
          <w:numId w:val="2"/>
        </w:numPr>
        <w:shd w:val="clear" w:color="auto" w:fill="auto"/>
        <w:spacing w:before="0" w:line="240" w:lineRule="auto"/>
        <w:ind w:left="920" w:right="-1" w:hanging="280"/>
        <w:jc w:val="left"/>
        <w:rPr>
          <w:rFonts w:ascii="Arial" w:hAnsi="Arial" w:cs="Arial"/>
          <w:sz w:val="28"/>
          <w:szCs w:val="28"/>
        </w:rPr>
      </w:pPr>
      <w:r w:rsidRPr="007D4180">
        <w:rPr>
          <w:rStyle w:val="34"/>
          <w:rFonts w:ascii="Arial" w:hAnsi="Arial" w:cs="Arial"/>
          <w:color w:val="000000"/>
          <w:sz w:val="28"/>
          <w:szCs w:val="28"/>
        </w:rPr>
        <w:t xml:space="preserve"> усиление руководства культурно-просветительной работой и работой по охране труда.</w:t>
      </w:r>
    </w:p>
    <w:p w14:paraId="6B6EEE6E"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Переход на добровольное индивидуальное членство способствовало укреплению профсоюза. К концу 1922 г. в профсоюзе химиков насчитывалось 154380 членов.</w:t>
      </w:r>
    </w:p>
    <w:p w14:paraId="19BDE7C0" w14:textId="42405CD9"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Большое значение в вопросах регулирования условий и оплаты труда рабочих и их отношений с администрацией имели коллективные договоры, которые стали заключаться со второй половины 1922 г.</w:t>
      </w:r>
    </w:p>
    <w:p w14:paraId="257078E8" w14:textId="6EA19BD1"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В условиях НЭПа ощущалась необходимость работы профсоюза н</w:t>
      </w:r>
      <w:r w:rsidR="00585A19">
        <w:rPr>
          <w:rStyle w:val="34"/>
          <w:rFonts w:ascii="Arial" w:hAnsi="Arial" w:cs="Arial"/>
          <w:color w:val="000000"/>
          <w:sz w:val="28"/>
          <w:szCs w:val="28"/>
        </w:rPr>
        <w:t>а</w:t>
      </w:r>
      <w:r w:rsidRPr="007D4180">
        <w:rPr>
          <w:rStyle w:val="34"/>
          <w:rFonts w:ascii="Arial" w:hAnsi="Arial" w:cs="Arial"/>
          <w:color w:val="000000"/>
          <w:sz w:val="28"/>
          <w:szCs w:val="28"/>
        </w:rPr>
        <w:t xml:space="preserve"> частных предприятиях. Основное внимание в ней отводилось защит</w:t>
      </w:r>
      <w:r w:rsidR="00585A19">
        <w:rPr>
          <w:rStyle w:val="34"/>
          <w:rFonts w:ascii="Arial" w:hAnsi="Arial" w:cs="Arial"/>
          <w:color w:val="000000"/>
          <w:sz w:val="28"/>
          <w:szCs w:val="28"/>
        </w:rPr>
        <w:t>е</w:t>
      </w:r>
      <w:r w:rsidRPr="007D4180">
        <w:rPr>
          <w:rStyle w:val="34"/>
          <w:rFonts w:ascii="Arial" w:hAnsi="Arial" w:cs="Arial"/>
          <w:color w:val="000000"/>
          <w:sz w:val="28"/>
          <w:szCs w:val="28"/>
        </w:rPr>
        <w:t xml:space="preserve"> интересов рабочих от предпринимателей.</w:t>
      </w:r>
    </w:p>
    <w:p w14:paraId="66DB330C" w14:textId="510EECA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Особое значение в развертывании экономической работы сыграл</w:t>
      </w:r>
      <w:r w:rsidR="00585A19">
        <w:rPr>
          <w:rStyle w:val="34"/>
          <w:rFonts w:ascii="Arial" w:hAnsi="Arial" w:cs="Arial"/>
          <w:color w:val="000000"/>
          <w:sz w:val="28"/>
          <w:szCs w:val="28"/>
        </w:rPr>
        <w:t>и</w:t>
      </w:r>
      <w:r w:rsidRPr="007D4180">
        <w:rPr>
          <w:rStyle w:val="39pt"/>
          <w:rFonts w:ascii="Arial" w:hAnsi="Arial" w:cs="Arial"/>
          <w:color w:val="000000"/>
          <w:sz w:val="28"/>
          <w:szCs w:val="28"/>
        </w:rPr>
        <w:t xml:space="preserve"> </w:t>
      </w:r>
      <w:r w:rsidRPr="007D4180">
        <w:rPr>
          <w:rStyle w:val="34"/>
          <w:rFonts w:ascii="Arial" w:hAnsi="Arial" w:cs="Arial"/>
          <w:color w:val="000000"/>
          <w:sz w:val="28"/>
          <w:szCs w:val="28"/>
        </w:rPr>
        <w:lastRenderedPageBreak/>
        <w:t>фабрично-заводские комитеты. С конца 1923 г. значительно возр</w:t>
      </w:r>
      <w:r w:rsidR="00340A4E" w:rsidRPr="007D4180">
        <w:rPr>
          <w:rStyle w:val="34"/>
          <w:rFonts w:ascii="Arial" w:hAnsi="Arial" w:cs="Arial"/>
          <w:color w:val="000000"/>
          <w:sz w:val="28"/>
          <w:szCs w:val="28"/>
        </w:rPr>
        <w:t>о</w:t>
      </w:r>
      <w:r w:rsidRPr="007D4180">
        <w:rPr>
          <w:rStyle w:val="34"/>
          <w:rFonts w:ascii="Arial" w:hAnsi="Arial" w:cs="Arial"/>
          <w:color w:val="000000"/>
          <w:sz w:val="28"/>
          <w:szCs w:val="28"/>
        </w:rPr>
        <w:t>с</w:t>
      </w:r>
      <w:r w:rsidR="00447768" w:rsidRPr="007D4180">
        <w:rPr>
          <w:rStyle w:val="34"/>
          <w:rFonts w:ascii="Arial" w:hAnsi="Arial" w:cs="Arial"/>
          <w:color w:val="000000"/>
          <w:sz w:val="28"/>
          <w:szCs w:val="28"/>
        </w:rPr>
        <w:t>ла</w:t>
      </w:r>
      <w:r w:rsidR="00047BA9" w:rsidRPr="007D4180">
        <w:rPr>
          <w:rStyle w:val="34"/>
          <w:rFonts w:ascii="Arial" w:hAnsi="Arial" w:cs="Arial"/>
          <w:color w:val="000000"/>
          <w:sz w:val="28"/>
          <w:szCs w:val="28"/>
        </w:rPr>
        <w:t xml:space="preserve"> </w:t>
      </w:r>
      <w:r w:rsidRPr="007D4180">
        <w:rPr>
          <w:rFonts w:ascii="Arial" w:hAnsi="Arial" w:cs="Arial"/>
          <w:color w:val="000000"/>
          <w:sz w:val="28"/>
          <w:szCs w:val="28"/>
        </w:rPr>
        <w:t>роль производственных комиссий на предприятиях. Они стали вникать в вопросы использования техники, экономии топлива, сырья, материалов, повышения качества выпускаемой продукции, улучшения организации труда. Большую роль в хозяйственной жизни предприятий химической промышленности играли производственные совещания, через которые рабочие обучались управлять производством.</w:t>
      </w:r>
    </w:p>
    <w:p w14:paraId="02423A3D" w14:textId="653A80F0"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К 1 января 1922 г. союз насчитывал 165379 членов, из них 117015 - мужчины, 48364 - женщины, 11992 - подростки. Наиболее крупные гу</w:t>
      </w:r>
      <w:r w:rsidRPr="007D4180">
        <w:rPr>
          <w:rFonts w:ascii="Arial" w:hAnsi="Arial" w:cs="Arial"/>
          <w:color w:val="000000"/>
          <w:sz w:val="28"/>
          <w:szCs w:val="28"/>
        </w:rPr>
        <w:softHyphen/>
        <w:t xml:space="preserve">бернские отделы были в Московской области </w:t>
      </w:r>
      <w:r w:rsidR="00D9460F">
        <w:rPr>
          <w:rFonts w:ascii="Arial" w:hAnsi="Arial" w:cs="Arial"/>
          <w:color w:val="000000"/>
          <w:sz w:val="28"/>
          <w:szCs w:val="28"/>
        </w:rPr>
        <w:t>-</w:t>
      </w:r>
      <w:r w:rsidRPr="007D4180">
        <w:rPr>
          <w:rFonts w:ascii="Arial" w:hAnsi="Arial" w:cs="Arial"/>
          <w:color w:val="000000"/>
          <w:sz w:val="28"/>
          <w:szCs w:val="28"/>
        </w:rPr>
        <w:t xml:space="preserve"> 26000 членов, а также Петроградский - 16188, Казанский - 10736, Нижегородский - 6431, Брян</w:t>
      </w:r>
      <w:r w:rsidRPr="007D4180">
        <w:rPr>
          <w:rFonts w:ascii="Arial" w:hAnsi="Arial" w:cs="Arial"/>
          <w:color w:val="000000"/>
          <w:sz w:val="28"/>
          <w:szCs w:val="28"/>
        </w:rPr>
        <w:softHyphen/>
        <w:t>ский - 5728, Пензенский - 4500 членов.</w:t>
      </w:r>
    </w:p>
    <w:p w14:paraId="41C0F8B2" w14:textId="77777777"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В 1922-1923 гг. была проведена работа по размежеванию проф</w:t>
      </w:r>
      <w:r w:rsidRPr="007D4180">
        <w:rPr>
          <w:rFonts w:ascii="Arial" w:hAnsi="Arial" w:cs="Arial"/>
          <w:color w:val="000000"/>
          <w:sz w:val="28"/>
          <w:szCs w:val="28"/>
        </w:rPr>
        <w:softHyphen/>
        <w:t>союза. Решением сначала Президиума, а затем и Пленума ВЦСПС рабочие-винокуры из союза химиков передаются пищевикам. Однако ВЦСПС отклонил претензии горняков на нефтеперегонные заводы и ос</w:t>
      </w:r>
      <w:r w:rsidRPr="007D4180">
        <w:rPr>
          <w:rFonts w:ascii="Arial" w:hAnsi="Arial" w:cs="Arial"/>
          <w:color w:val="000000"/>
          <w:sz w:val="28"/>
          <w:szCs w:val="28"/>
        </w:rPr>
        <w:softHyphen/>
        <w:t>тавил их в союзе химиков. Союзу совработников были переданы служа</w:t>
      </w:r>
      <w:r w:rsidRPr="007D4180">
        <w:rPr>
          <w:rFonts w:ascii="Arial" w:hAnsi="Arial" w:cs="Arial"/>
          <w:color w:val="000000"/>
          <w:sz w:val="28"/>
          <w:szCs w:val="28"/>
        </w:rPr>
        <w:softHyphen/>
        <w:t>щие торговых контор, представительств химтрестов и синдикатов, район</w:t>
      </w:r>
      <w:r w:rsidRPr="007D4180">
        <w:rPr>
          <w:rFonts w:ascii="Arial" w:hAnsi="Arial" w:cs="Arial"/>
          <w:color w:val="000000"/>
          <w:sz w:val="28"/>
          <w:szCs w:val="28"/>
        </w:rPr>
        <w:softHyphen/>
        <w:t>ных нефтяных контор.</w:t>
      </w:r>
    </w:p>
    <w:p w14:paraId="2311A9E6" w14:textId="77777777"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1-7 декабря 1924 г. состоялся V Всероссийский съезд профсоюза. В связи с созданием СССР на съезде было принято решение именовать профсоюз рабочих химической промышленности Всесоюзным.</w:t>
      </w:r>
    </w:p>
    <w:p w14:paraId="77AF8FE1" w14:textId="77777777"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На съезде присутствовало 187 делегатов с решающим голосом и 40- с совещательным, которые представляли 169116 членов проф</w:t>
      </w:r>
      <w:r w:rsidRPr="007D4180">
        <w:rPr>
          <w:rFonts w:ascii="Arial" w:hAnsi="Arial" w:cs="Arial"/>
          <w:color w:val="000000"/>
          <w:sz w:val="28"/>
          <w:szCs w:val="28"/>
        </w:rPr>
        <w:softHyphen/>
        <w:t>союза</w:t>
      </w:r>
      <w:r w:rsidRPr="007D4180">
        <w:rPr>
          <w:rFonts w:ascii="Arial" w:hAnsi="Arial" w:cs="Arial"/>
          <w:color w:val="000000"/>
          <w:sz w:val="28"/>
          <w:szCs w:val="28"/>
          <w:vertAlign w:val="superscript"/>
        </w:rPr>
        <w:t>14</w:t>
      </w:r>
      <w:r w:rsidRPr="007D4180">
        <w:rPr>
          <w:rFonts w:ascii="Arial" w:hAnsi="Arial" w:cs="Arial"/>
          <w:color w:val="000000"/>
          <w:sz w:val="28"/>
          <w:szCs w:val="28"/>
        </w:rPr>
        <w:t>.</w:t>
      </w:r>
    </w:p>
    <w:p w14:paraId="252F94D7" w14:textId="77777777"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Съезд заслушал и обсудил доклады ЦК профсоюза и ревизионной комиссии о положении и перспективах развития химической промыш</w:t>
      </w:r>
      <w:r w:rsidRPr="007D4180">
        <w:rPr>
          <w:rFonts w:ascii="Arial" w:hAnsi="Arial" w:cs="Arial"/>
          <w:color w:val="000000"/>
          <w:sz w:val="28"/>
          <w:szCs w:val="28"/>
        </w:rPr>
        <w:softHyphen/>
        <w:t>ленности, а также об организационной и финансовой работе, культурной, тарифно-экономической работе, о союзной печати и международной ра</w:t>
      </w:r>
      <w:r w:rsidRPr="007D4180">
        <w:rPr>
          <w:rFonts w:ascii="Arial" w:hAnsi="Arial" w:cs="Arial"/>
          <w:color w:val="000000"/>
          <w:sz w:val="28"/>
          <w:szCs w:val="28"/>
        </w:rPr>
        <w:softHyphen/>
        <w:t>боте.</w:t>
      </w:r>
    </w:p>
    <w:p w14:paraId="2D6DB760" w14:textId="36B1CDC2"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Период между IV и V съездами профсоюза характеризуется восста</w:t>
      </w:r>
      <w:r w:rsidRPr="007D4180">
        <w:rPr>
          <w:rFonts w:ascii="Arial" w:hAnsi="Arial" w:cs="Arial"/>
          <w:color w:val="000000"/>
          <w:sz w:val="28"/>
          <w:szCs w:val="28"/>
        </w:rPr>
        <w:softHyphen/>
        <w:t>новлением и подъемом химической промышленности, оздоровлением государственного бюджета, переходом на твердую золотую валюту. ЦК профсоюза постоянно отстаивал линию на расширение и увеличение производства продукции химической промышленности. Так, выработка 1924 г. превысила этот показатель 1921 г. в 2,5 раза. В 1924 г. химиче</w:t>
      </w:r>
      <w:r w:rsidRPr="007D4180">
        <w:rPr>
          <w:rFonts w:ascii="Arial" w:hAnsi="Arial" w:cs="Arial"/>
          <w:color w:val="000000"/>
          <w:sz w:val="28"/>
          <w:szCs w:val="28"/>
        </w:rPr>
        <w:softHyphen/>
        <w:t>ская промышленность без дотаций государства дала чистой прибыли 5,5 млн руб.</w:t>
      </w:r>
    </w:p>
    <w:p w14:paraId="6520AB59" w14:textId="77777777" w:rsidR="00A9690A" w:rsidRPr="007D4180" w:rsidRDefault="00A9690A" w:rsidP="00536693">
      <w:pPr>
        <w:pStyle w:val="a8"/>
        <w:shd w:val="clear" w:color="auto" w:fill="auto"/>
        <w:spacing w:line="240" w:lineRule="auto"/>
        <w:ind w:left="20" w:right="-1" w:firstLine="580"/>
        <w:jc w:val="both"/>
        <w:rPr>
          <w:rFonts w:ascii="Arial" w:hAnsi="Arial" w:cs="Arial"/>
          <w:sz w:val="28"/>
          <w:szCs w:val="28"/>
        </w:rPr>
      </w:pPr>
      <w:r w:rsidRPr="007D4180">
        <w:rPr>
          <w:rFonts w:ascii="Arial" w:hAnsi="Arial" w:cs="Arial"/>
          <w:color w:val="000000"/>
          <w:sz w:val="28"/>
          <w:szCs w:val="28"/>
        </w:rPr>
        <w:t>В эти годы производства химической промышленности делятся на две группы:</w:t>
      </w:r>
    </w:p>
    <w:p w14:paraId="315A6E7E" w14:textId="77777777" w:rsidR="00A9690A" w:rsidRPr="007D4180" w:rsidRDefault="00A9690A" w:rsidP="00536693">
      <w:pPr>
        <w:pStyle w:val="31"/>
        <w:numPr>
          <w:ilvl w:val="0"/>
          <w:numId w:val="4"/>
        </w:numPr>
        <w:shd w:val="clear" w:color="auto" w:fill="auto"/>
        <w:spacing w:before="0" w:line="240" w:lineRule="auto"/>
        <w:ind w:left="880" w:right="-1" w:hanging="240"/>
        <w:jc w:val="left"/>
        <w:rPr>
          <w:rFonts w:ascii="Arial" w:hAnsi="Arial" w:cs="Arial"/>
          <w:sz w:val="28"/>
          <w:szCs w:val="28"/>
        </w:rPr>
      </w:pPr>
      <w:r w:rsidRPr="007D4180">
        <w:rPr>
          <w:rStyle w:val="34"/>
          <w:rFonts w:ascii="Arial" w:hAnsi="Arial" w:cs="Arial"/>
          <w:color w:val="000000"/>
          <w:sz w:val="28"/>
          <w:szCs w:val="28"/>
        </w:rPr>
        <w:t>для удовлетворения нужд обороны, крупной государственной про</w:t>
      </w:r>
      <w:r w:rsidRPr="007D4180">
        <w:rPr>
          <w:rStyle w:val="34"/>
          <w:rFonts w:ascii="Arial" w:hAnsi="Arial" w:cs="Arial"/>
          <w:color w:val="000000"/>
          <w:sz w:val="28"/>
          <w:szCs w:val="28"/>
        </w:rPr>
        <w:softHyphen/>
        <w:t>мышленности и сельского хозяйства;</w:t>
      </w:r>
    </w:p>
    <w:p w14:paraId="754DA698" w14:textId="74E8199F" w:rsidR="00A9690A" w:rsidRPr="007D4180" w:rsidRDefault="00A9690A" w:rsidP="00DD5B1D">
      <w:pPr>
        <w:pStyle w:val="31"/>
        <w:numPr>
          <w:ilvl w:val="0"/>
          <w:numId w:val="14"/>
        </w:numPr>
        <w:shd w:val="clear" w:color="auto" w:fill="auto"/>
        <w:spacing w:before="0" w:line="240" w:lineRule="auto"/>
        <w:ind w:left="851" w:right="-1" w:hanging="284"/>
        <w:rPr>
          <w:rFonts w:ascii="Arial" w:hAnsi="Arial" w:cs="Arial"/>
          <w:sz w:val="28"/>
          <w:szCs w:val="28"/>
        </w:rPr>
      </w:pPr>
      <w:r w:rsidRPr="007D4180">
        <w:rPr>
          <w:rStyle w:val="34"/>
          <w:rFonts w:ascii="Arial" w:hAnsi="Arial" w:cs="Arial"/>
          <w:color w:val="000000"/>
          <w:sz w:val="28"/>
          <w:szCs w:val="28"/>
        </w:rPr>
        <w:t>для удовлетворения нужд широкого потребителя.</w:t>
      </w:r>
    </w:p>
    <w:p w14:paraId="3EFD18B8"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принял решение о необходимости принятия практических мер в области восстановления основного капитала в химической про</w:t>
      </w:r>
      <w:r w:rsidRPr="007D4180">
        <w:rPr>
          <w:rStyle w:val="34"/>
          <w:rFonts w:ascii="Arial" w:hAnsi="Arial" w:cs="Arial"/>
          <w:color w:val="000000"/>
          <w:sz w:val="28"/>
          <w:szCs w:val="28"/>
        </w:rPr>
        <w:softHyphen/>
        <w:t>мышленности, обязал профсоюзные организации принять более актив</w:t>
      </w:r>
      <w:r w:rsidRPr="007D4180">
        <w:rPr>
          <w:rStyle w:val="34"/>
          <w:rFonts w:ascii="Arial" w:hAnsi="Arial" w:cs="Arial"/>
          <w:color w:val="000000"/>
          <w:sz w:val="28"/>
          <w:szCs w:val="28"/>
        </w:rPr>
        <w:softHyphen/>
        <w:t>ное участие в выполнении программы индустриализации, а также уси</w:t>
      </w:r>
      <w:r w:rsidRPr="007D4180">
        <w:rPr>
          <w:rStyle w:val="34"/>
          <w:rFonts w:ascii="Arial" w:hAnsi="Arial" w:cs="Arial"/>
          <w:color w:val="000000"/>
          <w:sz w:val="28"/>
          <w:szCs w:val="28"/>
        </w:rPr>
        <w:softHyphen/>
      </w:r>
      <w:r w:rsidRPr="007D4180">
        <w:rPr>
          <w:rStyle w:val="34"/>
          <w:rFonts w:ascii="Arial" w:hAnsi="Arial" w:cs="Arial"/>
          <w:color w:val="000000"/>
          <w:sz w:val="28"/>
          <w:szCs w:val="28"/>
        </w:rPr>
        <w:lastRenderedPageBreak/>
        <w:t>лить заботу о подготовке квалифицированных кадров.</w:t>
      </w:r>
    </w:p>
    <w:p w14:paraId="0EAA1C4B"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призвал укреплять трудовую дисциплину, вести борьбу с ее нарушителями, способствовать увеличению производительности труда и рационализации производства, уделяя при этом особое внимание работе производственных совещаний.</w:t>
      </w:r>
    </w:p>
    <w:p w14:paraId="2F0C2DBB"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избрал новый состав ЦК профсоюза во главе с председате</w:t>
      </w:r>
      <w:r w:rsidRPr="007D4180">
        <w:rPr>
          <w:rStyle w:val="34"/>
          <w:rFonts w:ascii="Arial" w:hAnsi="Arial" w:cs="Arial"/>
          <w:color w:val="000000"/>
          <w:sz w:val="28"/>
          <w:szCs w:val="28"/>
        </w:rPr>
        <w:softHyphen/>
        <w:t>лем В.В. Добровольским.</w:t>
      </w:r>
    </w:p>
    <w:p w14:paraId="01433987"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Героический труд народа дал свои результаты. К концу 1925 г. на</w:t>
      </w:r>
      <w:r w:rsidRPr="007D4180">
        <w:rPr>
          <w:rStyle w:val="34"/>
          <w:rFonts w:ascii="Arial" w:hAnsi="Arial" w:cs="Arial"/>
          <w:color w:val="000000"/>
          <w:sz w:val="28"/>
          <w:szCs w:val="28"/>
        </w:rPr>
        <w:softHyphen/>
        <w:t>родное хозяйство страны было в основном восстановлено. Подвигом рабочего класса и всего народа стала индустриализация страны.</w:t>
      </w:r>
    </w:p>
    <w:p w14:paraId="0B029450"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В этих условиях 1-9 февраля 1926 г. состоялся VI Всесоюзный съезд профсоюза рабочих химической промышленности. На нем присут</w:t>
      </w:r>
      <w:r w:rsidRPr="007D4180">
        <w:rPr>
          <w:rStyle w:val="34"/>
          <w:rFonts w:ascii="Arial" w:hAnsi="Arial" w:cs="Arial"/>
          <w:color w:val="000000"/>
          <w:sz w:val="28"/>
          <w:szCs w:val="28"/>
        </w:rPr>
        <w:softHyphen/>
        <w:t>ствовало 218 делегатов от 211312 членов союза</w:t>
      </w:r>
      <w:r w:rsidRPr="007D4180">
        <w:rPr>
          <w:rStyle w:val="34"/>
          <w:rFonts w:ascii="Arial" w:hAnsi="Arial" w:cs="Arial"/>
          <w:color w:val="000000"/>
          <w:sz w:val="28"/>
          <w:szCs w:val="28"/>
          <w:vertAlign w:val="superscript"/>
        </w:rPr>
        <w:t>15</w:t>
      </w:r>
      <w:r w:rsidRPr="007D4180">
        <w:rPr>
          <w:rStyle w:val="34"/>
          <w:rFonts w:ascii="Arial" w:hAnsi="Arial" w:cs="Arial"/>
          <w:color w:val="000000"/>
          <w:sz w:val="28"/>
          <w:szCs w:val="28"/>
        </w:rPr>
        <w:t>.</w:t>
      </w:r>
    </w:p>
    <w:p w14:paraId="7D00713D"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заслушал и обсудил отчет ЦК профсоюза о положении хими</w:t>
      </w:r>
      <w:r w:rsidRPr="007D4180">
        <w:rPr>
          <w:rStyle w:val="34"/>
          <w:rFonts w:ascii="Arial" w:hAnsi="Arial" w:cs="Arial"/>
          <w:color w:val="000000"/>
          <w:sz w:val="28"/>
          <w:szCs w:val="28"/>
        </w:rPr>
        <w:softHyphen/>
        <w:t>ческой промышленности и задачах ее развития, о заработной плате и экономической работе, организационных вопросах и массовой работе, культурно-просветительной и международной работе. На съезде был утвержден Устав Всесоюзного профсоюза рабочих химической промыш</w:t>
      </w:r>
      <w:r w:rsidRPr="007D4180">
        <w:rPr>
          <w:rStyle w:val="34"/>
          <w:rFonts w:ascii="Arial" w:hAnsi="Arial" w:cs="Arial"/>
          <w:color w:val="000000"/>
          <w:sz w:val="28"/>
          <w:szCs w:val="28"/>
        </w:rPr>
        <w:softHyphen/>
        <w:t>ленности.</w:t>
      </w:r>
    </w:p>
    <w:p w14:paraId="15053500" w14:textId="77777777" w:rsidR="00A9690A" w:rsidRPr="007D4180" w:rsidRDefault="00A9690A" w:rsidP="00536693">
      <w:pPr>
        <w:pStyle w:val="31"/>
        <w:shd w:val="clear" w:color="auto" w:fill="auto"/>
        <w:spacing w:before="0" w:line="240" w:lineRule="auto"/>
        <w:ind w:left="40" w:right="-1"/>
        <w:jc w:val="left"/>
        <w:rPr>
          <w:rFonts w:ascii="Arial" w:hAnsi="Arial" w:cs="Arial"/>
          <w:sz w:val="28"/>
          <w:szCs w:val="28"/>
        </w:rPr>
      </w:pPr>
      <w:r w:rsidRPr="007D4180">
        <w:rPr>
          <w:rStyle w:val="34"/>
          <w:rFonts w:ascii="Arial" w:hAnsi="Arial" w:cs="Arial"/>
          <w:color w:val="000000"/>
          <w:sz w:val="28"/>
          <w:szCs w:val="28"/>
        </w:rPr>
        <w:t>Съезд целиком и полностью одобрил деятельность ЦК профсоюза за отчетный период, его линию, проводимую в отношении промышлен</w:t>
      </w:r>
      <w:r w:rsidRPr="007D4180">
        <w:rPr>
          <w:rStyle w:val="34"/>
          <w:rFonts w:ascii="Arial" w:hAnsi="Arial" w:cs="Arial"/>
          <w:color w:val="000000"/>
          <w:sz w:val="28"/>
          <w:szCs w:val="28"/>
        </w:rPr>
        <w:softHyphen/>
        <w:t>ности, усиления работы по организации, охвату и вовлечению широких масс в союзную работу. Перед ЦК профсоюза были поставлены следую</w:t>
      </w:r>
      <w:r w:rsidRPr="007D4180">
        <w:rPr>
          <w:rStyle w:val="34"/>
          <w:rFonts w:ascii="Arial" w:hAnsi="Arial" w:cs="Arial"/>
          <w:color w:val="000000"/>
          <w:sz w:val="28"/>
          <w:szCs w:val="28"/>
        </w:rPr>
        <w:softHyphen/>
        <w:t>щие задачи:</w:t>
      </w:r>
    </w:p>
    <w:p w14:paraId="03CEF83A" w14:textId="77777777" w:rsidR="00A9690A" w:rsidRPr="007D4180" w:rsidRDefault="00A9690A" w:rsidP="00536693">
      <w:pPr>
        <w:pStyle w:val="31"/>
        <w:numPr>
          <w:ilvl w:val="0"/>
          <w:numId w:val="4"/>
        </w:numPr>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 xml:space="preserve"> не допускать затяжек перезаключения коллективных договоров;</w:t>
      </w:r>
    </w:p>
    <w:p w14:paraId="36157787" w14:textId="61321C0D" w:rsidR="00A9690A" w:rsidRPr="007D4180" w:rsidRDefault="00585A19" w:rsidP="00585A19">
      <w:pPr>
        <w:pStyle w:val="31"/>
        <w:shd w:val="clear" w:color="auto" w:fill="auto"/>
        <w:tabs>
          <w:tab w:val="center" w:pos="4994"/>
        </w:tabs>
        <w:spacing w:before="0" w:line="240" w:lineRule="auto"/>
        <w:ind w:left="851" w:right="-1" w:hanging="251"/>
        <w:jc w:val="left"/>
        <w:rPr>
          <w:rFonts w:ascii="Arial" w:hAnsi="Arial" w:cs="Arial"/>
          <w:sz w:val="28"/>
          <w:szCs w:val="28"/>
        </w:rPr>
      </w:pPr>
      <w:r>
        <w:rPr>
          <w:rStyle w:val="34"/>
          <w:rFonts w:ascii="Arial" w:hAnsi="Arial" w:cs="Arial"/>
          <w:color w:val="000000"/>
          <w:sz w:val="28"/>
          <w:szCs w:val="28"/>
        </w:rPr>
        <w:t>-</w:t>
      </w:r>
      <w:r w:rsidR="00A9690A" w:rsidRPr="007D4180">
        <w:rPr>
          <w:rStyle w:val="34"/>
          <w:rFonts w:ascii="Arial" w:hAnsi="Arial" w:cs="Arial"/>
          <w:color w:val="000000"/>
          <w:sz w:val="28"/>
          <w:szCs w:val="28"/>
        </w:rPr>
        <w:t xml:space="preserve"> продолжить работу по дальнейшему выравниванию заработной платы;</w:t>
      </w:r>
    </w:p>
    <w:p w14:paraId="70974132" w14:textId="77777777" w:rsidR="00A9690A" w:rsidRPr="007D4180" w:rsidRDefault="00A9690A" w:rsidP="00585A19">
      <w:pPr>
        <w:pStyle w:val="31"/>
        <w:numPr>
          <w:ilvl w:val="0"/>
          <w:numId w:val="4"/>
        </w:numPr>
        <w:shd w:val="clear" w:color="auto" w:fill="auto"/>
        <w:spacing w:before="0" w:line="240" w:lineRule="auto"/>
        <w:ind w:left="851" w:right="-1" w:hanging="251"/>
        <w:rPr>
          <w:rFonts w:ascii="Arial" w:hAnsi="Arial" w:cs="Arial"/>
          <w:sz w:val="28"/>
          <w:szCs w:val="28"/>
        </w:rPr>
      </w:pPr>
      <w:r w:rsidRPr="007D4180">
        <w:rPr>
          <w:rStyle w:val="34"/>
          <w:rFonts w:ascii="Arial" w:hAnsi="Arial" w:cs="Arial"/>
          <w:color w:val="000000"/>
          <w:sz w:val="28"/>
          <w:szCs w:val="28"/>
        </w:rPr>
        <w:t xml:space="preserve"> урегулировать вопросы со спецодеждой;</w:t>
      </w:r>
    </w:p>
    <w:p w14:paraId="75ACFC1E" w14:textId="77777777" w:rsidR="00A9690A" w:rsidRPr="007D4180" w:rsidRDefault="00A9690A" w:rsidP="00585A19">
      <w:pPr>
        <w:pStyle w:val="31"/>
        <w:numPr>
          <w:ilvl w:val="0"/>
          <w:numId w:val="4"/>
        </w:numPr>
        <w:shd w:val="clear" w:color="auto" w:fill="auto"/>
        <w:spacing w:before="0" w:line="240" w:lineRule="auto"/>
        <w:ind w:left="851" w:right="-1" w:hanging="251"/>
        <w:jc w:val="left"/>
        <w:rPr>
          <w:rFonts w:ascii="Arial" w:hAnsi="Arial" w:cs="Arial"/>
          <w:sz w:val="28"/>
          <w:szCs w:val="28"/>
        </w:rPr>
      </w:pPr>
      <w:r w:rsidRPr="007D4180">
        <w:rPr>
          <w:rStyle w:val="34"/>
          <w:rFonts w:ascii="Arial" w:hAnsi="Arial" w:cs="Arial"/>
          <w:color w:val="000000"/>
          <w:sz w:val="28"/>
          <w:szCs w:val="28"/>
        </w:rPr>
        <w:t xml:space="preserve"> обратить особое внимание на дальнейшее развитие жилищного строительства;</w:t>
      </w:r>
    </w:p>
    <w:p w14:paraId="08510CE7" w14:textId="77777777" w:rsidR="00A9690A" w:rsidRPr="007D4180" w:rsidRDefault="00A9690A" w:rsidP="00585A19">
      <w:pPr>
        <w:pStyle w:val="31"/>
        <w:numPr>
          <w:ilvl w:val="0"/>
          <w:numId w:val="4"/>
        </w:numPr>
        <w:shd w:val="clear" w:color="auto" w:fill="auto"/>
        <w:spacing w:before="0" w:line="240" w:lineRule="auto"/>
        <w:ind w:left="851" w:right="-1" w:hanging="251"/>
        <w:jc w:val="left"/>
        <w:rPr>
          <w:rFonts w:ascii="Arial" w:hAnsi="Arial" w:cs="Arial"/>
          <w:sz w:val="28"/>
          <w:szCs w:val="28"/>
        </w:rPr>
      </w:pPr>
      <w:r w:rsidRPr="007D4180">
        <w:rPr>
          <w:rStyle w:val="34"/>
          <w:rFonts w:ascii="Arial" w:hAnsi="Arial" w:cs="Arial"/>
          <w:color w:val="000000"/>
          <w:sz w:val="28"/>
          <w:szCs w:val="28"/>
        </w:rPr>
        <w:t xml:space="preserve"> осуществить мероприятия по санитарно-технической безопасности на расширяющихся и вновь строящихся заводах;</w:t>
      </w:r>
    </w:p>
    <w:p w14:paraId="2868B317" w14:textId="4017F0F5" w:rsidR="00A9690A" w:rsidRPr="007D4180" w:rsidRDefault="00A9690A" w:rsidP="00B67DB8">
      <w:pPr>
        <w:pStyle w:val="31"/>
        <w:numPr>
          <w:ilvl w:val="0"/>
          <w:numId w:val="4"/>
        </w:numPr>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исправить и дополнить выпущенный тарифный справочник и т.д.</w:t>
      </w:r>
    </w:p>
    <w:p w14:paraId="53AB4389" w14:textId="77777777" w:rsidR="00A9690A" w:rsidRPr="007D4180" w:rsidRDefault="00A9690A" w:rsidP="00536693">
      <w:pPr>
        <w:pStyle w:val="a8"/>
        <w:shd w:val="clear" w:color="auto" w:fill="auto"/>
        <w:spacing w:line="240" w:lineRule="auto"/>
        <w:ind w:left="40" w:right="-1" w:firstLine="580"/>
        <w:jc w:val="both"/>
        <w:rPr>
          <w:rFonts w:ascii="Arial" w:hAnsi="Arial" w:cs="Arial"/>
          <w:sz w:val="28"/>
          <w:szCs w:val="28"/>
        </w:rPr>
      </w:pPr>
      <w:r w:rsidRPr="007D4180">
        <w:rPr>
          <w:rFonts w:ascii="Arial" w:hAnsi="Arial" w:cs="Arial"/>
          <w:color w:val="000000"/>
          <w:sz w:val="28"/>
          <w:szCs w:val="28"/>
        </w:rPr>
        <w:t>На съезде были подведены первые итоги развития химической про</w:t>
      </w:r>
      <w:r w:rsidRPr="007D4180">
        <w:rPr>
          <w:rFonts w:ascii="Arial" w:hAnsi="Arial" w:cs="Arial"/>
          <w:color w:val="000000"/>
          <w:sz w:val="28"/>
          <w:szCs w:val="28"/>
        </w:rPr>
        <w:softHyphen/>
        <w:t>мышленности. Было отмечено, что за время после V съезда профсоюза химическая промышленность укрепилась. Рост промышленного произ</w:t>
      </w:r>
      <w:r w:rsidRPr="007D4180">
        <w:rPr>
          <w:rFonts w:ascii="Arial" w:hAnsi="Arial" w:cs="Arial"/>
          <w:color w:val="000000"/>
          <w:sz w:val="28"/>
          <w:szCs w:val="28"/>
        </w:rPr>
        <w:softHyphen/>
        <w:t>водства сопровождался увеличением занятых в ней рабочих, подъемом производительности труда и улучшением материального положения ра</w:t>
      </w:r>
      <w:r w:rsidRPr="007D4180">
        <w:rPr>
          <w:rFonts w:ascii="Arial" w:hAnsi="Arial" w:cs="Arial"/>
          <w:color w:val="000000"/>
          <w:sz w:val="28"/>
          <w:szCs w:val="28"/>
        </w:rPr>
        <w:softHyphen/>
        <w:t>бочих. В большинстве производств было достигнуто полное использо</w:t>
      </w:r>
      <w:r w:rsidRPr="007D4180">
        <w:rPr>
          <w:rFonts w:ascii="Arial" w:hAnsi="Arial" w:cs="Arial"/>
          <w:color w:val="000000"/>
          <w:sz w:val="28"/>
          <w:szCs w:val="28"/>
        </w:rPr>
        <w:softHyphen/>
        <w:t>вание оборудования. Съезд, однако, отметил, что, несмотря на интенсив</w:t>
      </w:r>
      <w:r w:rsidRPr="007D4180">
        <w:rPr>
          <w:rFonts w:ascii="Arial" w:hAnsi="Arial" w:cs="Arial"/>
          <w:color w:val="000000"/>
          <w:sz w:val="28"/>
          <w:szCs w:val="28"/>
        </w:rPr>
        <w:softHyphen/>
        <w:t>ность роста химической промышленности, она еще не поспевает за по</w:t>
      </w:r>
      <w:r w:rsidRPr="007D4180">
        <w:rPr>
          <w:rFonts w:ascii="Arial" w:hAnsi="Arial" w:cs="Arial"/>
          <w:color w:val="000000"/>
          <w:sz w:val="28"/>
          <w:szCs w:val="28"/>
        </w:rPr>
        <w:softHyphen/>
        <w:t>требностями страны. Необходимо усиленное плановое финансирование, в том числе и инвалютой, расширение, переоборудование и строитель</w:t>
      </w:r>
      <w:r w:rsidRPr="007D4180">
        <w:rPr>
          <w:rFonts w:ascii="Arial" w:hAnsi="Arial" w:cs="Arial"/>
          <w:color w:val="000000"/>
          <w:sz w:val="28"/>
          <w:szCs w:val="28"/>
        </w:rPr>
        <w:softHyphen/>
        <w:t xml:space="preserve">ство новых заводов. Указывалось на необходимость решения вопроса о </w:t>
      </w:r>
      <w:r w:rsidRPr="007D4180">
        <w:rPr>
          <w:rFonts w:ascii="Arial" w:hAnsi="Arial" w:cs="Arial"/>
          <w:color w:val="000000"/>
          <w:sz w:val="28"/>
          <w:szCs w:val="28"/>
        </w:rPr>
        <w:lastRenderedPageBreak/>
        <w:t>месте химической промышленности в народном хозяйстве, а также со</w:t>
      </w:r>
      <w:r w:rsidRPr="007D4180">
        <w:rPr>
          <w:rFonts w:ascii="Arial" w:hAnsi="Arial" w:cs="Arial"/>
          <w:color w:val="000000"/>
          <w:sz w:val="28"/>
          <w:szCs w:val="28"/>
        </w:rPr>
        <w:softHyphen/>
        <w:t>вершенствовании организационно-массовой работы, направленной на дальнейшее расширение связи с трудящимися.</w:t>
      </w:r>
    </w:p>
    <w:p w14:paraId="6C4AB1DD" w14:textId="77777777" w:rsidR="00A9690A" w:rsidRPr="007D4180" w:rsidRDefault="00A9690A" w:rsidP="00536693">
      <w:pPr>
        <w:pStyle w:val="a8"/>
        <w:shd w:val="clear" w:color="auto" w:fill="auto"/>
        <w:spacing w:line="240" w:lineRule="auto"/>
        <w:ind w:left="40" w:right="-1" w:firstLine="580"/>
        <w:jc w:val="both"/>
        <w:rPr>
          <w:rFonts w:ascii="Arial" w:hAnsi="Arial" w:cs="Arial"/>
          <w:sz w:val="28"/>
          <w:szCs w:val="28"/>
        </w:rPr>
      </w:pPr>
      <w:r w:rsidRPr="007D4180">
        <w:rPr>
          <w:rFonts w:ascii="Arial" w:hAnsi="Arial" w:cs="Arial"/>
          <w:color w:val="000000"/>
          <w:sz w:val="28"/>
          <w:szCs w:val="28"/>
        </w:rPr>
        <w:t>25 апреля - 7 мая 1928 г. состоялся VII Всесоюзный съезд проф</w:t>
      </w:r>
      <w:r w:rsidRPr="007D4180">
        <w:rPr>
          <w:rFonts w:ascii="Arial" w:hAnsi="Arial" w:cs="Arial"/>
          <w:color w:val="000000"/>
          <w:sz w:val="28"/>
          <w:szCs w:val="28"/>
        </w:rPr>
        <w:softHyphen/>
        <w:t>союза рабочих химической промышленности. На съезде присутствовало 266 делегатов от 260810 членов, из них 31,3% - женщин</w:t>
      </w:r>
      <w:r w:rsidRPr="007D4180">
        <w:rPr>
          <w:rFonts w:ascii="Arial" w:hAnsi="Arial" w:cs="Arial"/>
          <w:color w:val="000000"/>
          <w:sz w:val="28"/>
          <w:szCs w:val="28"/>
          <w:vertAlign w:val="superscript"/>
        </w:rPr>
        <w:t>16</w:t>
      </w:r>
      <w:r w:rsidRPr="007D4180">
        <w:rPr>
          <w:rFonts w:ascii="Arial" w:hAnsi="Arial" w:cs="Arial"/>
          <w:color w:val="000000"/>
          <w:sz w:val="28"/>
          <w:szCs w:val="28"/>
        </w:rPr>
        <w:t>. На съезде выступил заместитель председателя Совнаркома и председатель Госу</w:t>
      </w:r>
      <w:r w:rsidRPr="007D4180">
        <w:rPr>
          <w:rFonts w:ascii="Arial" w:hAnsi="Arial" w:cs="Arial"/>
          <w:color w:val="000000"/>
          <w:sz w:val="28"/>
          <w:szCs w:val="28"/>
        </w:rPr>
        <w:softHyphen/>
        <w:t>дарственного комитета химизации Я.Э. Рудзутак.</w:t>
      </w:r>
    </w:p>
    <w:p w14:paraId="089655FD" w14:textId="77777777" w:rsidR="00A9690A" w:rsidRPr="007D4180" w:rsidRDefault="00A9690A" w:rsidP="00536693">
      <w:pPr>
        <w:pStyle w:val="a8"/>
        <w:shd w:val="clear" w:color="auto" w:fill="auto"/>
        <w:spacing w:line="240" w:lineRule="auto"/>
        <w:ind w:left="40" w:right="-1" w:firstLine="580"/>
        <w:jc w:val="both"/>
        <w:rPr>
          <w:rFonts w:ascii="Arial" w:hAnsi="Arial" w:cs="Arial"/>
          <w:sz w:val="28"/>
          <w:szCs w:val="28"/>
        </w:rPr>
      </w:pPr>
      <w:r w:rsidRPr="007D4180">
        <w:rPr>
          <w:rFonts w:ascii="Arial" w:hAnsi="Arial" w:cs="Arial"/>
          <w:color w:val="000000"/>
          <w:sz w:val="28"/>
          <w:szCs w:val="28"/>
        </w:rPr>
        <w:t>VII съезд стал юбилейным. Исполнилось 10 лет союзу химиков, за это время в его ряды влилось 255 тыс. членов, что в 2,5 раза больше, чем в начале существования союза. За этот период заработная плата в химической промышленности выросла на 37%, по размеру заработной платы отрасль занимала 2-е место после металлистов.</w:t>
      </w:r>
    </w:p>
    <w:p w14:paraId="0A6D7134" w14:textId="77777777" w:rsidR="00A9690A" w:rsidRPr="007D4180" w:rsidRDefault="00A9690A" w:rsidP="00536693">
      <w:pPr>
        <w:pStyle w:val="a8"/>
        <w:shd w:val="clear" w:color="auto" w:fill="auto"/>
        <w:spacing w:line="240" w:lineRule="auto"/>
        <w:ind w:left="40" w:right="-1" w:firstLine="580"/>
        <w:jc w:val="both"/>
        <w:rPr>
          <w:rFonts w:ascii="Arial" w:hAnsi="Arial" w:cs="Arial"/>
          <w:sz w:val="28"/>
          <w:szCs w:val="28"/>
        </w:rPr>
      </w:pPr>
      <w:r w:rsidRPr="007D4180">
        <w:rPr>
          <w:rFonts w:ascii="Arial" w:hAnsi="Arial" w:cs="Arial"/>
          <w:color w:val="000000"/>
          <w:sz w:val="28"/>
          <w:szCs w:val="28"/>
        </w:rPr>
        <w:t>За 10 лет своего существования союз стал могучим фактором в борьбе за международное единство профсоюзного движения.</w:t>
      </w:r>
    </w:p>
    <w:p w14:paraId="239C8466" w14:textId="77777777" w:rsidR="00A9690A" w:rsidRPr="007D4180" w:rsidRDefault="00A9690A" w:rsidP="00536693">
      <w:pPr>
        <w:pStyle w:val="a8"/>
        <w:shd w:val="clear" w:color="auto" w:fill="auto"/>
        <w:spacing w:line="240" w:lineRule="auto"/>
        <w:ind w:left="40" w:right="-1" w:firstLine="580"/>
        <w:jc w:val="both"/>
        <w:rPr>
          <w:rFonts w:ascii="Arial" w:hAnsi="Arial" w:cs="Arial"/>
          <w:sz w:val="28"/>
          <w:szCs w:val="28"/>
        </w:rPr>
      </w:pPr>
      <w:r w:rsidRPr="007D4180">
        <w:rPr>
          <w:rFonts w:ascii="Arial" w:hAnsi="Arial" w:cs="Arial"/>
          <w:color w:val="000000"/>
          <w:sz w:val="28"/>
          <w:szCs w:val="28"/>
        </w:rPr>
        <w:t>VII съезд профсоюза проходил в переломный момент развития хи</w:t>
      </w:r>
      <w:r w:rsidRPr="007D4180">
        <w:rPr>
          <w:rFonts w:ascii="Arial" w:hAnsi="Arial" w:cs="Arial"/>
          <w:color w:val="000000"/>
          <w:sz w:val="28"/>
          <w:szCs w:val="28"/>
        </w:rPr>
        <w:softHyphen/>
        <w:t>мической промышленности, обусловленный индустриализацией страны и социалистическим строительством народного хозяйства. Индустриали</w:t>
      </w:r>
      <w:r w:rsidRPr="007D4180">
        <w:rPr>
          <w:rFonts w:ascii="Arial" w:hAnsi="Arial" w:cs="Arial"/>
          <w:color w:val="000000"/>
          <w:sz w:val="28"/>
          <w:szCs w:val="28"/>
        </w:rPr>
        <w:softHyphen/>
        <w:t>зация выдвинула химическую промышленность на одно из первых мест в народном хозяйстве.</w:t>
      </w:r>
    </w:p>
    <w:p w14:paraId="469012D9" w14:textId="77777777" w:rsidR="00A9690A" w:rsidRPr="007D4180" w:rsidRDefault="00A9690A" w:rsidP="00536693">
      <w:pPr>
        <w:pStyle w:val="a8"/>
        <w:shd w:val="clear" w:color="auto" w:fill="auto"/>
        <w:spacing w:line="240" w:lineRule="auto"/>
        <w:ind w:left="40" w:right="-1" w:firstLine="580"/>
        <w:jc w:val="both"/>
        <w:rPr>
          <w:rFonts w:ascii="Arial" w:hAnsi="Arial" w:cs="Arial"/>
          <w:sz w:val="28"/>
          <w:szCs w:val="28"/>
        </w:rPr>
      </w:pPr>
      <w:r w:rsidRPr="007D4180">
        <w:rPr>
          <w:rFonts w:ascii="Arial" w:hAnsi="Arial" w:cs="Arial"/>
          <w:color w:val="000000"/>
          <w:sz w:val="28"/>
          <w:szCs w:val="28"/>
        </w:rPr>
        <w:t>Съезд поддержал решение партии и правительства о химизации экономики СССР. Решающей задачей химизации съезд определил во</w:t>
      </w:r>
      <w:r w:rsidRPr="007D4180">
        <w:rPr>
          <w:rFonts w:ascii="Arial" w:hAnsi="Arial" w:cs="Arial"/>
          <w:color w:val="000000"/>
          <w:sz w:val="28"/>
          <w:szCs w:val="28"/>
        </w:rPr>
        <w:softHyphen/>
        <w:t>прос химического баланса всего социалистического хозяйства, разработ</w:t>
      </w:r>
      <w:r w:rsidRPr="007D4180">
        <w:rPr>
          <w:rFonts w:ascii="Arial" w:hAnsi="Arial" w:cs="Arial"/>
          <w:color w:val="000000"/>
          <w:sz w:val="28"/>
          <w:szCs w:val="28"/>
        </w:rPr>
        <w:softHyphen/>
        <w:t>ки такого плана, при котором материальные ресурсы были бы приведены в прямое соответствие с потребностями всего народного хозяйства. В основе химического плана должно быть заложено коренное техническое перевооружение промышленности и сельскохозяйственного производ</w:t>
      </w:r>
      <w:r w:rsidRPr="007D4180">
        <w:rPr>
          <w:rFonts w:ascii="Arial" w:hAnsi="Arial" w:cs="Arial"/>
          <w:color w:val="000000"/>
          <w:sz w:val="28"/>
          <w:szCs w:val="28"/>
        </w:rPr>
        <w:softHyphen/>
        <w:t>ства, базирующееся на достижениях химии. Для этого необходимо соз</w:t>
      </w:r>
      <w:r w:rsidRPr="007D4180">
        <w:rPr>
          <w:rFonts w:ascii="Arial" w:hAnsi="Arial" w:cs="Arial"/>
          <w:color w:val="000000"/>
          <w:sz w:val="28"/>
          <w:szCs w:val="28"/>
        </w:rPr>
        <w:softHyphen/>
        <w:t>дать организованный и активный аппарат научно-технической мысли.</w:t>
      </w:r>
      <w:r w:rsidR="00047BA9" w:rsidRPr="007D4180">
        <w:rPr>
          <w:rFonts w:ascii="Arial" w:hAnsi="Arial" w:cs="Arial"/>
          <w:color w:val="000000"/>
          <w:sz w:val="28"/>
          <w:szCs w:val="28"/>
        </w:rPr>
        <w:t xml:space="preserve"> </w:t>
      </w:r>
      <w:r w:rsidRPr="007D4180">
        <w:rPr>
          <w:rStyle w:val="36"/>
          <w:rFonts w:ascii="Arial" w:hAnsi="Arial" w:cs="Arial"/>
          <w:color w:val="000000"/>
          <w:sz w:val="28"/>
          <w:szCs w:val="28"/>
        </w:rPr>
        <w:t>Важное место должно быть отведено пропаганде химической науки сре</w:t>
      </w:r>
      <w:r w:rsidRPr="007D4180">
        <w:rPr>
          <w:rStyle w:val="36"/>
          <w:rFonts w:ascii="Arial" w:hAnsi="Arial" w:cs="Arial"/>
          <w:color w:val="000000"/>
          <w:sz w:val="28"/>
          <w:szCs w:val="28"/>
        </w:rPr>
        <w:softHyphen/>
        <w:t>ди крестьян и рабочих путем использования всех средств агитации. В связи с этим съездом были намечены основные пути развития каждой из отраслей химической промышленности, особенно тяжелой химии, и по</w:t>
      </w:r>
      <w:r w:rsidRPr="007D4180">
        <w:rPr>
          <w:rStyle w:val="36"/>
          <w:rFonts w:ascii="Arial" w:hAnsi="Arial" w:cs="Arial"/>
          <w:color w:val="000000"/>
          <w:sz w:val="28"/>
          <w:szCs w:val="28"/>
        </w:rPr>
        <w:softHyphen/>
        <w:t>ставлены конкретные задачи перед ЦК профсоюза.</w:t>
      </w:r>
    </w:p>
    <w:p w14:paraId="202FE7D9"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Важной задачей профсоюза в деле химизации страны было сохра</w:t>
      </w:r>
      <w:r w:rsidRPr="007D4180">
        <w:rPr>
          <w:rStyle w:val="36"/>
          <w:rFonts w:ascii="Arial" w:hAnsi="Arial" w:cs="Arial"/>
          <w:color w:val="000000"/>
          <w:sz w:val="28"/>
          <w:szCs w:val="28"/>
        </w:rPr>
        <w:softHyphen/>
        <w:t>нение темпа развития химической промышленности, активное участие в разработке первого пятилетнего плана химизации страны. Отсюда необ</w:t>
      </w:r>
      <w:r w:rsidRPr="007D4180">
        <w:rPr>
          <w:rStyle w:val="36"/>
          <w:rFonts w:ascii="Arial" w:hAnsi="Arial" w:cs="Arial"/>
          <w:color w:val="000000"/>
          <w:sz w:val="28"/>
          <w:szCs w:val="28"/>
        </w:rPr>
        <w:softHyphen/>
        <w:t>ходимость дальнейшей работы профсоюза по мобилизации трудящихся, связанной с повышением производительности труда, изучением и устра</w:t>
      </w:r>
      <w:r w:rsidRPr="007D4180">
        <w:rPr>
          <w:rStyle w:val="36"/>
          <w:rFonts w:ascii="Arial" w:hAnsi="Arial" w:cs="Arial"/>
          <w:color w:val="000000"/>
          <w:sz w:val="28"/>
          <w:szCs w:val="28"/>
        </w:rPr>
        <w:softHyphen/>
        <w:t>нением причин, тормозящих рост выработки продукции. Для успешной работы по повышению производительности труда необходимо больше внимания уделять изобретательству.</w:t>
      </w:r>
    </w:p>
    <w:p w14:paraId="68DE4194" w14:textId="5A6AF81C"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Съезд отметил, что профсоюзные организации должны усилить ра</w:t>
      </w:r>
      <w:r w:rsidRPr="007D4180">
        <w:rPr>
          <w:rStyle w:val="36"/>
          <w:rFonts w:ascii="Arial" w:hAnsi="Arial" w:cs="Arial"/>
          <w:color w:val="000000"/>
          <w:sz w:val="28"/>
          <w:szCs w:val="28"/>
        </w:rPr>
        <w:softHyphen/>
        <w:t>боту по охране труда, бороться с травматизмом и вызывающими его при</w:t>
      </w:r>
      <w:r w:rsidRPr="007D4180">
        <w:rPr>
          <w:rStyle w:val="36"/>
          <w:rFonts w:ascii="Arial" w:hAnsi="Arial" w:cs="Arial"/>
          <w:color w:val="000000"/>
          <w:sz w:val="28"/>
          <w:szCs w:val="28"/>
        </w:rPr>
        <w:softHyphen/>
        <w:t>чинами, проводить мероприятия по технике безопасности и санитарно-оздоровительные.</w:t>
      </w:r>
    </w:p>
    <w:p w14:paraId="3186AB20" w14:textId="7B1D8A9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Большое внимание на съезде было уделено вопросам культурно-</w:t>
      </w:r>
      <w:r w:rsidRPr="007D4180">
        <w:rPr>
          <w:rStyle w:val="36"/>
          <w:rFonts w:ascii="Arial" w:hAnsi="Arial" w:cs="Arial"/>
          <w:color w:val="000000"/>
          <w:sz w:val="28"/>
          <w:szCs w:val="28"/>
        </w:rPr>
        <w:lastRenderedPageBreak/>
        <w:t>просветительной работы: это и политическое воспитание трудящихся, воспитание молодежи, ликвидация неграмотности, профессионально-техническое обучение и многое другое.</w:t>
      </w:r>
    </w:p>
    <w:p w14:paraId="165FB4BB"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В организационной работе профсоюза главным должно стать реше</w:t>
      </w:r>
      <w:r w:rsidRPr="007D4180">
        <w:rPr>
          <w:rStyle w:val="36"/>
          <w:rFonts w:ascii="Arial" w:hAnsi="Arial" w:cs="Arial"/>
          <w:color w:val="000000"/>
          <w:sz w:val="28"/>
          <w:szCs w:val="28"/>
        </w:rPr>
        <w:softHyphen/>
        <w:t>ние задачи по сближению с рабочей массой. Было рекомендовано посы</w:t>
      </w:r>
      <w:r w:rsidRPr="007D4180">
        <w:rPr>
          <w:rStyle w:val="36"/>
          <w:rFonts w:ascii="Arial" w:hAnsi="Arial" w:cs="Arial"/>
          <w:color w:val="000000"/>
          <w:sz w:val="28"/>
          <w:szCs w:val="28"/>
        </w:rPr>
        <w:softHyphen/>
        <w:t>лать на места на длительный срок для оказания практической помощи руководящих профсоюзных работников.</w:t>
      </w:r>
    </w:p>
    <w:p w14:paraId="70A5360F"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По всем рассмотренным вопросам на съезде были приняты резо</w:t>
      </w:r>
      <w:r w:rsidRPr="007D4180">
        <w:rPr>
          <w:rStyle w:val="36"/>
          <w:rFonts w:ascii="Arial" w:hAnsi="Arial" w:cs="Arial"/>
          <w:color w:val="000000"/>
          <w:sz w:val="28"/>
          <w:szCs w:val="28"/>
        </w:rPr>
        <w:softHyphen/>
        <w:t>люции. Председателем ЦК профсоюза был избран А.В. Луговой.</w:t>
      </w:r>
    </w:p>
    <w:p w14:paraId="0D17CC46"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Состоявшийся в 1929 г. V съезд Советов открыл эру "пятилеток" в нашей стране, утвердив первый пятилетний план развития народного хозяйства СССР.</w:t>
      </w:r>
    </w:p>
    <w:p w14:paraId="65043F6B"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Первый пятилетний план развития химической промышленности был предметом обсуждения пленума ЦК профсоюза, состоявшегося 5 апреля 1929 г., который призвал профсоюзные объединения органи</w:t>
      </w:r>
      <w:r w:rsidRPr="007D4180">
        <w:rPr>
          <w:rStyle w:val="36"/>
          <w:rFonts w:ascii="Arial" w:hAnsi="Arial" w:cs="Arial"/>
          <w:color w:val="000000"/>
          <w:sz w:val="28"/>
          <w:szCs w:val="28"/>
        </w:rPr>
        <w:softHyphen/>
        <w:t>зовать работу по выполнению программы химизации страны, рекон</w:t>
      </w:r>
      <w:r w:rsidRPr="007D4180">
        <w:rPr>
          <w:rStyle w:val="36"/>
          <w:rFonts w:ascii="Arial" w:hAnsi="Arial" w:cs="Arial"/>
          <w:color w:val="000000"/>
          <w:sz w:val="28"/>
          <w:szCs w:val="28"/>
        </w:rPr>
        <w:softHyphen/>
        <w:t>струкции и вводу новых производств и объектов химической промыш</w:t>
      </w:r>
      <w:r w:rsidRPr="007D4180">
        <w:rPr>
          <w:rStyle w:val="36"/>
          <w:rFonts w:ascii="Arial" w:hAnsi="Arial" w:cs="Arial"/>
          <w:color w:val="000000"/>
          <w:sz w:val="28"/>
          <w:szCs w:val="28"/>
        </w:rPr>
        <w:softHyphen/>
        <w:t>ленности.</w:t>
      </w:r>
    </w:p>
    <w:p w14:paraId="6F01C93B"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На предприятиях химической промышленности развернулось со</w:t>
      </w:r>
      <w:r w:rsidRPr="007D4180">
        <w:rPr>
          <w:rStyle w:val="36"/>
          <w:rFonts w:ascii="Arial" w:hAnsi="Arial" w:cs="Arial"/>
          <w:color w:val="000000"/>
          <w:sz w:val="28"/>
          <w:szCs w:val="28"/>
        </w:rPr>
        <w:softHyphen/>
        <w:t>циалистическое соревнование за выполнение и перевыполнение первого пятилетнего плана. Первым в развитии массового социалистического соревнования стал коллектив Бондюжского химического завода. ЦК профсоюза поддержал инициативу и принял обращение ко всем профсоюзным организациям и трудящимся химической промышленности</w:t>
      </w:r>
      <w:r w:rsidR="00047BA9" w:rsidRPr="007D4180">
        <w:rPr>
          <w:rStyle w:val="36"/>
          <w:rFonts w:ascii="Arial" w:hAnsi="Arial" w:cs="Arial"/>
          <w:color w:val="000000"/>
          <w:sz w:val="28"/>
          <w:szCs w:val="28"/>
        </w:rPr>
        <w:t xml:space="preserve"> </w:t>
      </w:r>
      <w:r w:rsidRPr="007D4180">
        <w:rPr>
          <w:rStyle w:val="35"/>
          <w:rFonts w:ascii="Arial" w:hAnsi="Arial" w:cs="Arial"/>
          <w:color w:val="000000"/>
          <w:sz w:val="28"/>
          <w:szCs w:val="28"/>
        </w:rPr>
        <w:t>с призывом повсеместно развернуть социалистическое соревнование за досрочное выполнение пятилетнего плана. Между предприятиями хими</w:t>
      </w:r>
      <w:r w:rsidRPr="007D4180">
        <w:rPr>
          <w:rStyle w:val="35"/>
          <w:rFonts w:ascii="Arial" w:hAnsi="Arial" w:cs="Arial"/>
          <w:color w:val="000000"/>
          <w:sz w:val="28"/>
          <w:szCs w:val="28"/>
        </w:rPr>
        <w:softHyphen/>
        <w:t>ческой промышленности стали заключаться социалистические договоры на соревнование. Первый такой договор был заключен между заводами "Красный треугольник" и "Красный богатырь".</w:t>
      </w:r>
    </w:p>
    <w:p w14:paraId="3291C2B6"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Вопросы развития массового социалистического соревнования были постоянно в центре внимания ЦК профсоюза, райкомов и проф</w:t>
      </w:r>
      <w:r w:rsidRPr="007D4180">
        <w:rPr>
          <w:rStyle w:val="35"/>
          <w:rFonts w:ascii="Arial" w:hAnsi="Arial" w:cs="Arial"/>
          <w:color w:val="000000"/>
          <w:sz w:val="28"/>
          <w:szCs w:val="28"/>
        </w:rPr>
        <w:softHyphen/>
        <w:t>организаций предприятий.</w:t>
      </w:r>
    </w:p>
    <w:p w14:paraId="1CE797B6"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В сентябре 1929 г. ВЦСПС принял постановление об участии проф</w:t>
      </w:r>
      <w:r w:rsidRPr="007D4180">
        <w:rPr>
          <w:rStyle w:val="35"/>
          <w:rFonts w:ascii="Arial" w:hAnsi="Arial" w:cs="Arial"/>
          <w:color w:val="000000"/>
          <w:sz w:val="28"/>
          <w:szCs w:val="28"/>
        </w:rPr>
        <w:softHyphen/>
        <w:t>союзов в коллективизации сельского хозяйства и направлении в деревню 25 тыс. лучших рабочих. ЦК профсоюза рабочих химической промыш</w:t>
      </w:r>
      <w:r w:rsidRPr="007D4180">
        <w:rPr>
          <w:rStyle w:val="35"/>
          <w:rFonts w:ascii="Arial" w:hAnsi="Arial" w:cs="Arial"/>
          <w:color w:val="000000"/>
          <w:sz w:val="28"/>
          <w:szCs w:val="28"/>
        </w:rPr>
        <w:softHyphen/>
        <w:t>ленности направил своих представителей на места. Передовая роль в этой работе принадлежала химикам Москвы и Ленинграда. Всего по профсоюзу химиков для работы в деревне было направлено 2000 лучших рабочих-активистов.</w:t>
      </w:r>
    </w:p>
    <w:p w14:paraId="7BB3E18D"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Период между VII и VIII съездами профсоюза - время дальнейшего развития химической промышленности, характеризующегося следующи</w:t>
      </w:r>
      <w:r w:rsidRPr="007D4180">
        <w:rPr>
          <w:rStyle w:val="35"/>
          <w:rFonts w:ascii="Arial" w:hAnsi="Arial" w:cs="Arial"/>
          <w:color w:val="000000"/>
          <w:sz w:val="28"/>
          <w:szCs w:val="28"/>
        </w:rPr>
        <w:softHyphen/>
        <w:t>ми основными данными: валовая продукция всей химической промыш</w:t>
      </w:r>
      <w:r w:rsidRPr="007D4180">
        <w:rPr>
          <w:rStyle w:val="35"/>
          <w:rFonts w:ascii="Arial" w:hAnsi="Arial" w:cs="Arial"/>
          <w:color w:val="000000"/>
          <w:sz w:val="28"/>
          <w:szCs w:val="28"/>
        </w:rPr>
        <w:softHyphen/>
        <w:t>ленности выросла на 70,2%, в том числе по группе А (тяжелая химия) - 88,7%, по группе Б (легкая химия) - 73,3%, стекольная промышленность - 47,1%, фарфоро-фаянсовая - 26,7%, лесохимическое производство - 147,7%, основное химическое производство - 93,2%, анилинокрасочное производство - 86,9%, лакокрасочное производство - 93,2%. Рост вало</w:t>
      </w:r>
      <w:r w:rsidRPr="007D4180">
        <w:rPr>
          <w:rStyle w:val="35"/>
          <w:rFonts w:ascii="Arial" w:hAnsi="Arial" w:cs="Arial"/>
          <w:color w:val="000000"/>
          <w:sz w:val="28"/>
          <w:szCs w:val="28"/>
        </w:rPr>
        <w:softHyphen/>
        <w:t xml:space="preserve">вой </w:t>
      </w:r>
      <w:r w:rsidRPr="007D4180">
        <w:rPr>
          <w:rStyle w:val="35"/>
          <w:rFonts w:ascii="Arial" w:hAnsi="Arial" w:cs="Arial"/>
          <w:color w:val="000000"/>
          <w:sz w:val="28"/>
          <w:szCs w:val="28"/>
        </w:rPr>
        <w:lastRenderedPageBreak/>
        <w:t>продукции способствовал увеличению выработки основных видов химической продукции</w:t>
      </w:r>
      <w:r w:rsidRPr="007D4180">
        <w:rPr>
          <w:rStyle w:val="35"/>
          <w:rFonts w:ascii="Arial" w:hAnsi="Arial" w:cs="Arial"/>
          <w:color w:val="000000"/>
          <w:sz w:val="28"/>
          <w:szCs w:val="28"/>
          <w:vertAlign w:val="superscript"/>
        </w:rPr>
        <w:t>17</w:t>
      </w:r>
      <w:r w:rsidRPr="007D4180">
        <w:rPr>
          <w:rStyle w:val="35"/>
          <w:rFonts w:ascii="Arial" w:hAnsi="Arial" w:cs="Arial"/>
          <w:color w:val="000000"/>
          <w:sz w:val="28"/>
          <w:szCs w:val="28"/>
        </w:rPr>
        <w:t>.</w:t>
      </w:r>
    </w:p>
    <w:p w14:paraId="3EE0E685" w14:textId="5CE90B3B"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С развитием промышленности растет число занятых в ней рабочих. На 1 апреля 1927 г. в промышленности без учета мелких предприятий работало 167228 чел</w:t>
      </w:r>
      <w:r w:rsidR="00DD5B1D">
        <w:rPr>
          <w:rStyle w:val="35"/>
          <w:rFonts w:ascii="Arial" w:hAnsi="Arial" w:cs="Arial"/>
          <w:color w:val="000000"/>
          <w:sz w:val="28"/>
          <w:szCs w:val="28"/>
        </w:rPr>
        <w:t>овек</w:t>
      </w:r>
      <w:r w:rsidRPr="007D4180">
        <w:rPr>
          <w:rStyle w:val="35"/>
          <w:rFonts w:ascii="Arial" w:hAnsi="Arial" w:cs="Arial"/>
          <w:color w:val="000000"/>
          <w:sz w:val="28"/>
          <w:szCs w:val="28"/>
        </w:rPr>
        <w:t>, на 1 октября 1930 г. - 221289 чел</w:t>
      </w:r>
      <w:r w:rsidR="00DD5B1D">
        <w:rPr>
          <w:rStyle w:val="35"/>
          <w:rFonts w:ascii="Arial" w:hAnsi="Arial" w:cs="Arial"/>
          <w:color w:val="000000"/>
          <w:sz w:val="28"/>
          <w:szCs w:val="28"/>
        </w:rPr>
        <w:t>овек</w:t>
      </w:r>
      <w:r w:rsidRPr="007D4180">
        <w:rPr>
          <w:rStyle w:val="35"/>
          <w:rFonts w:ascii="Arial" w:hAnsi="Arial" w:cs="Arial"/>
          <w:color w:val="000000"/>
          <w:sz w:val="28"/>
          <w:szCs w:val="28"/>
        </w:rPr>
        <w:t>.</w:t>
      </w:r>
    </w:p>
    <w:p w14:paraId="54F83F60" w14:textId="06ABB5AD"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Растут капитальные вложения в химическую промышленность: 1927-1928 гг. - 81,25 млн руб., 1928-1929 гг. - 146,8 млн руб., 1929-1930 гг.</w:t>
      </w:r>
      <w:r w:rsidR="00042468">
        <w:rPr>
          <w:rStyle w:val="35"/>
          <w:rFonts w:ascii="Arial" w:hAnsi="Arial" w:cs="Arial"/>
          <w:color w:val="000000"/>
          <w:sz w:val="28"/>
          <w:szCs w:val="28"/>
        </w:rPr>
        <w:t xml:space="preserve"> </w:t>
      </w:r>
      <w:r w:rsidRPr="007D4180">
        <w:rPr>
          <w:rStyle w:val="35"/>
          <w:rFonts w:ascii="Arial" w:hAnsi="Arial" w:cs="Arial"/>
          <w:color w:val="000000"/>
          <w:sz w:val="28"/>
          <w:szCs w:val="28"/>
        </w:rPr>
        <w:t>-</w:t>
      </w:r>
      <w:r w:rsidR="00042468">
        <w:rPr>
          <w:rStyle w:val="35"/>
          <w:rFonts w:ascii="Arial" w:hAnsi="Arial" w:cs="Arial"/>
          <w:color w:val="000000"/>
          <w:sz w:val="28"/>
          <w:szCs w:val="28"/>
        </w:rPr>
        <w:t xml:space="preserve"> </w:t>
      </w:r>
      <w:r w:rsidRPr="007D4180">
        <w:rPr>
          <w:rStyle w:val="35"/>
          <w:rFonts w:ascii="Arial" w:hAnsi="Arial" w:cs="Arial"/>
          <w:color w:val="000000"/>
          <w:sz w:val="28"/>
          <w:szCs w:val="28"/>
        </w:rPr>
        <w:t>427,8 млн руб.</w:t>
      </w:r>
    </w:p>
    <w:p w14:paraId="52A43584" w14:textId="77777777" w:rsidR="00A9690A" w:rsidRPr="007D4180" w:rsidRDefault="00A9690A" w:rsidP="00536693">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Для развития химической промышленности важное значение имело утверждение пятилеток, основными задачами которых были перевоору</w:t>
      </w:r>
      <w:r w:rsidRPr="007D4180">
        <w:rPr>
          <w:rStyle w:val="35"/>
          <w:rFonts w:ascii="Arial" w:hAnsi="Arial" w:cs="Arial"/>
          <w:color w:val="000000"/>
          <w:sz w:val="28"/>
          <w:szCs w:val="28"/>
        </w:rPr>
        <w:softHyphen/>
        <w:t>жение промышленности на базе новой науки и техники, ликвидация раз</w:t>
      </w:r>
      <w:r w:rsidRPr="007D4180">
        <w:rPr>
          <w:rStyle w:val="35"/>
          <w:rFonts w:ascii="Arial" w:hAnsi="Arial" w:cs="Arial"/>
          <w:color w:val="000000"/>
          <w:sz w:val="28"/>
          <w:szCs w:val="28"/>
        </w:rPr>
        <w:softHyphen/>
        <w:t>рыва между потребностью и фактическим производством, возведение фундамента для дальнейшего улучшения материального положения ра</w:t>
      </w:r>
      <w:r w:rsidRPr="007D4180">
        <w:rPr>
          <w:rStyle w:val="35"/>
          <w:rFonts w:ascii="Arial" w:hAnsi="Arial" w:cs="Arial"/>
          <w:color w:val="000000"/>
          <w:sz w:val="28"/>
          <w:szCs w:val="28"/>
        </w:rPr>
        <w:softHyphen/>
        <w:t>бочих масс на базе роста промышленности.</w:t>
      </w:r>
    </w:p>
    <w:p w14:paraId="7AAEECBD" w14:textId="4170235B" w:rsidR="00A9690A" w:rsidRPr="007D4180" w:rsidRDefault="00A9690A" w:rsidP="00D9460F">
      <w:pPr>
        <w:pStyle w:val="31"/>
        <w:shd w:val="clear" w:color="auto" w:fill="auto"/>
        <w:spacing w:before="0" w:line="240" w:lineRule="auto"/>
        <w:ind w:left="20" w:right="-1" w:firstLine="580"/>
        <w:rPr>
          <w:rFonts w:ascii="Arial" w:hAnsi="Arial" w:cs="Arial"/>
          <w:sz w:val="28"/>
          <w:szCs w:val="28"/>
        </w:rPr>
      </w:pPr>
      <w:r w:rsidRPr="007D4180">
        <w:rPr>
          <w:rStyle w:val="35"/>
          <w:rFonts w:ascii="Arial" w:hAnsi="Arial" w:cs="Arial"/>
          <w:color w:val="000000"/>
          <w:sz w:val="28"/>
          <w:szCs w:val="28"/>
        </w:rPr>
        <w:t>В деле борьбы за выполнение промфинплана большую роль играли производственные совещания. Растет количество участников совещаний,</w:t>
      </w:r>
      <w:r w:rsidR="00D9460F">
        <w:rPr>
          <w:rStyle w:val="35"/>
          <w:rFonts w:ascii="Arial" w:hAnsi="Arial" w:cs="Arial"/>
          <w:color w:val="000000"/>
          <w:sz w:val="28"/>
          <w:szCs w:val="28"/>
        </w:rPr>
        <w:t xml:space="preserve"> </w:t>
      </w:r>
      <w:r w:rsidRPr="007D4180">
        <w:rPr>
          <w:rStyle w:val="36"/>
          <w:rFonts w:ascii="Arial" w:hAnsi="Arial" w:cs="Arial"/>
          <w:color w:val="000000"/>
          <w:sz w:val="28"/>
          <w:szCs w:val="28"/>
        </w:rPr>
        <w:t>интенсивность их работы определил рост предложений, число которых увеличилось по сравнению с 1927-1928 гг. на 68%.</w:t>
      </w:r>
    </w:p>
    <w:p w14:paraId="23BCFD2F"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В 1929-1930 гг. значительно улучшается материальное и социаль</w:t>
      </w:r>
      <w:r w:rsidRPr="007D4180">
        <w:rPr>
          <w:rStyle w:val="36"/>
          <w:rFonts w:ascii="Arial" w:hAnsi="Arial" w:cs="Arial"/>
          <w:color w:val="000000"/>
          <w:sz w:val="28"/>
          <w:szCs w:val="28"/>
        </w:rPr>
        <w:softHyphen/>
        <w:t>но-бытовое положение рабочих. Впервые достигнуто реальное прибли</w:t>
      </w:r>
      <w:r w:rsidRPr="007D4180">
        <w:rPr>
          <w:rStyle w:val="36"/>
          <w:rFonts w:ascii="Arial" w:hAnsi="Arial" w:cs="Arial"/>
          <w:color w:val="000000"/>
          <w:sz w:val="28"/>
          <w:szCs w:val="28"/>
        </w:rPr>
        <w:softHyphen/>
        <w:t>жение роста заработной платы в соответствии с планом роста произ</w:t>
      </w:r>
      <w:r w:rsidRPr="007D4180">
        <w:rPr>
          <w:rStyle w:val="36"/>
          <w:rFonts w:ascii="Arial" w:hAnsi="Arial" w:cs="Arial"/>
          <w:color w:val="000000"/>
          <w:sz w:val="28"/>
          <w:szCs w:val="28"/>
        </w:rPr>
        <w:softHyphen/>
        <w:t>водительности труда.</w:t>
      </w:r>
    </w:p>
    <w:p w14:paraId="2449B018" w14:textId="2DE62033"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 xml:space="preserve">Но наряду с успехами приходится сталкиваться и с трудностями развития. </w:t>
      </w:r>
      <w:r w:rsidR="00585A19">
        <w:rPr>
          <w:rStyle w:val="36"/>
          <w:rFonts w:ascii="Arial" w:hAnsi="Arial" w:cs="Arial"/>
          <w:color w:val="000000"/>
          <w:sz w:val="28"/>
          <w:szCs w:val="28"/>
        </w:rPr>
        <w:t>Э</w:t>
      </w:r>
      <w:r w:rsidRPr="007D4180">
        <w:rPr>
          <w:rStyle w:val="36"/>
          <w:rFonts w:ascii="Arial" w:hAnsi="Arial" w:cs="Arial"/>
          <w:color w:val="000000"/>
          <w:sz w:val="28"/>
          <w:szCs w:val="28"/>
        </w:rPr>
        <w:t>то прежде всего ощутимый недостаток в инженерно-тех</w:t>
      </w:r>
      <w:r w:rsidRPr="007D4180">
        <w:rPr>
          <w:rStyle w:val="36"/>
          <w:rFonts w:ascii="Arial" w:hAnsi="Arial" w:cs="Arial"/>
          <w:color w:val="000000"/>
          <w:sz w:val="28"/>
          <w:szCs w:val="28"/>
        </w:rPr>
        <w:softHyphen/>
        <w:t>нических работниках, слабость работы органов управления, отсутствие знания опыта передовых зарубежных стран, плохая работа проекти</w:t>
      </w:r>
      <w:r w:rsidRPr="007D4180">
        <w:rPr>
          <w:rStyle w:val="36"/>
          <w:rFonts w:ascii="Arial" w:hAnsi="Arial" w:cs="Arial"/>
          <w:color w:val="000000"/>
          <w:sz w:val="28"/>
          <w:szCs w:val="28"/>
        </w:rPr>
        <w:softHyphen/>
        <w:t>рующих органов по строительству новых заводов. Все это явилось при</w:t>
      </w:r>
      <w:r w:rsidRPr="007D4180">
        <w:rPr>
          <w:rStyle w:val="36"/>
          <w:rFonts w:ascii="Arial" w:hAnsi="Arial" w:cs="Arial"/>
          <w:color w:val="000000"/>
          <w:sz w:val="28"/>
          <w:szCs w:val="28"/>
        </w:rPr>
        <w:softHyphen/>
        <w:t>чиной того, что в конце 1929 г. была проведена перестройка управления химической промышленностью, На основе Главхима, Химсиндиката и Химстроя был создан Всехимпром, который объединил 13 трестов с вхо</w:t>
      </w:r>
      <w:r w:rsidRPr="007D4180">
        <w:rPr>
          <w:rStyle w:val="36"/>
          <w:rFonts w:ascii="Arial" w:hAnsi="Arial" w:cs="Arial"/>
          <w:color w:val="000000"/>
          <w:sz w:val="28"/>
          <w:szCs w:val="28"/>
        </w:rPr>
        <w:softHyphen/>
        <w:t>дящими в них 120 крупными объектами.</w:t>
      </w:r>
    </w:p>
    <w:p w14:paraId="39F54F27"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В это время происходят важные изменения в организации проф</w:t>
      </w:r>
      <w:r w:rsidRPr="007D4180">
        <w:rPr>
          <w:rStyle w:val="36"/>
          <w:rFonts w:ascii="Arial" w:hAnsi="Arial" w:cs="Arial"/>
          <w:color w:val="000000"/>
          <w:sz w:val="28"/>
          <w:szCs w:val="28"/>
        </w:rPr>
        <w:softHyphen/>
        <w:t>союзной работы. Состоявшийся 24-26 января 1930 г. V Пленум ЦК проф</w:t>
      </w:r>
      <w:r w:rsidRPr="007D4180">
        <w:rPr>
          <w:rStyle w:val="36"/>
          <w:rFonts w:ascii="Arial" w:hAnsi="Arial" w:cs="Arial"/>
          <w:color w:val="000000"/>
          <w:sz w:val="28"/>
          <w:szCs w:val="28"/>
        </w:rPr>
        <w:softHyphen/>
        <w:t xml:space="preserve">союза, основываясь на решениях </w:t>
      </w:r>
      <w:r w:rsidRPr="007D4180">
        <w:rPr>
          <w:rStyle w:val="36"/>
          <w:rFonts w:ascii="Arial" w:hAnsi="Arial" w:cs="Arial"/>
          <w:color w:val="000000"/>
          <w:sz w:val="28"/>
          <w:szCs w:val="28"/>
          <w:lang w:val="en-US" w:eastAsia="en-US"/>
        </w:rPr>
        <w:t>III</w:t>
      </w:r>
      <w:r w:rsidRPr="007D4180">
        <w:rPr>
          <w:rStyle w:val="36"/>
          <w:rFonts w:ascii="Arial" w:hAnsi="Arial" w:cs="Arial"/>
          <w:color w:val="000000"/>
          <w:sz w:val="28"/>
          <w:szCs w:val="28"/>
          <w:lang w:eastAsia="en-US"/>
        </w:rPr>
        <w:t xml:space="preserve"> </w:t>
      </w:r>
      <w:r w:rsidRPr="007D4180">
        <w:rPr>
          <w:rStyle w:val="36"/>
          <w:rFonts w:ascii="Arial" w:hAnsi="Arial" w:cs="Arial"/>
          <w:color w:val="000000"/>
          <w:sz w:val="28"/>
          <w:szCs w:val="28"/>
        </w:rPr>
        <w:t>Пленума ВЦСПС о новых формах организации союзной работы под лозунгом "Лицом к производству", при</w:t>
      </w:r>
      <w:r w:rsidRPr="007D4180">
        <w:rPr>
          <w:rStyle w:val="36"/>
          <w:rFonts w:ascii="Arial" w:hAnsi="Arial" w:cs="Arial"/>
          <w:color w:val="000000"/>
          <w:sz w:val="28"/>
          <w:szCs w:val="28"/>
        </w:rPr>
        <w:softHyphen/>
        <w:t>нял решение об изменении методов профсоюзной работы и реорганиза</w:t>
      </w:r>
      <w:r w:rsidRPr="007D4180">
        <w:rPr>
          <w:rStyle w:val="36"/>
          <w:rFonts w:ascii="Arial" w:hAnsi="Arial" w:cs="Arial"/>
          <w:color w:val="000000"/>
          <w:sz w:val="28"/>
          <w:szCs w:val="28"/>
        </w:rPr>
        <w:softHyphen/>
        <w:t>ции союзного аппарата</w:t>
      </w:r>
      <w:r w:rsidRPr="007D4180">
        <w:rPr>
          <w:rStyle w:val="36"/>
          <w:rFonts w:ascii="Arial" w:hAnsi="Arial" w:cs="Arial"/>
          <w:color w:val="000000"/>
          <w:sz w:val="28"/>
          <w:szCs w:val="28"/>
          <w:vertAlign w:val="superscript"/>
        </w:rPr>
        <w:t>18</w:t>
      </w:r>
      <w:r w:rsidRPr="007D4180">
        <w:rPr>
          <w:rStyle w:val="36"/>
          <w:rFonts w:ascii="Arial" w:hAnsi="Arial" w:cs="Arial"/>
          <w:color w:val="000000"/>
          <w:sz w:val="28"/>
          <w:szCs w:val="28"/>
        </w:rPr>
        <w:t>. Этого требовало осуществление плана социа</w:t>
      </w:r>
      <w:r w:rsidRPr="007D4180">
        <w:rPr>
          <w:rStyle w:val="36"/>
          <w:rFonts w:ascii="Arial" w:hAnsi="Arial" w:cs="Arial"/>
          <w:color w:val="000000"/>
          <w:sz w:val="28"/>
          <w:szCs w:val="28"/>
        </w:rPr>
        <w:softHyphen/>
        <w:t>листической реконструкции страны. В целях обеспечения боевого темпа работы профсоюзов, действительного их поворота "Лицом к производст</w:t>
      </w:r>
      <w:r w:rsidRPr="007D4180">
        <w:rPr>
          <w:rStyle w:val="36"/>
          <w:rFonts w:ascii="Arial" w:hAnsi="Arial" w:cs="Arial"/>
          <w:color w:val="000000"/>
          <w:sz w:val="28"/>
          <w:szCs w:val="28"/>
        </w:rPr>
        <w:softHyphen/>
        <w:t>ву", проведения в жизнь основных направлений профсоюзной работы, наряду с перестройкой методов, форм и содержания работы, Пленум решил провести в течение 1-2 мес. реорганизацию профсоюзных органи</w:t>
      </w:r>
      <w:r w:rsidRPr="007D4180">
        <w:rPr>
          <w:rStyle w:val="36"/>
          <w:rFonts w:ascii="Arial" w:hAnsi="Arial" w:cs="Arial"/>
          <w:color w:val="000000"/>
          <w:sz w:val="28"/>
          <w:szCs w:val="28"/>
        </w:rPr>
        <w:softHyphen/>
        <w:t>заций исходя из построения союзного аппарата по производственному принципу.</w:t>
      </w:r>
    </w:p>
    <w:p w14:paraId="12EA5B1F" w14:textId="77777777" w:rsidR="00A9690A" w:rsidRPr="007D4180" w:rsidRDefault="00A9690A" w:rsidP="00536693">
      <w:pPr>
        <w:pStyle w:val="31"/>
        <w:shd w:val="clear" w:color="auto" w:fill="auto"/>
        <w:spacing w:before="0" w:line="240" w:lineRule="auto"/>
        <w:ind w:left="840" w:right="-1" w:hanging="200"/>
        <w:rPr>
          <w:rFonts w:ascii="Arial" w:hAnsi="Arial" w:cs="Arial"/>
          <w:sz w:val="28"/>
          <w:szCs w:val="28"/>
        </w:rPr>
      </w:pPr>
      <w:r w:rsidRPr="007D4180">
        <w:rPr>
          <w:rStyle w:val="36"/>
          <w:rFonts w:ascii="Arial" w:hAnsi="Arial" w:cs="Arial"/>
          <w:color w:val="000000"/>
          <w:sz w:val="28"/>
          <w:szCs w:val="28"/>
        </w:rPr>
        <w:t>Пленум подчеркнул необходимость:</w:t>
      </w:r>
    </w:p>
    <w:p w14:paraId="43B66078" w14:textId="471AA12A" w:rsidR="00A9690A" w:rsidRPr="007D4180" w:rsidRDefault="00A9690A" w:rsidP="00536693">
      <w:pPr>
        <w:pStyle w:val="31"/>
        <w:shd w:val="clear" w:color="auto" w:fill="auto"/>
        <w:spacing w:before="0" w:line="240" w:lineRule="auto"/>
        <w:ind w:left="840" w:right="-1" w:hanging="200"/>
        <w:rPr>
          <w:rFonts w:ascii="Arial" w:hAnsi="Arial" w:cs="Arial"/>
          <w:sz w:val="28"/>
          <w:szCs w:val="28"/>
        </w:rPr>
      </w:pPr>
      <w:r w:rsidRPr="007D4180">
        <w:rPr>
          <w:rStyle w:val="36"/>
          <w:rFonts w:ascii="Arial" w:hAnsi="Arial" w:cs="Arial"/>
          <w:color w:val="000000"/>
          <w:sz w:val="28"/>
          <w:szCs w:val="28"/>
        </w:rPr>
        <w:t>- построить аппарат и его методы работы так, чтобы его практичес</w:t>
      </w:r>
      <w:r w:rsidRPr="007D4180">
        <w:rPr>
          <w:rStyle w:val="36"/>
          <w:rFonts w:ascii="Arial" w:hAnsi="Arial" w:cs="Arial"/>
          <w:color w:val="000000"/>
          <w:sz w:val="28"/>
          <w:szCs w:val="28"/>
        </w:rPr>
        <w:softHyphen/>
        <w:t xml:space="preserve">кая работа находилась под непосредственным контролем масс, </w:t>
      </w:r>
      <w:r w:rsidRPr="007D4180">
        <w:rPr>
          <w:rStyle w:val="36"/>
          <w:rFonts w:ascii="Arial" w:hAnsi="Arial" w:cs="Arial"/>
          <w:color w:val="000000"/>
          <w:sz w:val="28"/>
          <w:szCs w:val="28"/>
        </w:rPr>
        <w:lastRenderedPageBreak/>
        <w:t>обеспечив своевременное реагирование на общественно-поли</w:t>
      </w:r>
      <w:r w:rsidRPr="007D4180">
        <w:rPr>
          <w:rStyle w:val="36"/>
          <w:rFonts w:ascii="Arial" w:hAnsi="Arial" w:cs="Arial"/>
          <w:color w:val="000000"/>
          <w:sz w:val="28"/>
          <w:szCs w:val="28"/>
        </w:rPr>
        <w:softHyphen/>
        <w:t>тические, производственные и культурно-бытовые запросы рабо</w:t>
      </w:r>
      <w:r w:rsidRPr="007D4180">
        <w:rPr>
          <w:rStyle w:val="36"/>
          <w:rFonts w:ascii="Arial" w:hAnsi="Arial" w:cs="Arial"/>
          <w:color w:val="000000"/>
          <w:sz w:val="28"/>
          <w:szCs w:val="28"/>
        </w:rPr>
        <w:softHyphen/>
        <w:t>чих масс. Аппарат следует удеше</w:t>
      </w:r>
      <w:r w:rsidR="00585A19">
        <w:rPr>
          <w:rStyle w:val="36"/>
          <w:rFonts w:ascii="Arial" w:hAnsi="Arial" w:cs="Arial"/>
          <w:color w:val="000000"/>
          <w:sz w:val="28"/>
          <w:szCs w:val="28"/>
        </w:rPr>
        <w:t>в</w:t>
      </w:r>
      <w:r w:rsidRPr="007D4180">
        <w:rPr>
          <w:rStyle w:val="36"/>
          <w:rFonts w:ascii="Arial" w:hAnsi="Arial" w:cs="Arial"/>
          <w:color w:val="000000"/>
          <w:sz w:val="28"/>
          <w:szCs w:val="28"/>
        </w:rPr>
        <w:t>ить и упростить, что будет спо</w:t>
      </w:r>
      <w:r w:rsidRPr="007D4180">
        <w:rPr>
          <w:rStyle w:val="36"/>
          <w:rFonts w:ascii="Arial" w:hAnsi="Arial" w:cs="Arial"/>
          <w:color w:val="000000"/>
          <w:sz w:val="28"/>
          <w:szCs w:val="28"/>
        </w:rPr>
        <w:softHyphen/>
        <w:t>собствовать быстрому росту руководящих профсоюзных кадров из рабочих, максимально укрепить фабрично-заводские комитеты, расширить права цеховых организаций, создав на больших пред</w:t>
      </w:r>
      <w:r w:rsidRPr="007D4180">
        <w:rPr>
          <w:rStyle w:val="36"/>
          <w:rFonts w:ascii="Arial" w:hAnsi="Arial" w:cs="Arial"/>
          <w:color w:val="000000"/>
          <w:sz w:val="28"/>
          <w:szCs w:val="28"/>
        </w:rPr>
        <w:softHyphen/>
        <w:t>приятиях цеховые комитеты, ликвидировать во всех областях от</w:t>
      </w:r>
      <w:r w:rsidRPr="007D4180">
        <w:rPr>
          <w:rStyle w:val="36"/>
          <w:rFonts w:ascii="Arial" w:hAnsi="Arial" w:cs="Arial"/>
          <w:color w:val="000000"/>
          <w:sz w:val="28"/>
          <w:szCs w:val="28"/>
        </w:rPr>
        <w:softHyphen/>
        <w:t>делы, райкомы как лишнюю передаточную инстанцию;</w:t>
      </w:r>
    </w:p>
    <w:p w14:paraId="469FBBE0" w14:textId="77777777" w:rsidR="00A9690A" w:rsidRPr="007D4180" w:rsidRDefault="00A9690A" w:rsidP="00536693">
      <w:pPr>
        <w:pStyle w:val="31"/>
        <w:shd w:val="clear" w:color="auto" w:fill="auto"/>
        <w:spacing w:before="0" w:line="240" w:lineRule="auto"/>
        <w:ind w:left="860" w:right="-1" w:hanging="240"/>
        <w:rPr>
          <w:rFonts w:ascii="Arial" w:hAnsi="Arial" w:cs="Arial"/>
          <w:sz w:val="28"/>
          <w:szCs w:val="28"/>
        </w:rPr>
      </w:pPr>
      <w:r w:rsidRPr="007D4180">
        <w:rPr>
          <w:rStyle w:val="30"/>
          <w:rFonts w:ascii="Arial" w:hAnsi="Arial" w:cs="Arial"/>
          <w:color w:val="000000"/>
          <w:sz w:val="28"/>
          <w:szCs w:val="28"/>
          <w:lang w:eastAsia="en-US"/>
        </w:rPr>
        <w:t xml:space="preserve">- </w:t>
      </w:r>
      <w:r w:rsidRPr="007D4180">
        <w:rPr>
          <w:rStyle w:val="30"/>
          <w:rFonts w:ascii="Arial" w:hAnsi="Arial" w:cs="Arial"/>
          <w:color w:val="000000"/>
          <w:sz w:val="28"/>
          <w:szCs w:val="28"/>
        </w:rPr>
        <w:t>наряду с реорганизацией особенное внимание обратить на повы</w:t>
      </w:r>
      <w:r w:rsidRPr="007D4180">
        <w:rPr>
          <w:rStyle w:val="30"/>
          <w:rFonts w:ascii="Arial" w:hAnsi="Arial" w:cs="Arial"/>
          <w:color w:val="000000"/>
          <w:sz w:val="28"/>
          <w:szCs w:val="28"/>
        </w:rPr>
        <w:softHyphen/>
        <w:t>шение активности рабочих масс при выполнении хозяйственных планов, организацию ударных бригад, полный охват рабочих со</w:t>
      </w:r>
      <w:r w:rsidRPr="007D4180">
        <w:rPr>
          <w:rStyle w:val="30"/>
          <w:rFonts w:ascii="Arial" w:hAnsi="Arial" w:cs="Arial"/>
          <w:color w:val="000000"/>
          <w:sz w:val="28"/>
          <w:szCs w:val="28"/>
        </w:rPr>
        <w:softHyphen/>
        <w:t>циалистическим соревнованием, усиление борьбы за трудовую дисциплину, обеспечение руководства на основе единоначалия, развертывание работы на селе по линии борьбы с кулачеством и организации бедняцко-середняцких масс в колхозы, усиление борьбы за повышение реальной заработной платы, организацию контроля над кооперацией и т.д.</w:t>
      </w:r>
    </w:p>
    <w:p w14:paraId="78F769D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Переломным моментом, завершающим в основном перестройку ра</w:t>
      </w:r>
      <w:r w:rsidRPr="007D4180">
        <w:rPr>
          <w:rStyle w:val="30"/>
          <w:rFonts w:ascii="Arial" w:hAnsi="Arial" w:cs="Arial"/>
          <w:color w:val="000000"/>
          <w:sz w:val="28"/>
          <w:szCs w:val="28"/>
        </w:rPr>
        <w:softHyphen/>
        <w:t>боты профсоюзных организаций, явилась перевыборная кампания фаб</w:t>
      </w:r>
      <w:r w:rsidRPr="007D4180">
        <w:rPr>
          <w:rStyle w:val="30"/>
          <w:rFonts w:ascii="Arial" w:hAnsi="Arial" w:cs="Arial"/>
          <w:color w:val="000000"/>
          <w:sz w:val="28"/>
          <w:szCs w:val="28"/>
        </w:rPr>
        <w:softHyphen/>
        <w:t>рично-заводских комитетов, начатая в мае 1930 г. В центре внимания этой кампании стояла основная задача мобилизации активности масс на выполнение и перевыполнение промфинпланов, развертывание и подня</w:t>
      </w:r>
      <w:r w:rsidRPr="007D4180">
        <w:rPr>
          <w:rStyle w:val="30"/>
          <w:rFonts w:ascii="Arial" w:hAnsi="Arial" w:cs="Arial"/>
          <w:color w:val="000000"/>
          <w:sz w:val="28"/>
          <w:szCs w:val="28"/>
        </w:rPr>
        <w:softHyphen/>
        <w:t>тие социалистического соревнования и ударничества, борьба с текуче</w:t>
      </w:r>
      <w:r w:rsidRPr="007D4180">
        <w:rPr>
          <w:rStyle w:val="30"/>
          <w:rFonts w:ascii="Arial" w:hAnsi="Arial" w:cs="Arial"/>
          <w:color w:val="000000"/>
          <w:sz w:val="28"/>
          <w:szCs w:val="28"/>
        </w:rPr>
        <w:softHyphen/>
        <w:t>стью рабочей силы, коренная перестройка профсоюзной работы.</w:t>
      </w:r>
    </w:p>
    <w:p w14:paraId="6231C2CF" w14:textId="77777777" w:rsidR="00585A19" w:rsidRDefault="00585A19" w:rsidP="00536693">
      <w:pPr>
        <w:pStyle w:val="a8"/>
        <w:shd w:val="clear" w:color="auto" w:fill="auto"/>
        <w:spacing w:line="240" w:lineRule="auto"/>
        <w:ind w:right="-1"/>
        <w:jc w:val="center"/>
        <w:rPr>
          <w:rFonts w:ascii="Arial" w:hAnsi="Arial" w:cs="Arial"/>
          <w:b/>
          <w:color w:val="000000"/>
          <w:sz w:val="28"/>
          <w:szCs w:val="28"/>
        </w:rPr>
      </w:pPr>
    </w:p>
    <w:p w14:paraId="46A586A0" w14:textId="63A59429" w:rsidR="00A9690A" w:rsidRPr="007D4180" w:rsidRDefault="00A9690A" w:rsidP="00536693">
      <w:pPr>
        <w:pStyle w:val="a8"/>
        <w:shd w:val="clear" w:color="auto" w:fill="auto"/>
        <w:spacing w:line="240" w:lineRule="auto"/>
        <w:ind w:right="-1"/>
        <w:jc w:val="center"/>
        <w:rPr>
          <w:rFonts w:ascii="Arial" w:hAnsi="Arial" w:cs="Arial"/>
          <w:b/>
          <w:sz w:val="28"/>
          <w:szCs w:val="28"/>
        </w:rPr>
      </w:pPr>
      <w:r w:rsidRPr="007D4180">
        <w:rPr>
          <w:rFonts w:ascii="Arial" w:hAnsi="Arial" w:cs="Arial"/>
          <w:b/>
          <w:color w:val="000000"/>
          <w:sz w:val="28"/>
          <w:szCs w:val="28"/>
        </w:rPr>
        <w:t>Реорганизация профсоюза и деятельность</w:t>
      </w:r>
    </w:p>
    <w:p w14:paraId="572A7048" w14:textId="77777777" w:rsidR="00A9690A" w:rsidRPr="007D4180" w:rsidRDefault="00A9690A" w:rsidP="00536693">
      <w:pPr>
        <w:pStyle w:val="a8"/>
        <w:shd w:val="clear" w:color="auto" w:fill="auto"/>
        <w:spacing w:line="240" w:lineRule="auto"/>
        <w:ind w:right="-1"/>
        <w:jc w:val="center"/>
        <w:rPr>
          <w:rFonts w:ascii="Arial" w:hAnsi="Arial" w:cs="Arial"/>
          <w:b/>
          <w:color w:val="000000"/>
          <w:sz w:val="28"/>
          <w:szCs w:val="28"/>
        </w:rPr>
      </w:pPr>
      <w:r w:rsidRPr="007D4180">
        <w:rPr>
          <w:rFonts w:ascii="Arial" w:hAnsi="Arial" w:cs="Arial"/>
          <w:b/>
          <w:color w:val="000000"/>
          <w:sz w:val="28"/>
          <w:szCs w:val="28"/>
        </w:rPr>
        <w:t>профсоюзных объединений химической промышленности в период строительства социализма (1931-1940 гг.)</w:t>
      </w:r>
    </w:p>
    <w:p w14:paraId="4987549C"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Состоявшийся 21-24 января 1931 г. V Пленум ВЦСПС принял решение о разукрупнении профессиональных союзов. Это объяснялось необходимостью завершения поворота профсоюзов "Лицом к производ</w:t>
      </w:r>
      <w:r w:rsidRPr="007D4180">
        <w:rPr>
          <w:rStyle w:val="30"/>
          <w:rFonts w:ascii="Arial" w:hAnsi="Arial" w:cs="Arial"/>
          <w:color w:val="000000"/>
          <w:sz w:val="28"/>
          <w:szCs w:val="28"/>
        </w:rPr>
        <w:softHyphen/>
        <w:t>ству", так как дальнейшее развертывание и рост новых форм социали</w:t>
      </w:r>
      <w:r w:rsidRPr="007D4180">
        <w:rPr>
          <w:rStyle w:val="30"/>
          <w:rFonts w:ascii="Arial" w:hAnsi="Arial" w:cs="Arial"/>
          <w:color w:val="000000"/>
          <w:sz w:val="28"/>
          <w:szCs w:val="28"/>
        </w:rPr>
        <w:softHyphen/>
        <w:t>стического соревнования требовали от профсоюзов конкретного руково</w:t>
      </w:r>
      <w:r w:rsidRPr="007D4180">
        <w:rPr>
          <w:rStyle w:val="30"/>
          <w:rFonts w:ascii="Arial" w:hAnsi="Arial" w:cs="Arial"/>
          <w:color w:val="000000"/>
          <w:sz w:val="28"/>
          <w:szCs w:val="28"/>
        </w:rPr>
        <w:softHyphen/>
        <w:t>дства производственной активностью рабочих масс и более деятельного участия в работе плановых и хозяйственных органов.</w:t>
      </w:r>
    </w:p>
    <w:p w14:paraId="67C5CD92"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Ликвидация безработицы и огромный приток новых слоев рабочих на производство ставили задачу вовлечения их в профсоюзы и клас</w:t>
      </w:r>
      <w:r w:rsidRPr="007D4180">
        <w:rPr>
          <w:rStyle w:val="30"/>
          <w:rFonts w:ascii="Arial" w:hAnsi="Arial" w:cs="Arial"/>
          <w:color w:val="000000"/>
          <w:sz w:val="28"/>
          <w:szCs w:val="28"/>
        </w:rPr>
        <w:softHyphen/>
        <w:t>сового воспитания в профсоюзах как "школе коммунизма".</w:t>
      </w:r>
    </w:p>
    <w:p w14:paraId="2A6C3F45"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Принимая решение о разукрупнении профсоюзов, V Пленум ВЦСПС исходил также из того, что существующая структура профсоюзов, объе</w:t>
      </w:r>
      <w:r w:rsidRPr="007D4180">
        <w:rPr>
          <w:rStyle w:val="30"/>
          <w:rFonts w:ascii="Arial" w:hAnsi="Arial" w:cs="Arial"/>
          <w:color w:val="000000"/>
          <w:sz w:val="28"/>
          <w:szCs w:val="28"/>
        </w:rPr>
        <w:softHyphen/>
        <w:t>диняющая огромные массы рабочих разнообразных отраслей промыш</w:t>
      </w:r>
      <w:r w:rsidRPr="007D4180">
        <w:rPr>
          <w:rStyle w:val="30"/>
          <w:rFonts w:ascii="Arial" w:hAnsi="Arial" w:cs="Arial"/>
          <w:color w:val="000000"/>
          <w:sz w:val="28"/>
          <w:szCs w:val="28"/>
        </w:rPr>
        <w:softHyphen/>
        <w:t>ленности и народного хозяйства в целом, а также связанных с большим количеством хозобъединений, затрудняет конкретное участие профес</w:t>
      </w:r>
      <w:r w:rsidRPr="007D4180">
        <w:rPr>
          <w:rStyle w:val="30"/>
          <w:rFonts w:ascii="Arial" w:hAnsi="Arial" w:cs="Arial"/>
          <w:color w:val="000000"/>
          <w:sz w:val="28"/>
          <w:szCs w:val="28"/>
        </w:rPr>
        <w:softHyphen/>
        <w:t>сиональных союзов в руководстве социалистической промышленностью и другими отраслями народного хозяйства.</w:t>
      </w:r>
    </w:p>
    <w:p w14:paraId="15C3FCC1" w14:textId="27A88CC3"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В связи с этими решениями ВЦСПС профсоюз рабочих химической промышленности был разукрупнен на три профсоюза: рабочих основной</w:t>
      </w:r>
      <w:r w:rsidR="00447768" w:rsidRPr="007D4180">
        <w:rPr>
          <w:rStyle w:val="30"/>
          <w:rFonts w:ascii="Arial" w:hAnsi="Arial" w:cs="Arial"/>
          <w:color w:val="000000"/>
          <w:sz w:val="28"/>
          <w:szCs w:val="28"/>
        </w:rPr>
        <w:t xml:space="preserve"> </w:t>
      </w:r>
      <w:r w:rsidRPr="007D4180">
        <w:rPr>
          <w:rStyle w:val="30"/>
          <w:rFonts w:ascii="Arial" w:hAnsi="Arial" w:cs="Arial"/>
          <w:color w:val="000000"/>
          <w:sz w:val="28"/>
          <w:szCs w:val="28"/>
        </w:rPr>
        <w:lastRenderedPageBreak/>
        <w:t xml:space="preserve">химической промышленности; рабочих </w:t>
      </w:r>
      <w:r w:rsidR="00585A19" w:rsidRPr="007D4180">
        <w:rPr>
          <w:rStyle w:val="30"/>
          <w:rFonts w:ascii="Arial" w:hAnsi="Arial" w:cs="Arial"/>
          <w:color w:val="000000"/>
          <w:sz w:val="28"/>
          <w:szCs w:val="28"/>
        </w:rPr>
        <w:t>резин</w:t>
      </w:r>
      <w:r w:rsidR="00585A19">
        <w:rPr>
          <w:rStyle w:val="30"/>
          <w:rFonts w:ascii="Arial" w:hAnsi="Arial" w:cs="Arial"/>
          <w:color w:val="000000"/>
          <w:sz w:val="28"/>
          <w:szCs w:val="28"/>
        </w:rPr>
        <w:t>о-</w:t>
      </w:r>
      <w:r w:rsidRPr="007D4180">
        <w:rPr>
          <w:rStyle w:val="30"/>
          <w:rFonts w:ascii="Arial" w:hAnsi="Arial" w:cs="Arial"/>
          <w:color w:val="000000"/>
          <w:sz w:val="28"/>
          <w:szCs w:val="28"/>
        </w:rPr>
        <w:t>химической промышлен</w:t>
      </w:r>
      <w:r w:rsidRPr="007D4180">
        <w:rPr>
          <w:rStyle w:val="30"/>
          <w:rFonts w:ascii="Arial" w:hAnsi="Arial" w:cs="Arial"/>
          <w:color w:val="000000"/>
          <w:sz w:val="28"/>
          <w:szCs w:val="28"/>
        </w:rPr>
        <w:softHyphen/>
        <w:t>ности; рабочих стекольно-фарфоровой промышленности.</w:t>
      </w:r>
    </w:p>
    <w:p w14:paraId="1AC444EB"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Состоявшийся 25-29 марта 1931 г. VIII съезд профсоюза рабочих химической промышленности принял решение, основываясь на поста</w:t>
      </w:r>
      <w:r w:rsidRPr="007D4180">
        <w:rPr>
          <w:rStyle w:val="30"/>
          <w:rFonts w:ascii="Arial" w:hAnsi="Arial" w:cs="Arial"/>
          <w:color w:val="000000"/>
          <w:sz w:val="28"/>
          <w:szCs w:val="28"/>
        </w:rPr>
        <w:softHyphen/>
        <w:t>новлениях V Пленума ВЦСПС, о ликвидации профсоюза. Одновременно съезд стал учредительным для профсоюза рабочих основной химической промышленности.</w:t>
      </w:r>
    </w:p>
    <w:p w14:paraId="7694A5D0"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Развитие народного хозяйства и рост рабочего класса, организация новых предприятий, борьба за качество работы во всех звеньях произ</w:t>
      </w:r>
      <w:r w:rsidRPr="007D4180">
        <w:rPr>
          <w:rStyle w:val="30"/>
          <w:rFonts w:ascii="Arial" w:hAnsi="Arial" w:cs="Arial"/>
          <w:color w:val="000000"/>
          <w:sz w:val="28"/>
          <w:szCs w:val="28"/>
        </w:rPr>
        <w:softHyphen/>
        <w:t>водственного аппарата потребовали от профсоюзов конкретного подхода к каждой отрасли народного хозяйства и государственной деятельности, обслуживанию запросов и нужд отдельных профессий и групп рабочих и служащих, особенно в вопросах заработной платы. Профсоюзы, разук</w:t>
      </w:r>
      <w:r w:rsidRPr="007D4180">
        <w:rPr>
          <w:rStyle w:val="30"/>
          <w:rFonts w:ascii="Arial" w:hAnsi="Arial" w:cs="Arial"/>
          <w:color w:val="000000"/>
          <w:sz w:val="28"/>
          <w:szCs w:val="28"/>
        </w:rPr>
        <w:softHyphen/>
        <w:t>рупненные в 1931 г., вновь выросли в большие по численности организа</w:t>
      </w:r>
      <w:r w:rsidRPr="007D4180">
        <w:rPr>
          <w:rStyle w:val="30"/>
          <w:rFonts w:ascii="Arial" w:hAnsi="Arial" w:cs="Arial"/>
          <w:color w:val="000000"/>
          <w:sz w:val="28"/>
          <w:szCs w:val="28"/>
        </w:rPr>
        <w:softHyphen/>
        <w:t>ции, которые не в состоянии достаточно полно и дифференцированно обслужить членов профсоюза.</w:t>
      </w:r>
    </w:p>
    <w:p w14:paraId="3FAA107A"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VI Пленум ВЦСПС, состоявшийся 5-6 сентября 1934 г., вновь при</w:t>
      </w:r>
      <w:r w:rsidRPr="007D4180">
        <w:rPr>
          <w:rStyle w:val="30"/>
          <w:rFonts w:ascii="Arial" w:hAnsi="Arial" w:cs="Arial"/>
          <w:color w:val="000000"/>
          <w:sz w:val="28"/>
          <w:szCs w:val="28"/>
        </w:rPr>
        <w:softHyphen/>
        <w:t>нимает решение о разукрупнении профсоюзов, в результате которого профсоюз рабочих основной химической промышленности был разделен на четыре профсоюза: рабочих коксохимической промышленности; рабо</w:t>
      </w:r>
      <w:r w:rsidRPr="007D4180">
        <w:rPr>
          <w:rStyle w:val="30"/>
          <w:rFonts w:ascii="Arial" w:hAnsi="Arial" w:cs="Arial"/>
          <w:color w:val="000000"/>
          <w:sz w:val="28"/>
          <w:szCs w:val="28"/>
        </w:rPr>
        <w:softHyphen/>
        <w:t>чих азотной промышленности и спецхимии; рабочих производств мине</w:t>
      </w:r>
      <w:r w:rsidRPr="007D4180">
        <w:rPr>
          <w:rStyle w:val="30"/>
          <w:rFonts w:ascii="Arial" w:hAnsi="Arial" w:cs="Arial"/>
          <w:color w:val="000000"/>
          <w:sz w:val="28"/>
          <w:szCs w:val="28"/>
        </w:rPr>
        <w:softHyphen/>
        <w:t>ральных удобрений и содовых продуктов; рабочих красочной и фарма</w:t>
      </w:r>
      <w:r w:rsidRPr="007D4180">
        <w:rPr>
          <w:rStyle w:val="30"/>
          <w:rFonts w:ascii="Arial" w:hAnsi="Arial" w:cs="Arial"/>
          <w:color w:val="000000"/>
          <w:sz w:val="28"/>
          <w:szCs w:val="28"/>
        </w:rPr>
        <w:softHyphen/>
        <w:t>цевтической промышленности</w:t>
      </w:r>
      <w:r w:rsidRPr="007D4180">
        <w:rPr>
          <w:rStyle w:val="30"/>
          <w:rFonts w:ascii="Arial" w:hAnsi="Arial" w:cs="Arial"/>
          <w:color w:val="000000"/>
          <w:sz w:val="28"/>
          <w:szCs w:val="28"/>
          <w:vertAlign w:val="superscript"/>
        </w:rPr>
        <w:t>20</w:t>
      </w:r>
      <w:r w:rsidRPr="007D4180">
        <w:rPr>
          <w:rStyle w:val="30"/>
          <w:rFonts w:ascii="Arial" w:hAnsi="Arial" w:cs="Arial"/>
          <w:color w:val="000000"/>
          <w:sz w:val="28"/>
          <w:szCs w:val="28"/>
        </w:rPr>
        <w:t>.</w:t>
      </w:r>
    </w:p>
    <w:p w14:paraId="7A46F228"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Пленум принял также постановление о работе ЦК профсоюза, кото</w:t>
      </w:r>
      <w:r w:rsidRPr="007D4180">
        <w:rPr>
          <w:rStyle w:val="30"/>
          <w:rFonts w:ascii="Arial" w:hAnsi="Arial" w:cs="Arial"/>
          <w:color w:val="000000"/>
          <w:sz w:val="28"/>
          <w:szCs w:val="28"/>
        </w:rPr>
        <w:softHyphen/>
        <w:t>рое определило структуру аппарата ЦК профсоюза: кассы социального страхования; сектор заработной платы; ответственные инструкторы; ин</w:t>
      </w:r>
      <w:r w:rsidRPr="007D4180">
        <w:rPr>
          <w:rStyle w:val="30"/>
          <w:rFonts w:ascii="Arial" w:hAnsi="Arial" w:cs="Arial"/>
          <w:color w:val="000000"/>
          <w:sz w:val="28"/>
          <w:szCs w:val="28"/>
        </w:rPr>
        <w:softHyphen/>
        <w:t>спекция труда; ответственные работники по культурно-клубной, физкуль</w:t>
      </w:r>
      <w:r w:rsidRPr="007D4180">
        <w:rPr>
          <w:rStyle w:val="30"/>
          <w:rFonts w:ascii="Arial" w:hAnsi="Arial" w:cs="Arial"/>
          <w:color w:val="000000"/>
          <w:sz w:val="28"/>
          <w:szCs w:val="28"/>
        </w:rPr>
        <w:softHyphen/>
        <w:t>турной работе, работе среди студенчества, инженерно-технические силы, по статистике; бухгалтерия; Управление делами.</w:t>
      </w:r>
    </w:p>
    <w:p w14:paraId="0EC4E092"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В целях лучшего обслуживания запросов и потребностей отдельных ведущих профессий при профсоюзе были созданы секции с выборными правлениями.</w:t>
      </w:r>
    </w:p>
    <w:p w14:paraId="31E7F437"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Таким образом, после двух крупных реорганизаций в химической промышленности существовали следующие профсоюзные объединения:</w:t>
      </w:r>
    </w:p>
    <w:p w14:paraId="2A90BE25" w14:textId="77777777" w:rsidR="00A9690A" w:rsidRPr="007D4180" w:rsidRDefault="00A9690A" w:rsidP="00536693">
      <w:pPr>
        <w:pStyle w:val="31"/>
        <w:numPr>
          <w:ilvl w:val="0"/>
          <w:numId w:val="5"/>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 xml:space="preserve"> рабочих коксохимической промышленности;</w:t>
      </w:r>
    </w:p>
    <w:p w14:paraId="0DDB54F5" w14:textId="77777777" w:rsidR="00A9690A" w:rsidRPr="007D4180" w:rsidRDefault="00A9690A" w:rsidP="00536693">
      <w:pPr>
        <w:pStyle w:val="31"/>
        <w:numPr>
          <w:ilvl w:val="0"/>
          <w:numId w:val="5"/>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 xml:space="preserve"> рабочих азотной промышленности и спецхимии;</w:t>
      </w:r>
    </w:p>
    <w:p w14:paraId="3256E15E" w14:textId="77777777" w:rsidR="00A9690A" w:rsidRPr="007D4180" w:rsidRDefault="00A9690A" w:rsidP="00536693">
      <w:pPr>
        <w:pStyle w:val="31"/>
        <w:numPr>
          <w:ilvl w:val="0"/>
          <w:numId w:val="5"/>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 xml:space="preserve"> рабочих промышленности минеральных удобрений;</w:t>
      </w:r>
    </w:p>
    <w:p w14:paraId="4A10ACFD" w14:textId="77777777" w:rsidR="00A9690A" w:rsidRPr="007D4180" w:rsidRDefault="00A9690A" w:rsidP="00536693">
      <w:pPr>
        <w:pStyle w:val="31"/>
        <w:numPr>
          <w:ilvl w:val="0"/>
          <w:numId w:val="5"/>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 xml:space="preserve"> рабочих красочной и фармацевтической промышленности;</w:t>
      </w:r>
    </w:p>
    <w:p w14:paraId="7CC93794" w14:textId="77777777" w:rsidR="00A9690A" w:rsidRPr="007D4180" w:rsidRDefault="00A9690A" w:rsidP="00536693">
      <w:pPr>
        <w:pStyle w:val="31"/>
        <w:numPr>
          <w:ilvl w:val="0"/>
          <w:numId w:val="5"/>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 xml:space="preserve"> рабочих резино-каучуковой промышленности;</w:t>
      </w:r>
    </w:p>
    <w:p w14:paraId="4E662885" w14:textId="77777777" w:rsidR="00A9690A" w:rsidRPr="007D4180" w:rsidRDefault="00A9690A" w:rsidP="00536693">
      <w:pPr>
        <w:pStyle w:val="31"/>
        <w:numPr>
          <w:ilvl w:val="0"/>
          <w:numId w:val="6"/>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рабочих фарфоровой промышленности;</w:t>
      </w:r>
    </w:p>
    <w:p w14:paraId="402D449E" w14:textId="77777777" w:rsidR="00A9690A" w:rsidRPr="007D4180" w:rsidRDefault="00A9690A" w:rsidP="00536693">
      <w:pPr>
        <w:pStyle w:val="31"/>
        <w:numPr>
          <w:ilvl w:val="0"/>
          <w:numId w:val="6"/>
        </w:numPr>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 xml:space="preserve"> рабочих стекольной промышленности.</w:t>
      </w:r>
    </w:p>
    <w:p w14:paraId="23AE341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Решающим этапом в проведении социалистической индустриали</w:t>
      </w:r>
      <w:r w:rsidRPr="007D4180">
        <w:rPr>
          <w:rStyle w:val="30"/>
          <w:rFonts w:ascii="Arial" w:hAnsi="Arial" w:cs="Arial"/>
          <w:color w:val="000000"/>
          <w:sz w:val="28"/>
          <w:szCs w:val="28"/>
        </w:rPr>
        <w:softHyphen/>
        <w:t>зации страны стали предвоенные пятилетки. Профсоюзные объединения рабочих химической промышленности принимают активное участие в планировании и выполнении пятилеток. Именно в этот период они при</w:t>
      </w:r>
      <w:r w:rsidRPr="007D4180">
        <w:rPr>
          <w:rStyle w:val="30"/>
          <w:rFonts w:ascii="Arial" w:hAnsi="Arial" w:cs="Arial"/>
          <w:color w:val="000000"/>
          <w:sz w:val="28"/>
          <w:szCs w:val="28"/>
        </w:rPr>
        <w:softHyphen/>
        <w:t xml:space="preserve">менили такие формы вовлечения трудящихся в управление народным </w:t>
      </w:r>
      <w:r w:rsidRPr="007D4180">
        <w:rPr>
          <w:rStyle w:val="30"/>
          <w:rFonts w:ascii="Arial" w:hAnsi="Arial" w:cs="Arial"/>
          <w:color w:val="000000"/>
          <w:sz w:val="28"/>
          <w:szCs w:val="28"/>
        </w:rPr>
        <w:lastRenderedPageBreak/>
        <w:t>хозяйством, как производственные совещания и конференции, рабочие собрания, движение изобретателей и рационализаторов производства, шефская помощь деревне и особенно социалистическое соревнование.</w:t>
      </w:r>
    </w:p>
    <w:p w14:paraId="6D12511E"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Вместе с развертыванием социалистического соревнования широ</w:t>
      </w:r>
      <w:r w:rsidRPr="007D4180">
        <w:rPr>
          <w:rStyle w:val="30"/>
          <w:rFonts w:ascii="Arial" w:hAnsi="Arial" w:cs="Arial"/>
          <w:color w:val="000000"/>
          <w:sz w:val="28"/>
          <w:szCs w:val="28"/>
        </w:rPr>
        <w:softHyphen/>
        <w:t>кий размах приобрело движение ударных бригад.</w:t>
      </w:r>
    </w:p>
    <w:p w14:paraId="72BECD27"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Наиболее массовыми формами социалистического соревнования и ударничества стали: встречное планирование, создание хозрасчетных бригад, движение новаторов производства, соревнование рабочих веду</w:t>
      </w:r>
      <w:r w:rsidRPr="007D4180">
        <w:rPr>
          <w:rStyle w:val="30"/>
          <w:rFonts w:ascii="Arial" w:hAnsi="Arial" w:cs="Arial"/>
          <w:color w:val="000000"/>
          <w:sz w:val="28"/>
          <w:szCs w:val="28"/>
        </w:rPr>
        <w:softHyphen/>
        <w:t>щих профессий, общественные смотры, межзаводские соревнования, движение за переход на многостаночное обслуживание, Всесоюзное со</w:t>
      </w:r>
      <w:r w:rsidRPr="007D4180">
        <w:rPr>
          <w:rStyle w:val="30"/>
          <w:rFonts w:ascii="Arial" w:hAnsi="Arial" w:cs="Arial"/>
          <w:color w:val="000000"/>
          <w:sz w:val="28"/>
          <w:szCs w:val="28"/>
        </w:rPr>
        <w:softHyphen/>
        <w:t>ревнование за звание "Лучшее предприятие", "Лучший цех".</w:t>
      </w:r>
    </w:p>
    <w:p w14:paraId="1CD148AE"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В этот период происходит дальнейшее расширение функций проф</w:t>
      </w:r>
      <w:r w:rsidRPr="007D4180">
        <w:rPr>
          <w:rStyle w:val="30"/>
          <w:rFonts w:ascii="Arial" w:hAnsi="Arial" w:cs="Arial"/>
          <w:color w:val="000000"/>
          <w:sz w:val="28"/>
          <w:szCs w:val="28"/>
        </w:rPr>
        <w:softHyphen/>
        <w:t>союзов, их участия в управлении производством и государством. В июне 1933 г. профсоюзам были переданы функции Народного комиссариата труда СССР и его местных органов. В руки самих трудящихся, объеди</w:t>
      </w:r>
      <w:r w:rsidRPr="007D4180">
        <w:rPr>
          <w:rStyle w:val="30"/>
          <w:rFonts w:ascii="Arial" w:hAnsi="Arial" w:cs="Arial"/>
          <w:color w:val="000000"/>
          <w:sz w:val="28"/>
          <w:szCs w:val="28"/>
        </w:rPr>
        <w:softHyphen/>
        <w:t>ненных в профсоюзы, перешли государственное социальное страхование и контроль за соблюдением трудового законодательства. В 1934 г. по решению XVII съезда партии профсоюзам были переданы все права ни</w:t>
      </w:r>
      <w:r w:rsidRPr="007D4180">
        <w:rPr>
          <w:rStyle w:val="30"/>
          <w:rFonts w:ascii="Arial" w:hAnsi="Arial" w:cs="Arial"/>
          <w:color w:val="000000"/>
          <w:sz w:val="28"/>
          <w:szCs w:val="28"/>
        </w:rPr>
        <w:softHyphen/>
        <w:t>зовых органов рабоче-крестьянской инспекции на предприятиях.</w:t>
      </w:r>
    </w:p>
    <w:p w14:paraId="23DE0A43"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На предприятиях химической промышленности широко развер</w:t>
      </w:r>
      <w:r w:rsidRPr="007D4180">
        <w:rPr>
          <w:rStyle w:val="30"/>
          <w:rFonts w:ascii="Arial" w:hAnsi="Arial" w:cs="Arial"/>
          <w:color w:val="000000"/>
          <w:sz w:val="28"/>
          <w:szCs w:val="28"/>
        </w:rPr>
        <w:softHyphen/>
        <w:t>нулось стахановское движение, зачинателем которого стал Воскре</w:t>
      </w:r>
      <w:r w:rsidRPr="007D4180">
        <w:rPr>
          <w:rStyle w:val="30"/>
          <w:rFonts w:ascii="Arial" w:hAnsi="Arial" w:cs="Arial"/>
          <w:color w:val="000000"/>
          <w:sz w:val="28"/>
          <w:szCs w:val="28"/>
        </w:rPr>
        <w:softHyphen/>
        <w:t>сенский химический комбинат. Затем оно распространилось на пред</w:t>
      </w:r>
      <w:r w:rsidRPr="007D4180">
        <w:rPr>
          <w:rStyle w:val="30"/>
          <w:rFonts w:ascii="Arial" w:hAnsi="Arial" w:cs="Arial"/>
          <w:color w:val="000000"/>
          <w:sz w:val="28"/>
          <w:szCs w:val="28"/>
        </w:rPr>
        <w:softHyphen/>
        <w:t>приятия Урала, Москвы, Ленинграда, Кемерово, Дзержинска и др.</w:t>
      </w:r>
    </w:p>
    <w:p w14:paraId="183C7805"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Развертывание социалистического соревнования и распростране</w:t>
      </w:r>
      <w:r w:rsidRPr="007D4180">
        <w:rPr>
          <w:rStyle w:val="30"/>
          <w:rFonts w:ascii="Arial" w:hAnsi="Arial" w:cs="Arial"/>
          <w:color w:val="000000"/>
          <w:sz w:val="28"/>
          <w:szCs w:val="28"/>
        </w:rPr>
        <w:softHyphen/>
        <w:t>ние стахановского движения сыграли важную роль в успешном решении задач второй пятилетки. Химическая, промышленность досрочно вы</w:t>
      </w:r>
      <w:r w:rsidRPr="007D4180">
        <w:rPr>
          <w:rStyle w:val="30"/>
          <w:rFonts w:ascii="Arial" w:hAnsi="Arial" w:cs="Arial"/>
          <w:color w:val="000000"/>
          <w:sz w:val="28"/>
          <w:szCs w:val="28"/>
        </w:rPr>
        <w:softHyphen/>
        <w:t>полнила задания второго пятилетнего плана, увеличив выпуск продукции примерно в 3 раза.</w:t>
      </w:r>
    </w:p>
    <w:p w14:paraId="62D51CD3"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0"/>
          <w:rFonts w:ascii="Arial" w:hAnsi="Arial" w:cs="Arial"/>
          <w:color w:val="000000"/>
          <w:sz w:val="28"/>
          <w:szCs w:val="28"/>
        </w:rPr>
        <w:t>В период 1933-1937 гг. профсоюзы химической промышленности активно способствовали мобилизации рабочих и служащих на заверше</w:t>
      </w:r>
      <w:r w:rsidRPr="007D4180">
        <w:rPr>
          <w:rStyle w:val="30"/>
          <w:rFonts w:ascii="Arial" w:hAnsi="Arial" w:cs="Arial"/>
          <w:color w:val="000000"/>
          <w:sz w:val="28"/>
          <w:szCs w:val="28"/>
        </w:rPr>
        <w:softHyphen/>
        <w:t>ние технической реконструкции народного хозяйства, освоение новой техники и новых производств, повышение деловой квалификации рабо</w:t>
      </w:r>
      <w:r w:rsidRPr="007D4180">
        <w:rPr>
          <w:rStyle w:val="30"/>
          <w:rFonts w:ascii="Arial" w:hAnsi="Arial" w:cs="Arial"/>
          <w:color w:val="000000"/>
          <w:sz w:val="28"/>
          <w:szCs w:val="28"/>
        </w:rPr>
        <w:softHyphen/>
        <w:t>чих и инженерно-технических работников.</w:t>
      </w:r>
    </w:p>
    <w:p w14:paraId="24BFAFA8"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Большую работу среди инженерно-технических и научных работни</w:t>
      </w:r>
      <w:r w:rsidRPr="007D4180">
        <w:rPr>
          <w:rStyle w:val="330"/>
          <w:rFonts w:ascii="Arial" w:hAnsi="Arial" w:cs="Arial"/>
          <w:color w:val="000000"/>
          <w:sz w:val="28"/>
          <w:szCs w:val="28"/>
        </w:rPr>
        <w:softHyphen/>
        <w:t>ков проводило Всесоюзное химическое общество (ВХО) им. Д.И. Мен</w:t>
      </w:r>
      <w:r w:rsidRPr="007D4180">
        <w:rPr>
          <w:rStyle w:val="330"/>
          <w:rFonts w:ascii="Arial" w:hAnsi="Arial" w:cs="Arial"/>
          <w:color w:val="000000"/>
          <w:sz w:val="28"/>
          <w:szCs w:val="28"/>
        </w:rPr>
        <w:softHyphen/>
        <w:t>делеева.</w:t>
      </w:r>
    </w:p>
    <w:p w14:paraId="68C2942C"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Профсоюзные организации химической промышленности прини</w:t>
      </w:r>
      <w:r w:rsidRPr="007D4180">
        <w:rPr>
          <w:rStyle w:val="330"/>
          <w:rFonts w:ascii="Arial" w:hAnsi="Arial" w:cs="Arial"/>
          <w:color w:val="000000"/>
          <w:sz w:val="28"/>
          <w:szCs w:val="28"/>
        </w:rPr>
        <w:softHyphen/>
        <w:t>мают активное участие в культурной революции. Они организуют сеть пунктов, курсов и школ ликвидации безграмотности. Для работы в них выделяются лучшие активисты. Для идейного воспитания трудящихся организуется сеть клубов и библиотек, которые являлись основной базой культурно-политической деятельности среди рабочих. В цехах предпри</w:t>
      </w:r>
      <w:r w:rsidRPr="007D4180">
        <w:rPr>
          <w:rStyle w:val="330"/>
          <w:rFonts w:ascii="Arial" w:hAnsi="Arial" w:cs="Arial"/>
          <w:color w:val="000000"/>
          <w:sz w:val="28"/>
          <w:szCs w:val="28"/>
        </w:rPr>
        <w:softHyphen/>
        <w:t>ятий и рабочих общежитиях были открыты красные уголки.</w:t>
      </w:r>
    </w:p>
    <w:p w14:paraId="0BBB5B84" w14:textId="0B44F4C1" w:rsidR="00C151A7" w:rsidRDefault="00C151A7" w:rsidP="00536693">
      <w:pPr>
        <w:pStyle w:val="a8"/>
        <w:shd w:val="clear" w:color="auto" w:fill="auto"/>
        <w:spacing w:line="240" w:lineRule="auto"/>
        <w:ind w:right="-1"/>
        <w:jc w:val="center"/>
        <w:rPr>
          <w:rFonts w:ascii="Arial" w:hAnsi="Arial" w:cs="Arial"/>
          <w:b/>
          <w:color w:val="000000"/>
          <w:sz w:val="28"/>
          <w:szCs w:val="28"/>
        </w:rPr>
      </w:pPr>
    </w:p>
    <w:p w14:paraId="068C3CA3" w14:textId="77777777" w:rsidR="00D9460F" w:rsidRDefault="00A9690A" w:rsidP="00536693">
      <w:pPr>
        <w:pStyle w:val="a8"/>
        <w:shd w:val="clear" w:color="auto" w:fill="auto"/>
        <w:spacing w:line="240" w:lineRule="auto"/>
        <w:ind w:right="-1"/>
        <w:jc w:val="center"/>
        <w:rPr>
          <w:rFonts w:ascii="Arial" w:hAnsi="Arial" w:cs="Arial"/>
          <w:b/>
          <w:color w:val="000000"/>
          <w:sz w:val="28"/>
          <w:szCs w:val="28"/>
        </w:rPr>
      </w:pPr>
      <w:r w:rsidRPr="007D4180">
        <w:rPr>
          <w:rFonts w:ascii="Arial" w:hAnsi="Arial" w:cs="Arial"/>
          <w:b/>
          <w:color w:val="000000"/>
          <w:sz w:val="28"/>
          <w:szCs w:val="28"/>
        </w:rPr>
        <w:t>Деятельность профсоюзных объединений химической промышленности в годы Великой Отечественной войны</w:t>
      </w:r>
    </w:p>
    <w:p w14:paraId="3655A58C" w14:textId="7635BC78" w:rsidR="00A9690A" w:rsidRPr="007D4180" w:rsidRDefault="00A9690A" w:rsidP="00536693">
      <w:pPr>
        <w:pStyle w:val="a8"/>
        <w:shd w:val="clear" w:color="auto" w:fill="auto"/>
        <w:spacing w:line="240" w:lineRule="auto"/>
        <w:ind w:right="-1"/>
        <w:jc w:val="center"/>
        <w:rPr>
          <w:rFonts w:ascii="Arial" w:hAnsi="Arial" w:cs="Arial"/>
          <w:b/>
          <w:color w:val="000000"/>
          <w:sz w:val="28"/>
          <w:szCs w:val="28"/>
        </w:rPr>
      </w:pPr>
      <w:r w:rsidRPr="007D4180">
        <w:rPr>
          <w:rFonts w:ascii="Arial" w:hAnsi="Arial" w:cs="Arial"/>
          <w:b/>
          <w:color w:val="000000"/>
          <w:sz w:val="28"/>
          <w:szCs w:val="28"/>
        </w:rPr>
        <w:t>(1941-1945 гг.)</w:t>
      </w:r>
    </w:p>
    <w:p w14:paraId="78BA4F90"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lastRenderedPageBreak/>
        <w:t>С началом войны перед химической промышленностью и проф</w:t>
      </w:r>
      <w:r w:rsidRPr="007D4180">
        <w:rPr>
          <w:rStyle w:val="330"/>
          <w:rFonts w:ascii="Arial" w:hAnsi="Arial" w:cs="Arial"/>
          <w:color w:val="000000"/>
          <w:sz w:val="28"/>
          <w:szCs w:val="28"/>
        </w:rPr>
        <w:softHyphen/>
        <w:t>союзными объединениями встали важные и ответственные задачи пере</w:t>
      </w:r>
      <w:r w:rsidRPr="007D4180">
        <w:rPr>
          <w:rStyle w:val="330"/>
          <w:rFonts w:ascii="Arial" w:hAnsi="Arial" w:cs="Arial"/>
          <w:color w:val="000000"/>
          <w:sz w:val="28"/>
          <w:szCs w:val="28"/>
        </w:rPr>
        <w:softHyphen/>
        <w:t>стройки работы на военный лад.</w:t>
      </w:r>
    </w:p>
    <w:p w14:paraId="1E8B3349"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Профсоюзные организации всех звеньев возглавили трудовой подъем рабочих и служащих, добиваясь того, чтобы каждый завод, цех, станок работали на полную мощность; работать за двоих, за троих - ста</w:t>
      </w:r>
      <w:r w:rsidRPr="007D4180">
        <w:rPr>
          <w:rStyle w:val="330"/>
          <w:rFonts w:ascii="Arial" w:hAnsi="Arial" w:cs="Arial"/>
          <w:color w:val="000000"/>
          <w:sz w:val="28"/>
          <w:szCs w:val="28"/>
        </w:rPr>
        <w:softHyphen/>
        <w:t>ло лозунгом трудящихся.</w:t>
      </w:r>
    </w:p>
    <w:p w14:paraId="5D3B479E"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Вся профсоюзная работа на предприятиях химической промышлен</w:t>
      </w:r>
      <w:r w:rsidRPr="007D4180">
        <w:rPr>
          <w:rStyle w:val="330"/>
          <w:rFonts w:ascii="Arial" w:hAnsi="Arial" w:cs="Arial"/>
          <w:color w:val="000000"/>
          <w:sz w:val="28"/>
          <w:szCs w:val="28"/>
        </w:rPr>
        <w:softHyphen/>
        <w:t>ности была подчинена условиям войны под лозунгом "Все для фронта".</w:t>
      </w:r>
    </w:p>
    <w:p w14:paraId="463758E8"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Необходимо было обеспечить фронт боеприпасами, топливом, ле</w:t>
      </w:r>
      <w:r w:rsidRPr="007D4180">
        <w:rPr>
          <w:rStyle w:val="330"/>
          <w:rFonts w:ascii="Arial" w:hAnsi="Arial" w:cs="Arial"/>
          <w:color w:val="000000"/>
          <w:sz w:val="28"/>
          <w:szCs w:val="28"/>
        </w:rPr>
        <w:softHyphen/>
        <w:t>карствами и другими продуктами химической промышленности.</w:t>
      </w:r>
    </w:p>
    <w:p w14:paraId="545A9452" w14:textId="143946AC"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Временная оккупация важнейших промышленных районов страны привела к потере крупных производственных мощностей и резкому со</w:t>
      </w:r>
      <w:r w:rsidRPr="007D4180">
        <w:rPr>
          <w:rStyle w:val="330"/>
          <w:rFonts w:ascii="Arial" w:hAnsi="Arial" w:cs="Arial"/>
          <w:color w:val="000000"/>
          <w:sz w:val="28"/>
          <w:szCs w:val="28"/>
        </w:rPr>
        <w:softHyphen/>
        <w:t>кращению выпуска химических продуктов. Необходимо было в кратчай</w:t>
      </w:r>
      <w:r w:rsidRPr="007D4180">
        <w:rPr>
          <w:rStyle w:val="330"/>
          <w:rFonts w:ascii="Arial" w:hAnsi="Arial" w:cs="Arial"/>
          <w:color w:val="000000"/>
          <w:sz w:val="28"/>
          <w:szCs w:val="28"/>
        </w:rPr>
        <w:softHyphen/>
        <w:t>шие сроки осуществить эвакуацию химических предприятий. За 1941 г. было эвакуировано 34 химических пр</w:t>
      </w:r>
      <w:r w:rsidR="007F332E" w:rsidRPr="007D4180">
        <w:rPr>
          <w:rStyle w:val="330"/>
          <w:rFonts w:ascii="Arial" w:hAnsi="Arial" w:cs="Arial"/>
          <w:color w:val="000000"/>
          <w:sz w:val="28"/>
          <w:szCs w:val="28"/>
        </w:rPr>
        <w:t>е</w:t>
      </w:r>
      <w:r w:rsidRPr="007D4180">
        <w:rPr>
          <w:rStyle w:val="330"/>
          <w:rFonts w:ascii="Arial" w:hAnsi="Arial" w:cs="Arial"/>
          <w:color w:val="000000"/>
          <w:sz w:val="28"/>
          <w:szCs w:val="28"/>
        </w:rPr>
        <w:t>дприятия, а к середине 1942 г. пе</w:t>
      </w:r>
      <w:r w:rsidRPr="007D4180">
        <w:rPr>
          <w:rStyle w:val="330"/>
          <w:rFonts w:ascii="Arial" w:hAnsi="Arial" w:cs="Arial"/>
          <w:color w:val="000000"/>
          <w:sz w:val="28"/>
          <w:szCs w:val="28"/>
        </w:rPr>
        <w:softHyphen/>
        <w:t>рестройка на военный лад была завершена</w:t>
      </w:r>
      <w:r w:rsidR="000D4766">
        <w:rPr>
          <w:rStyle w:val="330"/>
          <w:rFonts w:ascii="Arial" w:hAnsi="Arial" w:cs="Arial"/>
          <w:color w:val="000000"/>
          <w:sz w:val="28"/>
          <w:szCs w:val="28"/>
        </w:rPr>
        <w:t>.</w:t>
      </w:r>
      <w:r w:rsidRPr="007D4180">
        <w:rPr>
          <w:rStyle w:val="330"/>
          <w:rFonts w:ascii="Arial" w:hAnsi="Arial" w:cs="Arial"/>
          <w:color w:val="000000"/>
          <w:sz w:val="28"/>
          <w:szCs w:val="28"/>
        </w:rPr>
        <w:t xml:space="preserve"> Кроме того, в течение 1941</w:t>
      </w:r>
      <w:r w:rsidR="00D9460F">
        <w:rPr>
          <w:rStyle w:val="330"/>
          <w:rFonts w:ascii="Arial" w:hAnsi="Arial" w:cs="Arial"/>
          <w:color w:val="000000"/>
          <w:sz w:val="28"/>
          <w:szCs w:val="28"/>
        </w:rPr>
        <w:t>-</w:t>
      </w:r>
      <w:r w:rsidRPr="007D4180">
        <w:rPr>
          <w:rStyle w:val="330"/>
          <w:rFonts w:ascii="Arial" w:hAnsi="Arial" w:cs="Arial"/>
          <w:color w:val="000000"/>
          <w:sz w:val="28"/>
          <w:szCs w:val="28"/>
        </w:rPr>
        <w:t>1945 гг. было построено 49 новых предприятий химической и резиновой промышленности.</w:t>
      </w:r>
    </w:p>
    <w:p w14:paraId="31F8F80A"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30"/>
          <w:rFonts w:ascii="Arial" w:hAnsi="Arial" w:cs="Arial"/>
          <w:color w:val="000000"/>
          <w:sz w:val="28"/>
          <w:szCs w:val="28"/>
        </w:rPr>
        <w:t>За годы войны была проведена большая работа по перебазирова</w:t>
      </w:r>
      <w:r w:rsidRPr="007D4180">
        <w:rPr>
          <w:rStyle w:val="330"/>
          <w:rFonts w:ascii="Arial" w:hAnsi="Arial" w:cs="Arial"/>
          <w:color w:val="000000"/>
          <w:sz w:val="28"/>
          <w:szCs w:val="28"/>
        </w:rPr>
        <w:softHyphen/>
        <w:t>нию химических предприятий из южных и центральных районов страны на Урал и в Сибирь и по расширению мощностей некоторых отраслей путем строительства новых цехов и заводов. Благодаря проведенным мероприятиям химическая промышленность значительно увеличила вы</w:t>
      </w:r>
      <w:r w:rsidRPr="007D4180">
        <w:rPr>
          <w:rStyle w:val="330"/>
          <w:rFonts w:ascii="Arial" w:hAnsi="Arial" w:cs="Arial"/>
          <w:color w:val="000000"/>
          <w:sz w:val="28"/>
          <w:szCs w:val="28"/>
        </w:rPr>
        <w:softHyphen/>
        <w:t>пуск продукции для нужд войны. Предприятия азотной и сернокислотной промышленности бесперебойно поставляли аммиак, азотную кислоту и олеум для производства взрывчатых веществ, заводы органической хи</w:t>
      </w:r>
      <w:r w:rsidRPr="007D4180">
        <w:rPr>
          <w:rStyle w:val="36"/>
          <w:rFonts w:ascii="Arial" w:hAnsi="Arial" w:cs="Arial"/>
          <w:color w:val="000000"/>
          <w:sz w:val="28"/>
          <w:szCs w:val="28"/>
        </w:rPr>
        <w:t>мии вырабатывали продукцию для производства боеприпасов, самоле</w:t>
      </w:r>
      <w:r w:rsidRPr="007D4180">
        <w:rPr>
          <w:rStyle w:val="36"/>
          <w:rFonts w:ascii="Arial" w:hAnsi="Arial" w:cs="Arial"/>
          <w:color w:val="000000"/>
          <w:sz w:val="28"/>
          <w:szCs w:val="28"/>
        </w:rPr>
        <w:softHyphen/>
        <w:t>тов, танков, промышленность пластических масс изготовила миллионы деталей для взрывателей, заменив значительное количество цветных металлов. Лакокрасочная промышленность производила нитролаки и эмали для авиастроительных заводов и других военных отраслей.</w:t>
      </w:r>
    </w:p>
    <w:p w14:paraId="375060D7" w14:textId="149079F8"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За самоотверженный труд по обеспечению фронта 15 предприятий были награждены правительственными наградами. Среди них: завод №</w:t>
      </w:r>
      <w:r w:rsidR="00D9460F">
        <w:rPr>
          <w:rStyle w:val="36"/>
          <w:rFonts w:ascii="Arial" w:hAnsi="Arial" w:cs="Arial"/>
          <w:color w:val="000000"/>
          <w:sz w:val="28"/>
          <w:szCs w:val="28"/>
        </w:rPr>
        <w:t> </w:t>
      </w:r>
      <w:r w:rsidRPr="007D4180">
        <w:rPr>
          <w:rStyle w:val="36"/>
          <w:rFonts w:ascii="Arial" w:hAnsi="Arial" w:cs="Arial"/>
          <w:color w:val="000000"/>
          <w:sz w:val="28"/>
          <w:szCs w:val="28"/>
        </w:rPr>
        <w:t>5 МСХМ - орденом Ленина, орденом Трудового Красного Знамени и орде</w:t>
      </w:r>
      <w:r w:rsidRPr="007D4180">
        <w:rPr>
          <w:rStyle w:val="36"/>
          <w:rFonts w:ascii="Arial" w:hAnsi="Arial" w:cs="Arial"/>
          <w:color w:val="000000"/>
          <w:sz w:val="28"/>
          <w:szCs w:val="28"/>
        </w:rPr>
        <w:softHyphen/>
        <w:t>ном Красной Звезды, Кемеровский азотно-туковый завод - орденом Ле</w:t>
      </w:r>
      <w:r w:rsidRPr="007D4180">
        <w:rPr>
          <w:rStyle w:val="36"/>
          <w:rFonts w:ascii="Arial" w:hAnsi="Arial" w:cs="Arial"/>
          <w:color w:val="000000"/>
          <w:sz w:val="28"/>
          <w:szCs w:val="28"/>
        </w:rPr>
        <w:softHyphen/>
        <w:t>нина; 84071 рабочий, служащий и инженерно-технический работник были награждены орденами и медалями. Коллективам лучших предприятий были вручены на вечное хранение знамена Государственного комитета обороны: Кемеровскому АЗТ, Чирчикскому ЭХК, Воскресенскому химком</w:t>
      </w:r>
      <w:r w:rsidRPr="007D4180">
        <w:rPr>
          <w:rStyle w:val="36"/>
          <w:rFonts w:ascii="Arial" w:hAnsi="Arial" w:cs="Arial"/>
          <w:color w:val="000000"/>
          <w:sz w:val="28"/>
          <w:szCs w:val="28"/>
        </w:rPr>
        <w:softHyphen/>
        <w:t>бинату, комбинату № 757, заводу № 507 ГУИВа, заводу № 98</w:t>
      </w:r>
      <w:r w:rsidRPr="007D4180">
        <w:rPr>
          <w:rStyle w:val="36"/>
          <w:rFonts w:ascii="Arial" w:hAnsi="Arial" w:cs="Arial"/>
          <w:color w:val="000000"/>
          <w:sz w:val="28"/>
          <w:szCs w:val="28"/>
          <w:vertAlign w:val="superscript"/>
        </w:rPr>
        <w:t>21</w:t>
      </w:r>
      <w:r w:rsidRPr="007D4180">
        <w:rPr>
          <w:rStyle w:val="36"/>
          <w:rFonts w:ascii="Arial" w:hAnsi="Arial" w:cs="Arial"/>
          <w:color w:val="000000"/>
          <w:sz w:val="28"/>
          <w:szCs w:val="28"/>
        </w:rPr>
        <w:t>.</w:t>
      </w:r>
    </w:p>
    <w:p w14:paraId="219FDD57"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В годы войны значительно изменился состав рабочего класса и профсоюзных работников. Часть была мобилизована в Красную Армию, часть - ушла в ополчение и партизанские отряды, Ушедших на фронт нужно было заменить новыми кадрами, определить источники комплек</w:t>
      </w:r>
      <w:r w:rsidRPr="007D4180">
        <w:rPr>
          <w:rStyle w:val="36"/>
          <w:rFonts w:ascii="Arial" w:hAnsi="Arial" w:cs="Arial"/>
          <w:color w:val="000000"/>
          <w:sz w:val="28"/>
          <w:szCs w:val="28"/>
        </w:rPr>
        <w:softHyphen/>
        <w:t>тования, организовать подготовку массовых профессий рабочих. В рабо</w:t>
      </w:r>
      <w:r w:rsidRPr="007D4180">
        <w:rPr>
          <w:rStyle w:val="36"/>
          <w:rFonts w:ascii="Arial" w:hAnsi="Arial" w:cs="Arial"/>
          <w:color w:val="000000"/>
          <w:sz w:val="28"/>
          <w:szCs w:val="28"/>
        </w:rPr>
        <w:softHyphen/>
        <w:t xml:space="preserve">чей среде увеличилось количество женщин и молодежи. Профсоюзы </w:t>
      </w:r>
      <w:r w:rsidRPr="007D4180">
        <w:rPr>
          <w:rStyle w:val="36"/>
          <w:rFonts w:ascii="Arial" w:hAnsi="Arial" w:cs="Arial"/>
          <w:color w:val="000000"/>
          <w:sz w:val="28"/>
          <w:szCs w:val="28"/>
        </w:rPr>
        <w:lastRenderedPageBreak/>
        <w:t>приняли активное участие в организации набора и подготовки новых ра</w:t>
      </w:r>
      <w:r w:rsidRPr="007D4180">
        <w:rPr>
          <w:rStyle w:val="36"/>
          <w:rFonts w:ascii="Arial" w:hAnsi="Arial" w:cs="Arial"/>
          <w:color w:val="000000"/>
          <w:sz w:val="28"/>
          <w:szCs w:val="28"/>
        </w:rPr>
        <w:softHyphen/>
        <w:t>бочих. Они призвали служащих, студентов и домохозяек заменить ушед</w:t>
      </w:r>
      <w:r w:rsidRPr="007D4180">
        <w:rPr>
          <w:rStyle w:val="36"/>
          <w:rFonts w:ascii="Arial" w:hAnsi="Arial" w:cs="Arial"/>
          <w:color w:val="000000"/>
          <w:sz w:val="28"/>
          <w:szCs w:val="28"/>
        </w:rPr>
        <w:softHyphen/>
        <w:t>ших на фронт.</w:t>
      </w:r>
    </w:p>
    <w:p w14:paraId="0CFB2627" w14:textId="77777777" w:rsidR="007F332E"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Молодые кадры готовились в школах ФЗО, ремесленных училищах, а также в стахановских школах.</w:t>
      </w:r>
    </w:p>
    <w:p w14:paraId="19F36DF4"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В годы войны получил дальнейшее развитие опыт организации Все</w:t>
      </w:r>
      <w:r w:rsidRPr="007D4180">
        <w:rPr>
          <w:rStyle w:val="36"/>
          <w:rFonts w:ascii="Arial" w:hAnsi="Arial" w:cs="Arial"/>
          <w:color w:val="000000"/>
          <w:sz w:val="28"/>
          <w:szCs w:val="28"/>
        </w:rPr>
        <w:softHyphen/>
        <w:t>союзного социалистического соревнования предвоенных лет, в котором проявилась трудовая активность масс.</w:t>
      </w:r>
    </w:p>
    <w:p w14:paraId="2ACDDD91"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Профсоюзы рабочих химической промышленности совместно с хо</w:t>
      </w:r>
      <w:r w:rsidRPr="007D4180">
        <w:rPr>
          <w:rStyle w:val="36"/>
          <w:rFonts w:ascii="Arial" w:hAnsi="Arial" w:cs="Arial"/>
          <w:color w:val="000000"/>
          <w:sz w:val="28"/>
          <w:szCs w:val="28"/>
        </w:rPr>
        <w:softHyphen/>
        <w:t>зяйственными органами разработали условия Всесоюзного социа</w:t>
      </w:r>
      <w:r w:rsidRPr="007D4180">
        <w:rPr>
          <w:rStyle w:val="36"/>
          <w:rFonts w:ascii="Arial" w:hAnsi="Arial" w:cs="Arial"/>
          <w:color w:val="000000"/>
          <w:sz w:val="28"/>
          <w:szCs w:val="28"/>
        </w:rPr>
        <w:softHyphen/>
        <w:t>листического соревнования. За 1942 г. по итогам Всесоюзного социа</w:t>
      </w:r>
      <w:r w:rsidRPr="007D4180">
        <w:rPr>
          <w:rStyle w:val="36"/>
          <w:rFonts w:ascii="Arial" w:hAnsi="Arial" w:cs="Arial"/>
          <w:color w:val="000000"/>
          <w:sz w:val="28"/>
          <w:szCs w:val="28"/>
        </w:rPr>
        <w:softHyphen/>
        <w:t>листического соревнования восьми предприятиям Наркомхимпрома были вручены знамена победителей. За Первое полугодие 1943 г. выпуск про</w:t>
      </w:r>
      <w:r w:rsidRPr="007D4180">
        <w:rPr>
          <w:rStyle w:val="36"/>
          <w:rFonts w:ascii="Arial" w:hAnsi="Arial" w:cs="Arial"/>
          <w:color w:val="000000"/>
          <w:sz w:val="28"/>
          <w:szCs w:val="28"/>
        </w:rPr>
        <w:softHyphen/>
        <w:t>дукции по Наркомхимпрому увеличился на 48,1%, за полтора года (ап</w:t>
      </w:r>
      <w:r w:rsidRPr="007D4180">
        <w:rPr>
          <w:rStyle w:val="36"/>
          <w:rFonts w:ascii="Arial" w:hAnsi="Arial" w:cs="Arial"/>
          <w:color w:val="000000"/>
          <w:sz w:val="28"/>
          <w:szCs w:val="28"/>
        </w:rPr>
        <w:softHyphen/>
        <w:t>рель 1942 г. - октябрь 1943 г.) рост продукции увеличился на 110,5%, производительность труда выросла на 73%, заработная плата - на 28%</w:t>
      </w:r>
      <w:r w:rsidRPr="007D4180">
        <w:rPr>
          <w:rStyle w:val="36"/>
          <w:rFonts w:ascii="Arial" w:hAnsi="Arial" w:cs="Arial"/>
          <w:color w:val="000000"/>
          <w:sz w:val="28"/>
          <w:szCs w:val="28"/>
          <w:vertAlign w:val="superscript"/>
        </w:rPr>
        <w:t>22</w:t>
      </w:r>
      <w:r w:rsidRPr="007D4180">
        <w:rPr>
          <w:rStyle w:val="36"/>
          <w:rFonts w:ascii="Arial" w:hAnsi="Arial" w:cs="Arial"/>
          <w:color w:val="000000"/>
          <w:sz w:val="28"/>
          <w:szCs w:val="28"/>
        </w:rPr>
        <w:t>.</w:t>
      </w:r>
    </w:p>
    <w:p w14:paraId="36B9D8CC" w14:textId="5ADD9E09"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Наряду с Всесоюзным социалистическим соревнованием на пред</w:t>
      </w:r>
      <w:r w:rsidRPr="007D4180">
        <w:rPr>
          <w:rStyle w:val="36"/>
          <w:rFonts w:ascii="Arial" w:hAnsi="Arial" w:cs="Arial"/>
          <w:color w:val="000000"/>
          <w:sz w:val="28"/>
          <w:szCs w:val="28"/>
        </w:rPr>
        <w:softHyphen/>
        <w:t>приятиях химической промышленности широкое распространение по</w:t>
      </w:r>
      <w:r w:rsidRPr="007D4180">
        <w:rPr>
          <w:rStyle w:val="35"/>
          <w:rFonts w:ascii="Arial" w:hAnsi="Arial" w:cs="Arial"/>
          <w:color w:val="000000"/>
          <w:sz w:val="28"/>
          <w:szCs w:val="28"/>
        </w:rPr>
        <w:t>лучили соревнование по профессиям, соревнование комсомольско-молодежных и фронтовых бригад, соревнование за выпуск сверхпла</w:t>
      </w:r>
      <w:r w:rsidRPr="007D4180">
        <w:rPr>
          <w:rStyle w:val="35"/>
          <w:rFonts w:ascii="Arial" w:hAnsi="Arial" w:cs="Arial"/>
          <w:color w:val="000000"/>
          <w:sz w:val="28"/>
          <w:szCs w:val="28"/>
        </w:rPr>
        <w:softHyphen/>
        <w:t>новой продукции для передачи в особый фонд Главного командования. В соревновании комсомольско-молодежных и фронтовых бригад приняло участие 10 тыс. молодых рабочих.</w:t>
      </w:r>
    </w:p>
    <w:p w14:paraId="12BECAC7"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По итогам соревнования Уральский завод 24 раза завоевывал знамя Государственного комитета обороны, коллектив Ярославского шинного завода - 21 раз.</w:t>
      </w:r>
    </w:p>
    <w:p w14:paraId="3C75DE67" w14:textId="0465533E"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5 июля 1941 г. ВЦСПС принял решение о перераспределении де</w:t>
      </w:r>
      <w:r w:rsidRPr="007D4180">
        <w:rPr>
          <w:rStyle w:val="35"/>
          <w:rFonts w:ascii="Arial" w:hAnsi="Arial" w:cs="Arial"/>
          <w:color w:val="000000"/>
          <w:sz w:val="28"/>
          <w:szCs w:val="28"/>
        </w:rPr>
        <w:softHyphen/>
        <w:t>нежных средств и создании Фонда обороны. От трудящихся химической промышленности в Фонд поступило 25 млн руб.</w:t>
      </w:r>
    </w:p>
    <w:p w14:paraId="10E1F268" w14:textId="65133A94"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Наряду с борьбой за обеспечение фронта оружием, боеприпасами, повышение производительности труда профсоюзными организациями рабочих химической промышленности уделялось большое внимание по</w:t>
      </w:r>
      <w:r w:rsidRPr="007D4180">
        <w:rPr>
          <w:rStyle w:val="35"/>
          <w:rFonts w:ascii="Arial" w:hAnsi="Arial" w:cs="Arial"/>
          <w:color w:val="000000"/>
          <w:sz w:val="28"/>
          <w:szCs w:val="28"/>
        </w:rPr>
        <w:softHyphen/>
        <w:t xml:space="preserve">мощи Красной Армии, которая выражалась в организации госпиталей, домов отдыха и санаториев для летно-подъемного состава </w:t>
      </w:r>
      <w:r w:rsidR="000D4766" w:rsidRPr="007D4180">
        <w:rPr>
          <w:rStyle w:val="35"/>
          <w:rFonts w:ascii="Arial" w:hAnsi="Arial" w:cs="Arial"/>
          <w:color w:val="000000"/>
          <w:sz w:val="28"/>
          <w:szCs w:val="28"/>
        </w:rPr>
        <w:t>Военно-Воздушных</w:t>
      </w:r>
      <w:r w:rsidRPr="007D4180">
        <w:rPr>
          <w:rStyle w:val="35"/>
          <w:rFonts w:ascii="Arial" w:hAnsi="Arial" w:cs="Arial"/>
          <w:color w:val="000000"/>
          <w:sz w:val="28"/>
          <w:szCs w:val="28"/>
        </w:rPr>
        <w:t xml:space="preserve"> Сил, шефстве над воинскими частями, сборе теплых вещей и подготовке подарков для бойцов и командиров Красной Армии.</w:t>
      </w:r>
    </w:p>
    <w:p w14:paraId="471D4337"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В годы войны профсоюзные организации отраслей химической про</w:t>
      </w:r>
      <w:r w:rsidRPr="007D4180">
        <w:rPr>
          <w:rStyle w:val="35"/>
          <w:rFonts w:ascii="Arial" w:hAnsi="Arial" w:cs="Arial"/>
          <w:color w:val="000000"/>
          <w:sz w:val="28"/>
          <w:szCs w:val="28"/>
        </w:rPr>
        <w:softHyphen/>
        <w:t>мышленности участвовали в подготовке боевых резервов Красной Ар</w:t>
      </w:r>
      <w:r w:rsidRPr="007D4180">
        <w:rPr>
          <w:rStyle w:val="35"/>
          <w:rFonts w:ascii="Arial" w:hAnsi="Arial" w:cs="Arial"/>
          <w:color w:val="000000"/>
          <w:sz w:val="28"/>
          <w:szCs w:val="28"/>
        </w:rPr>
        <w:softHyphen/>
        <w:t>мии, проявляли особую заботу о семьях военнослужащих и инвалидах Отечественной войны, помогая им устроиться на работу и получить ква</w:t>
      </w:r>
      <w:r w:rsidRPr="007D4180">
        <w:rPr>
          <w:rStyle w:val="35"/>
          <w:rFonts w:ascii="Arial" w:hAnsi="Arial" w:cs="Arial"/>
          <w:color w:val="000000"/>
          <w:sz w:val="28"/>
          <w:szCs w:val="28"/>
        </w:rPr>
        <w:softHyphen/>
        <w:t>лификацию, а также улучшить материально-бытовые условия, проявляли заботу о детях, родители которых погибли на фронте, шефствовали над детскими домами.</w:t>
      </w:r>
    </w:p>
    <w:p w14:paraId="48A8811A"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Не оставались в стороне и вопросы материально-бытового обслу</w:t>
      </w:r>
      <w:r w:rsidRPr="007D4180">
        <w:rPr>
          <w:rStyle w:val="35"/>
          <w:rFonts w:ascii="Arial" w:hAnsi="Arial" w:cs="Arial"/>
          <w:color w:val="000000"/>
          <w:sz w:val="28"/>
          <w:szCs w:val="28"/>
        </w:rPr>
        <w:softHyphen/>
        <w:t>живания трудящихся. Был организован контроль над работой столовых, магазинов и подсобных хозяйств. В дополнение к централизованному снабжению были созданы отделы рабочего снабжения и подсобные хо</w:t>
      </w:r>
      <w:r w:rsidRPr="007D4180">
        <w:rPr>
          <w:rStyle w:val="35"/>
          <w:rFonts w:ascii="Arial" w:hAnsi="Arial" w:cs="Arial"/>
          <w:color w:val="000000"/>
          <w:sz w:val="28"/>
          <w:szCs w:val="28"/>
        </w:rPr>
        <w:softHyphen/>
      </w:r>
      <w:r w:rsidRPr="007D4180">
        <w:rPr>
          <w:rStyle w:val="35"/>
          <w:rFonts w:ascii="Arial" w:hAnsi="Arial" w:cs="Arial"/>
          <w:color w:val="000000"/>
          <w:sz w:val="28"/>
          <w:szCs w:val="28"/>
        </w:rPr>
        <w:lastRenderedPageBreak/>
        <w:t>зяйства. Большим подспорьем для трудящихся стали индивидуальные огороды.</w:t>
      </w:r>
    </w:p>
    <w:p w14:paraId="036DA069"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В период войны профсоюзные организации отраслей химической промышленности перестроили культурно-массовую работу, направив все усилия на повышение сознательности и творческой активности рабочих и служащих, улучшение работы клубов и библиотек, организацию просмот</w:t>
      </w:r>
      <w:r w:rsidRPr="007D4180">
        <w:rPr>
          <w:rStyle w:val="35"/>
          <w:rFonts w:ascii="Arial" w:hAnsi="Arial" w:cs="Arial"/>
          <w:color w:val="000000"/>
          <w:sz w:val="28"/>
          <w:szCs w:val="28"/>
        </w:rPr>
        <w:softHyphen/>
        <w:t>ров кинофильмов и развитие художественной самодеятельности.</w:t>
      </w:r>
      <w:r w:rsidR="00C151A7" w:rsidRPr="007D4180">
        <w:rPr>
          <w:rStyle w:val="35"/>
          <w:rFonts w:ascii="Arial" w:hAnsi="Arial" w:cs="Arial"/>
          <w:color w:val="000000"/>
          <w:sz w:val="28"/>
          <w:szCs w:val="28"/>
        </w:rPr>
        <w:t xml:space="preserve"> </w:t>
      </w:r>
    </w:p>
    <w:p w14:paraId="1FAF8715" w14:textId="77777777" w:rsidR="00A9690A" w:rsidRPr="007D4180" w:rsidRDefault="00A9690A" w:rsidP="00536693">
      <w:pPr>
        <w:pStyle w:val="13"/>
        <w:framePr w:h="600" w:wrap="around" w:hAnchor="margin" w:x="-505" w:y="-559"/>
        <w:shd w:val="clear" w:color="auto" w:fill="auto"/>
        <w:spacing w:line="240" w:lineRule="auto"/>
        <w:ind w:right="-1"/>
        <w:rPr>
          <w:rFonts w:ascii="Arial" w:hAnsi="Arial" w:cs="Arial"/>
          <w:sz w:val="28"/>
          <w:szCs w:val="28"/>
        </w:rPr>
      </w:pPr>
    </w:p>
    <w:p w14:paraId="2BDDE72E" w14:textId="77777777" w:rsidR="00C151A7" w:rsidRPr="007D4180" w:rsidRDefault="00C151A7" w:rsidP="00536693">
      <w:pPr>
        <w:pStyle w:val="a8"/>
        <w:shd w:val="clear" w:color="auto" w:fill="auto"/>
        <w:spacing w:line="240" w:lineRule="auto"/>
        <w:ind w:right="-1"/>
        <w:jc w:val="center"/>
        <w:rPr>
          <w:rFonts w:ascii="Arial" w:hAnsi="Arial" w:cs="Arial"/>
          <w:b/>
          <w:color w:val="000000"/>
          <w:sz w:val="28"/>
          <w:szCs w:val="28"/>
        </w:rPr>
      </w:pPr>
    </w:p>
    <w:p w14:paraId="5AADC2F6" w14:textId="77777777" w:rsidR="00B05F0A" w:rsidRDefault="00A9690A" w:rsidP="00536693">
      <w:pPr>
        <w:pStyle w:val="a8"/>
        <w:shd w:val="clear" w:color="auto" w:fill="auto"/>
        <w:spacing w:line="240" w:lineRule="auto"/>
        <w:ind w:right="-1"/>
        <w:jc w:val="center"/>
        <w:rPr>
          <w:rFonts w:ascii="Arial" w:hAnsi="Arial" w:cs="Arial"/>
          <w:b/>
          <w:color w:val="000000"/>
          <w:sz w:val="28"/>
          <w:szCs w:val="28"/>
        </w:rPr>
      </w:pPr>
      <w:r w:rsidRPr="007D4180">
        <w:rPr>
          <w:rFonts w:ascii="Arial" w:hAnsi="Arial" w:cs="Arial"/>
          <w:b/>
          <w:color w:val="000000"/>
          <w:sz w:val="28"/>
          <w:szCs w:val="28"/>
        </w:rPr>
        <w:t>Участие профсоюза в восстановлении и развитии</w:t>
      </w:r>
    </w:p>
    <w:p w14:paraId="7AFA8C2D" w14:textId="0F7D72E7" w:rsidR="00A9690A" w:rsidRPr="007D4180" w:rsidRDefault="00A9690A" w:rsidP="00536693">
      <w:pPr>
        <w:pStyle w:val="a8"/>
        <w:shd w:val="clear" w:color="auto" w:fill="auto"/>
        <w:spacing w:line="240" w:lineRule="auto"/>
        <w:ind w:right="-1"/>
        <w:jc w:val="center"/>
        <w:rPr>
          <w:rFonts w:ascii="Arial" w:hAnsi="Arial" w:cs="Arial"/>
          <w:b/>
          <w:sz w:val="28"/>
          <w:szCs w:val="28"/>
        </w:rPr>
      </w:pPr>
      <w:r w:rsidRPr="007D4180">
        <w:rPr>
          <w:rFonts w:ascii="Arial" w:hAnsi="Arial" w:cs="Arial"/>
          <w:b/>
          <w:color w:val="000000"/>
          <w:sz w:val="28"/>
          <w:szCs w:val="28"/>
        </w:rPr>
        <w:t>народного хозяйства</w:t>
      </w:r>
    </w:p>
    <w:p w14:paraId="78E08A96" w14:textId="77777777" w:rsidR="00A9690A" w:rsidRPr="007D4180" w:rsidRDefault="00A9690A" w:rsidP="00536693">
      <w:pPr>
        <w:pStyle w:val="a8"/>
        <w:shd w:val="clear" w:color="auto" w:fill="auto"/>
        <w:spacing w:line="240" w:lineRule="auto"/>
        <w:ind w:right="-1"/>
        <w:jc w:val="center"/>
        <w:rPr>
          <w:rFonts w:ascii="Arial" w:hAnsi="Arial" w:cs="Arial"/>
          <w:b/>
          <w:color w:val="000000"/>
          <w:sz w:val="28"/>
          <w:szCs w:val="28"/>
        </w:rPr>
      </w:pPr>
      <w:r w:rsidRPr="007D4180">
        <w:rPr>
          <w:rFonts w:ascii="Arial" w:hAnsi="Arial" w:cs="Arial"/>
          <w:b/>
          <w:color w:val="000000"/>
          <w:sz w:val="28"/>
          <w:szCs w:val="28"/>
        </w:rPr>
        <w:t>(1946-1989 гг.)</w:t>
      </w:r>
    </w:p>
    <w:p w14:paraId="5FEAA3A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Великая Отечественная война нанесла большой урон экономике СССР. По окончании войны страна встала на путь восстановления раз</w:t>
      </w:r>
      <w:r w:rsidRPr="007D4180">
        <w:rPr>
          <w:rStyle w:val="36"/>
          <w:rFonts w:ascii="Arial" w:hAnsi="Arial" w:cs="Arial"/>
          <w:color w:val="000000"/>
          <w:sz w:val="28"/>
          <w:szCs w:val="28"/>
        </w:rPr>
        <w:softHyphen/>
        <w:t>рушенных отраслей народного хозяйства, важной особенностью которого была реконструкция предприятий, оснащение их новым, более совре</w:t>
      </w:r>
      <w:r w:rsidRPr="007D4180">
        <w:rPr>
          <w:rStyle w:val="36"/>
          <w:rFonts w:ascii="Arial" w:hAnsi="Arial" w:cs="Arial"/>
          <w:color w:val="000000"/>
          <w:sz w:val="28"/>
          <w:szCs w:val="28"/>
        </w:rPr>
        <w:softHyphen/>
        <w:t>менным оборудованием, увеличение производственных мощностей, вне</w:t>
      </w:r>
      <w:r w:rsidRPr="007D4180">
        <w:rPr>
          <w:rStyle w:val="36"/>
          <w:rFonts w:ascii="Arial" w:hAnsi="Arial" w:cs="Arial"/>
          <w:color w:val="000000"/>
          <w:sz w:val="28"/>
          <w:szCs w:val="28"/>
        </w:rPr>
        <w:softHyphen/>
        <w:t>дрение передовых технологий и расширение номенклатуры выпускаемой продукции.</w:t>
      </w:r>
    </w:p>
    <w:p w14:paraId="479660D1"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Состоявшийся в апреле 1946 г. XV Пленум ВЦСПС рассмотрел во</w:t>
      </w:r>
      <w:r w:rsidRPr="007D4180">
        <w:rPr>
          <w:rStyle w:val="36"/>
          <w:rFonts w:ascii="Arial" w:hAnsi="Arial" w:cs="Arial"/>
          <w:color w:val="000000"/>
          <w:sz w:val="28"/>
          <w:szCs w:val="28"/>
        </w:rPr>
        <w:softHyphen/>
        <w:t>прос о задачах профсоюзов в выполнении планов послевоенной вос</w:t>
      </w:r>
      <w:r w:rsidRPr="007D4180">
        <w:rPr>
          <w:rStyle w:val="36"/>
          <w:rFonts w:ascii="Arial" w:hAnsi="Arial" w:cs="Arial"/>
          <w:color w:val="000000"/>
          <w:sz w:val="28"/>
          <w:szCs w:val="28"/>
        </w:rPr>
        <w:softHyphen/>
        <w:t>становительной пятилетки, призвал профсоюзы содействовать развер</w:t>
      </w:r>
      <w:r w:rsidRPr="007D4180">
        <w:rPr>
          <w:rStyle w:val="36"/>
          <w:rFonts w:ascii="Arial" w:hAnsi="Arial" w:cs="Arial"/>
          <w:color w:val="000000"/>
          <w:sz w:val="28"/>
          <w:szCs w:val="28"/>
        </w:rPr>
        <w:softHyphen/>
        <w:t>тыванию социалистического соревнования, повышению квалификации рабочих кадров, распространению передового производственного опыта, оказывать помощь рационализаторам и изобретателям. Профсоюзы поддержали лозунг трудящихся "Выполнить послевоенную пятилетку в четыре года".</w:t>
      </w:r>
    </w:p>
    <w:p w14:paraId="6F0D0F82"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Указом президиума Верховного Совета СССР от 15 марта 1946 г. Совет Народных Комиссаров СССР был преобразован в Совет Минист</w:t>
      </w:r>
      <w:r w:rsidRPr="007D4180">
        <w:rPr>
          <w:rStyle w:val="36"/>
          <w:rFonts w:ascii="Arial" w:hAnsi="Arial" w:cs="Arial"/>
          <w:color w:val="000000"/>
          <w:sz w:val="28"/>
          <w:szCs w:val="28"/>
        </w:rPr>
        <w:softHyphen/>
        <w:t>ров СССР, а Народный комиссариат химической промышленности - в Министерство химической промышленности СССР.</w:t>
      </w:r>
    </w:p>
    <w:p w14:paraId="6318E968" w14:textId="5EAF1BBB"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В связи с реорганизацией государственных органов происходит ре</w:t>
      </w:r>
      <w:r w:rsidRPr="007D4180">
        <w:rPr>
          <w:rStyle w:val="36"/>
          <w:rFonts w:ascii="Arial" w:hAnsi="Arial" w:cs="Arial"/>
          <w:color w:val="000000"/>
          <w:sz w:val="28"/>
          <w:szCs w:val="28"/>
        </w:rPr>
        <w:softHyphen/>
        <w:t>организация профсоюзов. Президиум ВЦСПС своим постановлением от 10</w:t>
      </w:r>
      <w:r w:rsidR="00B05F0A">
        <w:rPr>
          <w:rStyle w:val="36"/>
          <w:rFonts w:ascii="Arial" w:hAnsi="Arial" w:cs="Arial"/>
          <w:color w:val="000000"/>
          <w:sz w:val="28"/>
          <w:szCs w:val="28"/>
        </w:rPr>
        <w:t xml:space="preserve"> ноября 19</w:t>
      </w:r>
      <w:r w:rsidRPr="007D4180">
        <w:rPr>
          <w:rStyle w:val="36"/>
          <w:rFonts w:ascii="Arial" w:hAnsi="Arial" w:cs="Arial"/>
          <w:color w:val="000000"/>
          <w:sz w:val="28"/>
          <w:szCs w:val="28"/>
        </w:rPr>
        <w:t>46 г. (№ 46-1) принимает решение об объединении профсоюзов рабочих азотной промышленности и спецхимии, рабочих основной хими</w:t>
      </w:r>
      <w:r w:rsidRPr="007D4180">
        <w:rPr>
          <w:rStyle w:val="36"/>
          <w:rFonts w:ascii="Arial" w:hAnsi="Arial" w:cs="Arial"/>
          <w:color w:val="000000"/>
          <w:sz w:val="28"/>
          <w:szCs w:val="28"/>
        </w:rPr>
        <w:softHyphen/>
        <w:t>ческой промышленности и рабочих промышленности органической химии</w:t>
      </w:r>
      <w:r w:rsidR="00212254" w:rsidRPr="007D4180">
        <w:rPr>
          <w:rStyle w:val="36"/>
          <w:rFonts w:ascii="Arial" w:hAnsi="Arial" w:cs="Arial"/>
          <w:color w:val="000000"/>
          <w:sz w:val="28"/>
          <w:szCs w:val="28"/>
        </w:rPr>
        <w:t xml:space="preserve"> </w:t>
      </w:r>
      <w:r w:rsidRPr="007D4180">
        <w:rPr>
          <w:rStyle w:val="36"/>
          <w:rFonts w:ascii="Arial" w:hAnsi="Arial" w:cs="Arial"/>
          <w:color w:val="000000"/>
          <w:sz w:val="28"/>
          <w:szCs w:val="28"/>
        </w:rPr>
        <w:t>в один профсоюз рабочих химической промышленности.</w:t>
      </w:r>
    </w:p>
    <w:p w14:paraId="4DBF2C4C" w14:textId="04B4A561"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Причины объединения определялись задачами, стоящими перед химическ</w:t>
      </w:r>
      <w:r w:rsidR="000D4766">
        <w:rPr>
          <w:rStyle w:val="36"/>
          <w:rFonts w:ascii="Arial" w:hAnsi="Arial" w:cs="Arial"/>
          <w:color w:val="000000"/>
          <w:sz w:val="28"/>
          <w:szCs w:val="28"/>
        </w:rPr>
        <w:t>о</w:t>
      </w:r>
      <w:r w:rsidRPr="007D4180">
        <w:rPr>
          <w:rStyle w:val="36"/>
          <w:rFonts w:ascii="Arial" w:hAnsi="Arial" w:cs="Arial"/>
          <w:color w:val="000000"/>
          <w:sz w:val="28"/>
          <w:szCs w:val="28"/>
        </w:rPr>
        <w:t>й промышленностью, которая к концу послевоенной пятилетки должна была выпустить продукции на 65,5% больше, чем в 1940 г., повы</w:t>
      </w:r>
      <w:r w:rsidRPr="007D4180">
        <w:rPr>
          <w:rStyle w:val="36"/>
          <w:rFonts w:ascii="Arial" w:hAnsi="Arial" w:cs="Arial"/>
          <w:color w:val="000000"/>
          <w:sz w:val="28"/>
          <w:szCs w:val="28"/>
        </w:rPr>
        <w:softHyphen/>
        <w:t>сить производительность труда</w:t>
      </w:r>
      <w:r w:rsidR="000D4766">
        <w:rPr>
          <w:rStyle w:val="36"/>
          <w:rFonts w:ascii="Arial" w:hAnsi="Arial" w:cs="Arial"/>
          <w:color w:val="000000"/>
          <w:sz w:val="28"/>
          <w:szCs w:val="28"/>
        </w:rPr>
        <w:t xml:space="preserve"> </w:t>
      </w:r>
      <w:r w:rsidRPr="007D4180">
        <w:rPr>
          <w:rStyle w:val="36"/>
          <w:rFonts w:ascii="Arial" w:hAnsi="Arial" w:cs="Arial"/>
          <w:color w:val="000000"/>
          <w:sz w:val="28"/>
          <w:szCs w:val="28"/>
        </w:rPr>
        <w:t>на 43,1%, а заработная плата по сравне</w:t>
      </w:r>
      <w:r w:rsidRPr="007D4180">
        <w:rPr>
          <w:rStyle w:val="36"/>
          <w:rFonts w:ascii="Arial" w:hAnsi="Arial" w:cs="Arial"/>
          <w:color w:val="000000"/>
          <w:sz w:val="28"/>
          <w:szCs w:val="28"/>
        </w:rPr>
        <w:softHyphen/>
        <w:t>нию с довоенным периодом должна была быть увеличена на 65%</w:t>
      </w:r>
      <w:r w:rsidRPr="007D4180">
        <w:rPr>
          <w:rStyle w:val="36"/>
          <w:rFonts w:ascii="Arial" w:hAnsi="Arial" w:cs="Arial"/>
          <w:color w:val="000000"/>
          <w:sz w:val="28"/>
          <w:szCs w:val="28"/>
          <w:vertAlign w:val="superscript"/>
        </w:rPr>
        <w:t>24</w:t>
      </w:r>
      <w:r w:rsidRPr="007D4180">
        <w:rPr>
          <w:rStyle w:val="36"/>
          <w:rFonts w:ascii="Arial" w:hAnsi="Arial" w:cs="Arial"/>
          <w:color w:val="000000"/>
          <w:sz w:val="28"/>
          <w:szCs w:val="28"/>
        </w:rPr>
        <w:t>.</w:t>
      </w:r>
    </w:p>
    <w:p w14:paraId="3A134091" w14:textId="29D7F470"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Объединение профсоюзов способствовало более успешному вы</w:t>
      </w:r>
      <w:r w:rsidRPr="007D4180">
        <w:rPr>
          <w:rStyle w:val="36"/>
          <w:rFonts w:ascii="Arial" w:hAnsi="Arial" w:cs="Arial"/>
          <w:color w:val="000000"/>
          <w:sz w:val="28"/>
          <w:szCs w:val="28"/>
        </w:rPr>
        <w:softHyphen/>
        <w:t>полнению этих задач, а также позволило установить более тесную связь ЦК профсоюза с Министерством химической промышленности при реше</w:t>
      </w:r>
      <w:r w:rsidRPr="007D4180">
        <w:rPr>
          <w:rStyle w:val="36"/>
          <w:rFonts w:ascii="Arial" w:hAnsi="Arial" w:cs="Arial"/>
          <w:color w:val="000000"/>
          <w:sz w:val="28"/>
          <w:szCs w:val="28"/>
        </w:rPr>
        <w:softHyphen/>
        <w:t xml:space="preserve">нии вопросов заработной платы, улучшения условий труда и </w:t>
      </w:r>
      <w:r w:rsidR="000D4766" w:rsidRPr="007D4180">
        <w:rPr>
          <w:rStyle w:val="36"/>
          <w:rFonts w:ascii="Arial" w:hAnsi="Arial" w:cs="Arial"/>
          <w:color w:val="000000"/>
          <w:sz w:val="28"/>
          <w:szCs w:val="28"/>
        </w:rPr>
        <w:t>культурно-бытового</w:t>
      </w:r>
      <w:r w:rsidRPr="007D4180">
        <w:rPr>
          <w:rStyle w:val="36"/>
          <w:rFonts w:ascii="Arial" w:hAnsi="Arial" w:cs="Arial"/>
          <w:color w:val="000000"/>
          <w:sz w:val="28"/>
          <w:szCs w:val="28"/>
        </w:rPr>
        <w:t xml:space="preserve"> обслуживания трудящихся.</w:t>
      </w:r>
    </w:p>
    <w:p w14:paraId="0FA0D62B"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lastRenderedPageBreak/>
        <w:t>11-13 декабря 1946 г. состоялся объединенный Пленум объеди</w:t>
      </w:r>
      <w:r w:rsidRPr="007D4180">
        <w:rPr>
          <w:rStyle w:val="320"/>
          <w:rFonts w:ascii="Arial" w:hAnsi="Arial" w:cs="Arial"/>
          <w:color w:val="000000"/>
          <w:sz w:val="28"/>
          <w:szCs w:val="28"/>
        </w:rPr>
        <w:softHyphen/>
        <w:t>няемых профсоюзов. На Пленуме председателем нового ЦК профсоюза рабочих химической промышленности был избран Ковалев, секретарем - Найденова.</w:t>
      </w:r>
    </w:p>
    <w:p w14:paraId="2844DAC8"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Пленум выработал основные задачи для работы профсоюзных ор</w:t>
      </w:r>
      <w:r w:rsidRPr="007D4180">
        <w:rPr>
          <w:rStyle w:val="320"/>
          <w:rFonts w:ascii="Arial" w:hAnsi="Arial" w:cs="Arial"/>
          <w:color w:val="000000"/>
          <w:sz w:val="28"/>
          <w:szCs w:val="28"/>
        </w:rPr>
        <w:softHyphen/>
        <w:t>ганизаций по мобилизации трудящихся на выполнение и перевыпол</w:t>
      </w:r>
      <w:r w:rsidRPr="007D4180">
        <w:rPr>
          <w:rStyle w:val="320"/>
          <w:rFonts w:ascii="Arial" w:hAnsi="Arial" w:cs="Arial"/>
          <w:color w:val="000000"/>
          <w:sz w:val="28"/>
          <w:szCs w:val="28"/>
        </w:rPr>
        <w:softHyphen/>
        <w:t>нение пятилетнего плана на основе социалистического соревнования, роста производительности труда, применения новой техники, лучшей организации труда и повышения квалификации рабочих. Пленум принял решение о проведении в 1947 г. повсеместных отчетов и выборов ФЗМК.</w:t>
      </w:r>
    </w:p>
    <w:p w14:paraId="7489F61B"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21-24 октября 1947 г. состоялся I съезд профсоюза рабочих хи</w:t>
      </w:r>
      <w:r w:rsidRPr="007D4180">
        <w:rPr>
          <w:rStyle w:val="320"/>
          <w:rFonts w:ascii="Arial" w:hAnsi="Arial" w:cs="Arial"/>
          <w:color w:val="000000"/>
          <w:sz w:val="28"/>
          <w:szCs w:val="28"/>
        </w:rPr>
        <w:softHyphen/>
        <w:t>мической промышленности. На съезде присутствовало 178 делегатов от 410 тыс. членов.</w:t>
      </w:r>
    </w:p>
    <w:p w14:paraId="6BB366A3"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Съезд отметил, что могучим рычагом мобилизации масс на выпол</w:t>
      </w:r>
      <w:r w:rsidRPr="007D4180">
        <w:rPr>
          <w:rStyle w:val="320"/>
          <w:rFonts w:ascii="Arial" w:hAnsi="Arial" w:cs="Arial"/>
          <w:color w:val="000000"/>
          <w:sz w:val="28"/>
          <w:szCs w:val="28"/>
        </w:rPr>
        <w:softHyphen/>
        <w:t>нение и перевыполнение производственных планов явились возобнов</w:t>
      </w:r>
      <w:r w:rsidRPr="007D4180">
        <w:rPr>
          <w:rStyle w:val="320"/>
          <w:rFonts w:ascii="Arial" w:hAnsi="Arial" w:cs="Arial"/>
          <w:color w:val="000000"/>
          <w:sz w:val="28"/>
          <w:szCs w:val="28"/>
        </w:rPr>
        <w:softHyphen/>
        <w:t>ление практики заключения коллективных договоров и борьба за их вы</w:t>
      </w:r>
      <w:r w:rsidRPr="007D4180">
        <w:rPr>
          <w:rStyle w:val="320"/>
          <w:rFonts w:ascii="Arial" w:hAnsi="Arial" w:cs="Arial"/>
          <w:color w:val="000000"/>
          <w:sz w:val="28"/>
          <w:szCs w:val="28"/>
        </w:rPr>
        <w:softHyphen/>
        <w:t>полнение.</w:t>
      </w:r>
    </w:p>
    <w:p w14:paraId="5C756CBB"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ЦК профсоюза и ФЗМК провели значительную работу по дальней</w:t>
      </w:r>
      <w:r w:rsidRPr="007D4180">
        <w:rPr>
          <w:rStyle w:val="320"/>
          <w:rFonts w:ascii="Arial" w:hAnsi="Arial" w:cs="Arial"/>
          <w:color w:val="000000"/>
          <w:sz w:val="28"/>
          <w:szCs w:val="28"/>
        </w:rPr>
        <w:softHyphen/>
        <w:t>шему развертыванию социалистического соревнования. В 1947 г. количе</w:t>
      </w:r>
      <w:r w:rsidRPr="007D4180">
        <w:rPr>
          <w:rStyle w:val="320"/>
          <w:rFonts w:ascii="Arial" w:hAnsi="Arial" w:cs="Arial"/>
          <w:color w:val="000000"/>
          <w:sz w:val="28"/>
          <w:szCs w:val="28"/>
        </w:rPr>
        <w:softHyphen/>
        <w:t>ство соревнующихся достигло 88%, из них 37% рабочих стали стаханов</w:t>
      </w:r>
      <w:r w:rsidRPr="007D4180">
        <w:rPr>
          <w:rStyle w:val="320"/>
          <w:rFonts w:ascii="Arial" w:hAnsi="Arial" w:cs="Arial"/>
          <w:color w:val="000000"/>
          <w:sz w:val="28"/>
          <w:szCs w:val="28"/>
        </w:rPr>
        <w:softHyphen/>
        <w:t>цами, 23% - ударниками.</w:t>
      </w:r>
    </w:p>
    <w:p w14:paraId="1FD922F8"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Съезд отметил, что одной из важнейших обязанностей профсоюз</w:t>
      </w:r>
      <w:r w:rsidRPr="007D4180">
        <w:rPr>
          <w:rStyle w:val="320"/>
          <w:rFonts w:ascii="Arial" w:hAnsi="Arial" w:cs="Arial"/>
          <w:color w:val="000000"/>
          <w:sz w:val="28"/>
          <w:szCs w:val="28"/>
        </w:rPr>
        <w:softHyphen/>
        <w:t>ных организаций должна быть забота о живом человеке и его благо</w:t>
      </w:r>
      <w:r w:rsidRPr="007D4180">
        <w:rPr>
          <w:rStyle w:val="320"/>
          <w:rFonts w:ascii="Arial" w:hAnsi="Arial" w:cs="Arial"/>
          <w:color w:val="000000"/>
          <w:sz w:val="28"/>
          <w:szCs w:val="28"/>
        </w:rPr>
        <w:softHyphen/>
        <w:t>состоянии, обсудил и наметил пути дальнейшего улучшения снабжения рабочих продовольственными и промышленными товарами, улучшения политико-массовой и культурно-воспитательной работы.</w:t>
      </w:r>
    </w:p>
    <w:p w14:paraId="681F402F" w14:textId="4D7D341E"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На съезде особое внимание было уделено организационной работе. Была отмечена важность проведения отчетно-выборной кампании ФЗМК 1947 г., которая способствовала более полному охвату трудящихся хи</w:t>
      </w:r>
      <w:r w:rsidRPr="007D4180">
        <w:rPr>
          <w:rStyle w:val="320"/>
          <w:rFonts w:ascii="Arial" w:hAnsi="Arial" w:cs="Arial"/>
          <w:color w:val="000000"/>
          <w:sz w:val="28"/>
          <w:szCs w:val="28"/>
        </w:rPr>
        <w:softHyphen/>
        <w:t>мической промышленности профсоюзным членством. На 1 ноября 1947</w:t>
      </w:r>
      <w:r w:rsidR="00B05F0A">
        <w:rPr>
          <w:rStyle w:val="320"/>
          <w:rFonts w:ascii="Arial" w:hAnsi="Arial" w:cs="Arial"/>
          <w:color w:val="000000"/>
          <w:sz w:val="28"/>
          <w:szCs w:val="28"/>
        </w:rPr>
        <w:t> </w:t>
      </w:r>
      <w:r w:rsidRPr="007D4180">
        <w:rPr>
          <w:rStyle w:val="320"/>
          <w:rFonts w:ascii="Arial" w:hAnsi="Arial" w:cs="Arial"/>
          <w:color w:val="000000"/>
          <w:sz w:val="28"/>
          <w:szCs w:val="28"/>
        </w:rPr>
        <w:t>г. количество членов профсоюза составляло 90% от числа работающих.</w:t>
      </w:r>
    </w:p>
    <w:p w14:paraId="11EE3ED7"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На съезде был избран ЦК профсоюза в количестве 45 членов и 15 кандидатов в члены ЦК.</w:t>
      </w:r>
    </w:p>
    <w:p w14:paraId="7BED89EE" w14:textId="18A4D466"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 xml:space="preserve">Указом </w:t>
      </w:r>
      <w:r w:rsidR="00B05F0A">
        <w:rPr>
          <w:rStyle w:val="320"/>
          <w:rFonts w:ascii="Arial" w:hAnsi="Arial" w:cs="Arial"/>
          <w:color w:val="000000"/>
          <w:sz w:val="28"/>
          <w:szCs w:val="28"/>
        </w:rPr>
        <w:t>п</w:t>
      </w:r>
      <w:r w:rsidRPr="007D4180">
        <w:rPr>
          <w:rStyle w:val="320"/>
          <w:rFonts w:ascii="Arial" w:hAnsi="Arial" w:cs="Arial"/>
          <w:color w:val="000000"/>
          <w:sz w:val="28"/>
          <w:szCs w:val="28"/>
        </w:rPr>
        <w:t>резидиума Верховного Совета СССР от 2 августа 1948 г. Министерство химической промышленности и Министерство резиновой промышленности были объединены в единое Министерство химической промышленности.</w:t>
      </w:r>
    </w:p>
    <w:p w14:paraId="62D168C5"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В связи с этим 28 октября 1948 г. президиум ВЦСПС принял поста</w:t>
      </w:r>
      <w:r w:rsidRPr="007D4180">
        <w:rPr>
          <w:rStyle w:val="320"/>
          <w:rFonts w:ascii="Arial" w:hAnsi="Arial" w:cs="Arial"/>
          <w:color w:val="000000"/>
          <w:sz w:val="28"/>
          <w:szCs w:val="28"/>
        </w:rPr>
        <w:softHyphen/>
        <w:t>новление (№ 78-25) об объединении профсоюза рабочих химической промышленности и профсоюза рабочих резино-каучуковой промыш</w:t>
      </w:r>
      <w:r w:rsidRPr="007D4180">
        <w:rPr>
          <w:rStyle w:val="34"/>
          <w:rFonts w:ascii="Arial" w:hAnsi="Arial" w:cs="Arial"/>
          <w:color w:val="000000"/>
          <w:sz w:val="28"/>
          <w:szCs w:val="28"/>
        </w:rPr>
        <w:t>ленности, 29-31 октября 1948 г. состоялся объединенный пленум, кото</w:t>
      </w:r>
      <w:r w:rsidRPr="007D4180">
        <w:rPr>
          <w:rStyle w:val="34"/>
          <w:rFonts w:ascii="Arial" w:hAnsi="Arial" w:cs="Arial"/>
          <w:color w:val="000000"/>
          <w:sz w:val="28"/>
          <w:szCs w:val="28"/>
        </w:rPr>
        <w:softHyphen/>
        <w:t>рый рассмотрел ряд организационных вопросов в связи с этой акцией.</w:t>
      </w:r>
    </w:p>
    <w:p w14:paraId="16AD2A68"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Объединение двух профсоюзов явилось продолжением работы по укреплению профсоюза рабочих химической промышленности, начатой объединением трех профсоюзов в декабре 1946 г.</w:t>
      </w:r>
    </w:p>
    <w:p w14:paraId="0C408D49" w14:textId="3228AB62"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Пленум избрал председателем ЦК профсоюза Ковалева, секрета</w:t>
      </w:r>
      <w:r w:rsidRPr="007D4180">
        <w:rPr>
          <w:rStyle w:val="34"/>
          <w:rFonts w:ascii="Arial" w:hAnsi="Arial" w:cs="Arial"/>
          <w:color w:val="000000"/>
          <w:sz w:val="28"/>
          <w:szCs w:val="28"/>
        </w:rPr>
        <w:softHyphen/>
        <w:t xml:space="preserve">рем </w:t>
      </w:r>
      <w:r w:rsidRPr="007D4180">
        <w:rPr>
          <w:rStyle w:val="34"/>
          <w:rFonts w:ascii="Arial" w:hAnsi="Arial" w:cs="Arial"/>
          <w:color w:val="000000"/>
          <w:sz w:val="28"/>
          <w:szCs w:val="28"/>
        </w:rPr>
        <w:lastRenderedPageBreak/>
        <w:t>- Семенова и президиум ЦК профсоюза в количестве 9 чел</w:t>
      </w:r>
      <w:r w:rsidR="00DD5B1D">
        <w:rPr>
          <w:rStyle w:val="34"/>
          <w:rFonts w:ascii="Arial" w:hAnsi="Arial" w:cs="Arial"/>
          <w:color w:val="000000"/>
          <w:sz w:val="28"/>
          <w:szCs w:val="28"/>
        </w:rPr>
        <w:t>овек</w:t>
      </w:r>
      <w:r w:rsidRPr="007D4180">
        <w:rPr>
          <w:rStyle w:val="34"/>
          <w:rFonts w:ascii="Arial" w:hAnsi="Arial" w:cs="Arial"/>
          <w:color w:val="000000"/>
          <w:sz w:val="28"/>
          <w:szCs w:val="28"/>
        </w:rPr>
        <w:t>.</w:t>
      </w:r>
    </w:p>
    <w:p w14:paraId="2378D129"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7-10 февраля 1949 г. состоялся XII съезд профсоюза рабочих хими</w:t>
      </w:r>
      <w:r w:rsidRPr="007D4180">
        <w:rPr>
          <w:rStyle w:val="34"/>
          <w:rFonts w:ascii="Arial" w:hAnsi="Arial" w:cs="Arial"/>
          <w:color w:val="000000"/>
          <w:sz w:val="28"/>
          <w:szCs w:val="28"/>
        </w:rPr>
        <w:softHyphen/>
        <w:t>ческой промышленности, который стал юбилейным, отметившим 30-летие профсоюза.</w:t>
      </w:r>
    </w:p>
    <w:p w14:paraId="6CFCC8BD"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заслушал отчетный доклад ЦК профсоюза и подвел итоги третьего года восстановительной пятилетки. По его итогам государст</w:t>
      </w:r>
      <w:r w:rsidRPr="007D4180">
        <w:rPr>
          <w:rStyle w:val="34"/>
          <w:rFonts w:ascii="Arial" w:hAnsi="Arial" w:cs="Arial"/>
          <w:color w:val="000000"/>
          <w:sz w:val="28"/>
          <w:szCs w:val="28"/>
        </w:rPr>
        <w:softHyphen/>
        <w:t>венный план 1948 г. по Министерству химической промышленности был выполнен на 115,8%, по химическим предприятиям Минсельхозмаша - на 110,5%, по медицинской промышленности - на 105,3%, по Главминхимпрому местной промышленности - на 120,6%.</w:t>
      </w:r>
    </w:p>
    <w:p w14:paraId="38ADF95D"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В 1948 г. в социалистическом соревновании в химической промыш</w:t>
      </w:r>
      <w:r w:rsidRPr="007D4180">
        <w:rPr>
          <w:rStyle w:val="34"/>
          <w:rFonts w:ascii="Arial" w:hAnsi="Arial" w:cs="Arial"/>
          <w:color w:val="000000"/>
          <w:sz w:val="28"/>
          <w:szCs w:val="28"/>
        </w:rPr>
        <w:softHyphen/>
        <w:t>ленности возникло новое движение за снижение себестоимости про</w:t>
      </w:r>
      <w:r w:rsidRPr="007D4180">
        <w:rPr>
          <w:rStyle w:val="34"/>
          <w:rFonts w:ascii="Arial" w:hAnsi="Arial" w:cs="Arial"/>
          <w:color w:val="000000"/>
          <w:sz w:val="28"/>
          <w:szCs w:val="28"/>
        </w:rPr>
        <w:softHyphen/>
        <w:t>мышленной продукции, экономию сырья, материалов и электроэнергии, сокращение непроизводственных затрат.</w:t>
      </w:r>
    </w:p>
    <w:p w14:paraId="0544449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В 1948 г. химическая промышленность находилась в первых рядах по темпам выполнения послевоенной пятилетки. Была проведена боль</w:t>
      </w:r>
      <w:r w:rsidRPr="007D4180">
        <w:rPr>
          <w:rStyle w:val="34"/>
          <w:rFonts w:ascii="Arial" w:hAnsi="Arial" w:cs="Arial"/>
          <w:color w:val="000000"/>
          <w:sz w:val="28"/>
          <w:szCs w:val="28"/>
        </w:rPr>
        <w:softHyphen/>
        <w:t>шая работа по наращиванию производственных мощностей, строились крупные гиганты химической промышленности: Лисичанский химкомбинат и Стерлитамакский содовый завод.</w:t>
      </w:r>
    </w:p>
    <w:p w14:paraId="27094774"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признал работу ЦК профсоюза удовлетворительной и одоб</w:t>
      </w:r>
      <w:r w:rsidRPr="007D4180">
        <w:rPr>
          <w:rStyle w:val="34"/>
          <w:rFonts w:ascii="Arial" w:hAnsi="Arial" w:cs="Arial"/>
          <w:color w:val="000000"/>
          <w:sz w:val="28"/>
          <w:szCs w:val="28"/>
        </w:rPr>
        <w:softHyphen/>
        <w:t>рил объединение профсоюзов рабочих химической и резино-каучуковой промышленности. Было принято решение считать XII съезд юбилейным исходя из того, что до реорганизации 1931 г. прошло восемь съездов профсоюза рабочих химической промышленности, а до начала Великой Отечественной войны - три съезда профсоюза рабочих основной хими</w:t>
      </w:r>
      <w:r w:rsidRPr="007D4180">
        <w:rPr>
          <w:rStyle w:val="34"/>
          <w:rFonts w:ascii="Arial" w:hAnsi="Arial" w:cs="Arial"/>
          <w:color w:val="000000"/>
          <w:sz w:val="28"/>
          <w:szCs w:val="28"/>
        </w:rPr>
        <w:softHyphen/>
        <w:t>ческой промышленности - IX, X и XI; VIII съезд профсоюза рабочих хими</w:t>
      </w:r>
      <w:r w:rsidRPr="007D4180">
        <w:rPr>
          <w:rStyle w:val="34"/>
          <w:rFonts w:ascii="Arial" w:hAnsi="Arial" w:cs="Arial"/>
          <w:color w:val="000000"/>
          <w:sz w:val="28"/>
          <w:szCs w:val="28"/>
        </w:rPr>
        <w:softHyphen/>
        <w:t>ческой промышленности в 1931 г. стал учредительным.</w:t>
      </w:r>
    </w:p>
    <w:p w14:paraId="672884F2" w14:textId="75A000B4" w:rsidR="00A9690A" w:rsidRPr="007D4180" w:rsidRDefault="00A9690A" w:rsidP="007032FC">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определил очередные задачи в работе профсоюзных органи</w:t>
      </w:r>
      <w:r w:rsidRPr="007D4180">
        <w:rPr>
          <w:rStyle w:val="34"/>
          <w:rFonts w:ascii="Arial" w:hAnsi="Arial" w:cs="Arial"/>
          <w:color w:val="000000"/>
          <w:sz w:val="28"/>
          <w:szCs w:val="28"/>
        </w:rPr>
        <w:softHyphen/>
        <w:t>заций по развертыванию социалистического соревнования и массового рабочего движения рационализаторов и изобретателей, безусловному выполнению мероприятий по охране труда и технике безопасности, со</w:t>
      </w:r>
      <w:r w:rsidRPr="007D4180">
        <w:rPr>
          <w:rStyle w:val="34"/>
          <w:rFonts w:ascii="Arial" w:hAnsi="Arial" w:cs="Arial"/>
          <w:color w:val="000000"/>
          <w:sz w:val="28"/>
          <w:szCs w:val="28"/>
        </w:rPr>
        <w:softHyphen/>
        <w:t>вершенствованию работы по заключению коллективных договоров, свое</w:t>
      </w:r>
      <w:r w:rsidRPr="007D4180">
        <w:rPr>
          <w:rStyle w:val="34"/>
          <w:rFonts w:ascii="Arial" w:hAnsi="Arial" w:cs="Arial"/>
          <w:color w:val="000000"/>
          <w:sz w:val="28"/>
          <w:szCs w:val="28"/>
        </w:rPr>
        <w:softHyphen/>
        <w:t>временному выполнению планов жилищного и культурно-бытового строи</w:t>
      </w:r>
      <w:r w:rsidR="007032FC">
        <w:rPr>
          <w:rStyle w:val="320"/>
          <w:rFonts w:ascii="Arial" w:hAnsi="Arial" w:cs="Arial"/>
          <w:color w:val="000000"/>
          <w:sz w:val="28"/>
          <w:szCs w:val="28"/>
        </w:rPr>
        <w:t>т</w:t>
      </w:r>
      <w:r w:rsidRPr="007D4180">
        <w:rPr>
          <w:rStyle w:val="320"/>
          <w:rFonts w:ascii="Arial" w:hAnsi="Arial" w:cs="Arial"/>
          <w:color w:val="000000"/>
          <w:sz w:val="28"/>
          <w:szCs w:val="28"/>
        </w:rPr>
        <w:t>ельства, улучшению политико-воспитательной, культурно-массовой, физкультурной и спортивной работы среди трудящихся.</w:t>
      </w:r>
    </w:p>
    <w:p w14:paraId="18811CD8"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На съезде присутствовало 257 делегатов. Съезд избрал новый со</w:t>
      </w:r>
      <w:r w:rsidRPr="007D4180">
        <w:rPr>
          <w:rStyle w:val="320"/>
          <w:rFonts w:ascii="Arial" w:hAnsi="Arial" w:cs="Arial"/>
          <w:color w:val="000000"/>
          <w:sz w:val="28"/>
          <w:szCs w:val="28"/>
        </w:rPr>
        <w:softHyphen/>
        <w:t>став ЦК профсоюза в количестве 49 членов и 17 кандидатов в члены ЦК.</w:t>
      </w:r>
    </w:p>
    <w:p w14:paraId="2C3C57A5" w14:textId="54D2D920"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На состоявшемся 10 февраля I организационном Пленуме пред</w:t>
      </w:r>
      <w:r w:rsidRPr="007D4180">
        <w:rPr>
          <w:rStyle w:val="320"/>
          <w:rFonts w:ascii="Arial" w:hAnsi="Arial" w:cs="Arial"/>
          <w:color w:val="000000"/>
          <w:sz w:val="28"/>
          <w:szCs w:val="28"/>
        </w:rPr>
        <w:softHyphen/>
        <w:t>седателем ЦК профсоюза был избран Н.М. Ковалев, был избран также президиум в количестве 9 чел</w:t>
      </w:r>
      <w:r w:rsidR="00DD5B1D">
        <w:rPr>
          <w:rStyle w:val="320"/>
          <w:rFonts w:ascii="Arial" w:hAnsi="Arial" w:cs="Arial"/>
          <w:color w:val="000000"/>
          <w:sz w:val="28"/>
          <w:szCs w:val="28"/>
        </w:rPr>
        <w:t>овек</w:t>
      </w:r>
      <w:r w:rsidRPr="007D4180">
        <w:rPr>
          <w:rStyle w:val="320"/>
          <w:rFonts w:ascii="Arial" w:hAnsi="Arial" w:cs="Arial"/>
          <w:color w:val="000000"/>
          <w:sz w:val="28"/>
          <w:szCs w:val="28"/>
        </w:rPr>
        <w:t>.</w:t>
      </w:r>
    </w:p>
    <w:p w14:paraId="21FB323B"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7-9 марта 1951 г. состоялся XIII съезд профсоюза рабочих химиче</w:t>
      </w:r>
      <w:r w:rsidRPr="007D4180">
        <w:rPr>
          <w:rStyle w:val="320"/>
          <w:rFonts w:ascii="Arial" w:hAnsi="Arial" w:cs="Arial"/>
          <w:color w:val="000000"/>
          <w:sz w:val="28"/>
          <w:szCs w:val="28"/>
        </w:rPr>
        <w:softHyphen/>
        <w:t>ской промышленности. На нем присутствовало 256 делегатов от 600 тыс. членов профсоюза</w:t>
      </w:r>
      <w:r w:rsidRPr="007D4180">
        <w:rPr>
          <w:rStyle w:val="320"/>
          <w:rFonts w:ascii="Arial" w:hAnsi="Arial" w:cs="Arial"/>
          <w:color w:val="000000"/>
          <w:sz w:val="28"/>
          <w:szCs w:val="28"/>
          <w:vertAlign w:val="superscript"/>
        </w:rPr>
        <w:t>27</w:t>
      </w:r>
      <w:r w:rsidRPr="007D4180">
        <w:rPr>
          <w:rStyle w:val="320"/>
          <w:rFonts w:ascii="Arial" w:hAnsi="Arial" w:cs="Arial"/>
          <w:color w:val="000000"/>
          <w:sz w:val="28"/>
          <w:szCs w:val="28"/>
        </w:rPr>
        <w:t>.</w:t>
      </w:r>
    </w:p>
    <w:p w14:paraId="3CC2BA61"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Съезд заслушал и обсудил отчетный доклад ЦК профсоюза, подвел итоги работы за отчетный период и определил очередные задачи в дея</w:t>
      </w:r>
      <w:r w:rsidRPr="007D4180">
        <w:rPr>
          <w:rStyle w:val="320"/>
          <w:rFonts w:ascii="Arial" w:hAnsi="Arial" w:cs="Arial"/>
          <w:color w:val="000000"/>
          <w:sz w:val="28"/>
          <w:szCs w:val="28"/>
        </w:rPr>
        <w:softHyphen/>
        <w:t>тельности профсоюзных организаций.</w:t>
      </w:r>
    </w:p>
    <w:p w14:paraId="1574F6E1" w14:textId="2F19AC6F"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За отчетный период в результате широкого развития социалисти</w:t>
      </w:r>
      <w:r w:rsidRPr="007D4180">
        <w:rPr>
          <w:rStyle w:val="320"/>
          <w:rFonts w:ascii="Arial" w:hAnsi="Arial" w:cs="Arial"/>
          <w:color w:val="000000"/>
          <w:sz w:val="28"/>
          <w:szCs w:val="28"/>
        </w:rPr>
        <w:softHyphen/>
      </w:r>
      <w:r w:rsidRPr="007D4180">
        <w:rPr>
          <w:rStyle w:val="320"/>
          <w:rFonts w:ascii="Arial" w:hAnsi="Arial" w:cs="Arial"/>
          <w:color w:val="000000"/>
          <w:sz w:val="28"/>
          <w:szCs w:val="28"/>
        </w:rPr>
        <w:lastRenderedPageBreak/>
        <w:t xml:space="preserve">ческого соревнования и самоотверженного труда рабочих, </w:t>
      </w:r>
      <w:r w:rsidR="000D4766" w:rsidRPr="007D4180">
        <w:rPr>
          <w:rStyle w:val="320"/>
          <w:rFonts w:ascii="Arial" w:hAnsi="Arial" w:cs="Arial"/>
          <w:color w:val="000000"/>
          <w:sz w:val="28"/>
          <w:szCs w:val="28"/>
        </w:rPr>
        <w:t>инженерно-технических</w:t>
      </w:r>
      <w:r w:rsidRPr="007D4180">
        <w:rPr>
          <w:rStyle w:val="320"/>
          <w:rFonts w:ascii="Arial" w:hAnsi="Arial" w:cs="Arial"/>
          <w:color w:val="000000"/>
          <w:sz w:val="28"/>
          <w:szCs w:val="28"/>
        </w:rPr>
        <w:t xml:space="preserve"> работников и служащих план 1949-1950 гг. предприятиями химической промышленности был перевыполнен. В 1950 г. было выпу</w:t>
      </w:r>
      <w:r w:rsidRPr="007D4180">
        <w:rPr>
          <w:rStyle w:val="320"/>
          <w:rFonts w:ascii="Arial" w:hAnsi="Arial" w:cs="Arial"/>
          <w:color w:val="000000"/>
          <w:sz w:val="28"/>
          <w:szCs w:val="28"/>
        </w:rPr>
        <w:softHyphen/>
        <w:t>щено продукции на 63% больше, чем в 1948 г., сельское хозяйство полу</w:t>
      </w:r>
      <w:r w:rsidRPr="007D4180">
        <w:rPr>
          <w:rStyle w:val="320"/>
          <w:rFonts w:ascii="Arial" w:hAnsi="Arial" w:cs="Arial"/>
          <w:color w:val="000000"/>
          <w:sz w:val="28"/>
          <w:szCs w:val="28"/>
        </w:rPr>
        <w:softHyphen/>
        <w:t>чило минеральных удобрений вдвое больше, чем в 1940 г. Производи</w:t>
      </w:r>
      <w:r w:rsidRPr="007D4180">
        <w:rPr>
          <w:rStyle w:val="320"/>
          <w:rFonts w:ascii="Arial" w:hAnsi="Arial" w:cs="Arial"/>
          <w:color w:val="000000"/>
          <w:sz w:val="28"/>
          <w:szCs w:val="28"/>
        </w:rPr>
        <w:softHyphen/>
        <w:t>тельность труда выросла на 37%, возросла и заработная плата.</w:t>
      </w:r>
    </w:p>
    <w:p w14:paraId="432FCED5"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Была проведена большая работа по внедрению новой техники, вы</w:t>
      </w:r>
      <w:r w:rsidRPr="007D4180">
        <w:rPr>
          <w:rStyle w:val="320"/>
          <w:rFonts w:ascii="Arial" w:hAnsi="Arial" w:cs="Arial"/>
          <w:color w:val="000000"/>
          <w:sz w:val="28"/>
          <w:szCs w:val="28"/>
        </w:rPr>
        <w:softHyphen/>
        <w:t>сокопроизводительных и безопасных условий труда. Дальнейшее расши</w:t>
      </w:r>
      <w:r w:rsidRPr="007D4180">
        <w:rPr>
          <w:rStyle w:val="320"/>
          <w:rFonts w:ascii="Arial" w:hAnsi="Arial" w:cs="Arial"/>
          <w:color w:val="000000"/>
          <w:sz w:val="28"/>
          <w:szCs w:val="28"/>
        </w:rPr>
        <w:softHyphen/>
        <w:t>рение и развитие форм социалистического соревнования сыграло ре</w:t>
      </w:r>
      <w:r w:rsidRPr="007D4180">
        <w:rPr>
          <w:rStyle w:val="320"/>
          <w:rFonts w:ascii="Arial" w:hAnsi="Arial" w:cs="Arial"/>
          <w:color w:val="000000"/>
          <w:sz w:val="28"/>
          <w:szCs w:val="28"/>
        </w:rPr>
        <w:softHyphen/>
        <w:t>шающую роль в успехах химической промышленности, выросли кадры новаторов и передовиков производства; 256 коллективам ЦК профсоюза и Министерство химической промышленности присудили звание "Бригад отличного качества".</w:t>
      </w:r>
    </w:p>
    <w:p w14:paraId="1C1EAAF5" w14:textId="01A5CC1D"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Реализуя решения X съезда профсоюзов СССР, XII съезда проф</w:t>
      </w:r>
      <w:r w:rsidRPr="007D4180">
        <w:rPr>
          <w:rStyle w:val="320"/>
          <w:rFonts w:ascii="Arial" w:hAnsi="Arial" w:cs="Arial"/>
          <w:color w:val="000000"/>
          <w:sz w:val="28"/>
          <w:szCs w:val="28"/>
        </w:rPr>
        <w:softHyphen/>
        <w:t>союза и президиума ВЦСПС от 14</w:t>
      </w:r>
      <w:r w:rsidR="00B05F0A">
        <w:rPr>
          <w:rStyle w:val="320"/>
          <w:rFonts w:ascii="Arial" w:hAnsi="Arial" w:cs="Arial"/>
          <w:color w:val="000000"/>
          <w:sz w:val="28"/>
          <w:szCs w:val="28"/>
        </w:rPr>
        <w:t xml:space="preserve"> декабря 19</w:t>
      </w:r>
      <w:r w:rsidRPr="007D4180">
        <w:rPr>
          <w:rStyle w:val="320"/>
          <w:rFonts w:ascii="Arial" w:hAnsi="Arial" w:cs="Arial"/>
          <w:color w:val="000000"/>
          <w:sz w:val="28"/>
          <w:szCs w:val="28"/>
        </w:rPr>
        <w:t>49 г., профсоюзные организации повысили требовательность к хозяйственным руководителям за улуч</w:t>
      </w:r>
      <w:r w:rsidRPr="007D4180">
        <w:rPr>
          <w:rStyle w:val="320"/>
          <w:rFonts w:ascii="Arial" w:hAnsi="Arial" w:cs="Arial"/>
          <w:color w:val="000000"/>
          <w:sz w:val="28"/>
          <w:szCs w:val="28"/>
        </w:rPr>
        <w:softHyphen/>
        <w:t>шение условий труда на производстве.</w:t>
      </w:r>
    </w:p>
    <w:p w14:paraId="5F9129DB"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За отчетный период был осуществлен ряд мероприятий по улуч</w:t>
      </w:r>
      <w:r w:rsidRPr="007D4180">
        <w:rPr>
          <w:rStyle w:val="320"/>
          <w:rFonts w:ascii="Arial" w:hAnsi="Arial" w:cs="Arial"/>
          <w:color w:val="000000"/>
          <w:sz w:val="28"/>
          <w:szCs w:val="28"/>
        </w:rPr>
        <w:softHyphen/>
        <w:t>шению медицинского и санаторно-курортного обслуживания трудящихся. В 1950 т. было направлено в санатории, дома отдыха и профилактории рабочих и служащих на 26% больше, чем в 1948 г., на 50% увеличилась пропускная способность санаториев и домов отдыха, построено шесть больниц и поликлиник, пять профилакториев, 17 домов отдыха и 15 яс</w:t>
      </w:r>
      <w:r w:rsidRPr="007D4180">
        <w:rPr>
          <w:rStyle w:val="320"/>
          <w:rFonts w:ascii="Arial" w:hAnsi="Arial" w:cs="Arial"/>
          <w:color w:val="000000"/>
          <w:sz w:val="28"/>
          <w:szCs w:val="28"/>
        </w:rPr>
        <w:softHyphen/>
        <w:t>лей.</w:t>
      </w:r>
    </w:p>
    <w:p w14:paraId="5EFFA0E1"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20"/>
          <w:rFonts w:ascii="Arial" w:hAnsi="Arial" w:cs="Arial"/>
          <w:color w:val="000000"/>
          <w:sz w:val="28"/>
          <w:szCs w:val="28"/>
        </w:rPr>
        <w:t>Признав работу ЦК профсоюза удовлетворительной, съезд опреде</w:t>
      </w:r>
      <w:r w:rsidRPr="007D4180">
        <w:rPr>
          <w:rStyle w:val="320"/>
          <w:rFonts w:ascii="Arial" w:hAnsi="Arial" w:cs="Arial"/>
          <w:color w:val="000000"/>
          <w:sz w:val="28"/>
          <w:szCs w:val="28"/>
        </w:rPr>
        <w:softHyphen/>
        <w:t>лил очередные задачи профсоюзных организаций, направленные на</w:t>
      </w:r>
      <w:r w:rsidR="00212254" w:rsidRPr="007D4180">
        <w:rPr>
          <w:rStyle w:val="320"/>
          <w:rFonts w:ascii="Arial" w:hAnsi="Arial" w:cs="Arial"/>
          <w:color w:val="000000"/>
          <w:sz w:val="28"/>
          <w:szCs w:val="28"/>
        </w:rPr>
        <w:t xml:space="preserve"> </w:t>
      </w:r>
      <w:r w:rsidRPr="007D4180">
        <w:rPr>
          <w:rStyle w:val="34"/>
          <w:rFonts w:ascii="Arial" w:hAnsi="Arial" w:cs="Arial"/>
          <w:color w:val="000000"/>
          <w:sz w:val="28"/>
          <w:szCs w:val="28"/>
        </w:rPr>
        <w:t>дальнейшее развитие социалистического соревнования, улучшение ра</w:t>
      </w:r>
      <w:r w:rsidRPr="007D4180">
        <w:rPr>
          <w:rStyle w:val="34"/>
          <w:rFonts w:ascii="Arial" w:hAnsi="Arial" w:cs="Arial"/>
          <w:color w:val="000000"/>
          <w:sz w:val="28"/>
          <w:szCs w:val="28"/>
        </w:rPr>
        <w:softHyphen/>
        <w:t>боты стахановских школ, улучшение руководства работой постоянно действующих производственных совещаний, правильную организацию заработной платы, борьбу против уравниловки, внедрение сдельной оп</w:t>
      </w:r>
      <w:r w:rsidRPr="007D4180">
        <w:rPr>
          <w:rStyle w:val="34"/>
          <w:rFonts w:ascii="Arial" w:hAnsi="Arial" w:cs="Arial"/>
          <w:color w:val="000000"/>
          <w:sz w:val="28"/>
          <w:szCs w:val="28"/>
        </w:rPr>
        <w:softHyphen/>
        <w:t>латы труда, применение премиально-поощрительной системы оплаты труда и улучшение нормирования труда; развитие массового изобрета</w:t>
      </w:r>
      <w:r w:rsidRPr="007D4180">
        <w:rPr>
          <w:rStyle w:val="34"/>
          <w:rFonts w:ascii="Arial" w:hAnsi="Arial" w:cs="Arial"/>
          <w:color w:val="000000"/>
          <w:sz w:val="28"/>
          <w:szCs w:val="28"/>
        </w:rPr>
        <w:softHyphen/>
        <w:t>тельства и рационализации, улучшение работы по охране труда, сана</w:t>
      </w:r>
      <w:r w:rsidRPr="007D4180">
        <w:rPr>
          <w:rStyle w:val="34"/>
          <w:rFonts w:ascii="Arial" w:hAnsi="Arial" w:cs="Arial"/>
          <w:color w:val="000000"/>
          <w:sz w:val="28"/>
          <w:szCs w:val="28"/>
        </w:rPr>
        <w:softHyphen/>
        <w:t>торно-курортного обслуживания, выполнение планов жилищного строи</w:t>
      </w:r>
      <w:r w:rsidRPr="007D4180">
        <w:rPr>
          <w:rStyle w:val="34"/>
          <w:rFonts w:ascii="Arial" w:hAnsi="Arial" w:cs="Arial"/>
          <w:color w:val="000000"/>
          <w:sz w:val="28"/>
          <w:szCs w:val="28"/>
        </w:rPr>
        <w:softHyphen/>
        <w:t>тельства и т.д.</w:t>
      </w:r>
    </w:p>
    <w:p w14:paraId="0FCBCE47"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На I организационном Пленуме, состоявшемся 9 марта 1951 г., председателем ЦК профсоюза был избран Н.М. Ковалев, секретарем - Л.А. Мышко.</w:t>
      </w:r>
    </w:p>
    <w:p w14:paraId="18B53AE9"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23-25 апреля 1954 г. состоялся XIV съезд профсоюза рабочих хи</w:t>
      </w:r>
      <w:r w:rsidRPr="007D4180">
        <w:rPr>
          <w:rStyle w:val="34"/>
          <w:rFonts w:ascii="Arial" w:hAnsi="Arial" w:cs="Arial"/>
          <w:color w:val="000000"/>
          <w:sz w:val="28"/>
          <w:szCs w:val="28"/>
        </w:rPr>
        <w:softHyphen/>
        <w:t>мической промышленности. На нем присутствовало 266 делегатов от 720 тыс. членов профсоюза</w:t>
      </w:r>
      <w:r w:rsidRPr="007D4180">
        <w:rPr>
          <w:rStyle w:val="34"/>
          <w:rFonts w:ascii="Arial" w:hAnsi="Arial" w:cs="Arial"/>
          <w:color w:val="000000"/>
          <w:sz w:val="28"/>
          <w:szCs w:val="28"/>
          <w:vertAlign w:val="superscript"/>
        </w:rPr>
        <w:t>28</w:t>
      </w:r>
      <w:r w:rsidRPr="007D4180">
        <w:rPr>
          <w:rStyle w:val="34"/>
          <w:rFonts w:ascii="Arial" w:hAnsi="Arial" w:cs="Arial"/>
          <w:color w:val="000000"/>
          <w:sz w:val="28"/>
          <w:szCs w:val="28"/>
        </w:rPr>
        <w:t>.</w:t>
      </w:r>
    </w:p>
    <w:p w14:paraId="7BA1AA33"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Заслушав отчетный доклад ЦК профсоюза, съезд отметил, что за отчетный период в химической промышленности особенно бурно разви</w:t>
      </w:r>
      <w:r w:rsidRPr="007D4180">
        <w:rPr>
          <w:rStyle w:val="34"/>
          <w:rFonts w:ascii="Arial" w:hAnsi="Arial" w:cs="Arial"/>
          <w:color w:val="000000"/>
          <w:sz w:val="28"/>
          <w:szCs w:val="28"/>
        </w:rPr>
        <w:softHyphen/>
        <w:t>валось производство искусственного волокна, увеличившее выпуск про</w:t>
      </w:r>
      <w:r w:rsidRPr="007D4180">
        <w:rPr>
          <w:rStyle w:val="34"/>
          <w:rFonts w:ascii="Arial" w:hAnsi="Arial" w:cs="Arial"/>
          <w:color w:val="000000"/>
          <w:sz w:val="28"/>
          <w:szCs w:val="28"/>
        </w:rPr>
        <w:softHyphen/>
        <w:t>дукции более чем в 2,5 раза. Вступило в строй большое количество но</w:t>
      </w:r>
      <w:r w:rsidRPr="007D4180">
        <w:rPr>
          <w:rStyle w:val="34"/>
          <w:rFonts w:ascii="Arial" w:hAnsi="Arial" w:cs="Arial"/>
          <w:color w:val="000000"/>
          <w:sz w:val="28"/>
          <w:szCs w:val="28"/>
        </w:rPr>
        <w:softHyphen/>
        <w:t>вых производств, производительность труда повысилась на 25%.</w:t>
      </w:r>
    </w:p>
    <w:p w14:paraId="040B5127" w14:textId="5C98C81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В 1953 г. предприятия химической промышленности выдали сель</w:t>
      </w:r>
      <w:r w:rsidRPr="007D4180">
        <w:rPr>
          <w:rStyle w:val="34"/>
          <w:rFonts w:ascii="Arial" w:hAnsi="Arial" w:cs="Arial"/>
          <w:color w:val="000000"/>
          <w:sz w:val="28"/>
          <w:szCs w:val="28"/>
        </w:rPr>
        <w:softHyphen/>
      </w:r>
      <w:r w:rsidRPr="007D4180">
        <w:rPr>
          <w:rStyle w:val="34"/>
          <w:rFonts w:ascii="Arial" w:hAnsi="Arial" w:cs="Arial"/>
          <w:color w:val="000000"/>
          <w:sz w:val="28"/>
          <w:szCs w:val="28"/>
        </w:rPr>
        <w:lastRenderedPageBreak/>
        <w:t>скому хозяйству 100 тыс. т</w:t>
      </w:r>
      <w:r w:rsidR="00DD5B1D">
        <w:rPr>
          <w:rStyle w:val="34"/>
          <w:rFonts w:ascii="Arial" w:hAnsi="Arial" w:cs="Arial"/>
          <w:color w:val="000000"/>
          <w:sz w:val="28"/>
          <w:szCs w:val="28"/>
        </w:rPr>
        <w:t>онн</w:t>
      </w:r>
      <w:r w:rsidRPr="007D4180">
        <w:rPr>
          <w:rStyle w:val="34"/>
          <w:rFonts w:ascii="Arial" w:hAnsi="Arial" w:cs="Arial"/>
          <w:color w:val="000000"/>
          <w:sz w:val="28"/>
          <w:szCs w:val="28"/>
        </w:rPr>
        <w:t xml:space="preserve"> минеральных удобрений сверх плана, по</w:t>
      </w:r>
      <w:r w:rsidRPr="007D4180">
        <w:rPr>
          <w:rStyle w:val="34"/>
          <w:rFonts w:ascii="Arial" w:hAnsi="Arial" w:cs="Arial"/>
          <w:color w:val="000000"/>
          <w:sz w:val="28"/>
          <w:szCs w:val="28"/>
        </w:rPr>
        <w:softHyphen/>
        <w:t>явился новый вид социалистического соревнования - за увеличение вы</w:t>
      </w:r>
      <w:r w:rsidRPr="007D4180">
        <w:rPr>
          <w:rStyle w:val="34"/>
          <w:rFonts w:ascii="Arial" w:hAnsi="Arial" w:cs="Arial"/>
          <w:color w:val="000000"/>
          <w:sz w:val="28"/>
          <w:szCs w:val="28"/>
        </w:rPr>
        <w:softHyphen/>
        <w:t>пуска минеральных удобрений, быстрейшее выполнение заказов сель</w:t>
      </w:r>
      <w:r w:rsidRPr="007D4180">
        <w:rPr>
          <w:rStyle w:val="34"/>
          <w:rFonts w:ascii="Arial" w:hAnsi="Arial" w:cs="Arial"/>
          <w:color w:val="000000"/>
          <w:sz w:val="28"/>
          <w:szCs w:val="28"/>
        </w:rPr>
        <w:softHyphen/>
        <w:t>ского хозяйства.</w:t>
      </w:r>
    </w:p>
    <w:p w14:paraId="41350AED" w14:textId="4F8F141A"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Социалистическое соревнование вышло на новый уровень. Его от</w:t>
      </w:r>
      <w:r w:rsidRPr="007D4180">
        <w:rPr>
          <w:rStyle w:val="34"/>
          <w:rFonts w:ascii="Arial" w:hAnsi="Arial" w:cs="Arial"/>
          <w:color w:val="000000"/>
          <w:sz w:val="28"/>
          <w:szCs w:val="28"/>
        </w:rPr>
        <w:softHyphen/>
        <w:t xml:space="preserve">личительной чертой стала борьба за увеличение объема продукции с действующего оборудования на тех же производственных </w:t>
      </w:r>
      <w:r w:rsidR="000D4766" w:rsidRPr="007D4180">
        <w:rPr>
          <w:rStyle w:val="34"/>
          <w:rFonts w:ascii="Arial" w:hAnsi="Arial" w:cs="Arial"/>
          <w:color w:val="000000"/>
          <w:sz w:val="28"/>
          <w:szCs w:val="28"/>
        </w:rPr>
        <w:t>площадях;</w:t>
      </w:r>
      <w:r w:rsidRPr="007D4180">
        <w:rPr>
          <w:rStyle w:val="34"/>
          <w:rFonts w:ascii="Arial" w:hAnsi="Arial" w:cs="Arial"/>
          <w:color w:val="000000"/>
          <w:sz w:val="28"/>
          <w:szCs w:val="28"/>
        </w:rPr>
        <w:t xml:space="preserve"> 270</w:t>
      </w:r>
      <w:r w:rsidR="00042468">
        <w:rPr>
          <w:rStyle w:val="34"/>
          <w:rFonts w:ascii="Arial" w:hAnsi="Arial" w:cs="Arial"/>
          <w:color w:val="000000"/>
          <w:sz w:val="28"/>
          <w:szCs w:val="28"/>
        </w:rPr>
        <w:t> </w:t>
      </w:r>
      <w:r w:rsidRPr="007D4180">
        <w:rPr>
          <w:rStyle w:val="34"/>
          <w:rFonts w:ascii="Arial" w:hAnsi="Arial" w:cs="Arial"/>
          <w:color w:val="000000"/>
          <w:sz w:val="28"/>
          <w:szCs w:val="28"/>
        </w:rPr>
        <w:t>млн руб. было израсходовано на улучшение условий труда, реконст</w:t>
      </w:r>
      <w:r w:rsidRPr="007D4180">
        <w:rPr>
          <w:rStyle w:val="34"/>
          <w:rFonts w:ascii="Arial" w:hAnsi="Arial" w:cs="Arial"/>
          <w:color w:val="000000"/>
          <w:sz w:val="28"/>
          <w:szCs w:val="28"/>
        </w:rPr>
        <w:softHyphen/>
        <w:t>рукцию производств и механизацию трудоемких работ, что позволило снизить загазованность на ряде химических производств, на 5% снизить травматизм, на 12% - количество несчастных случаев на производстве. Совместно с министерствами были разработаны новые научно обосно</w:t>
      </w:r>
      <w:r w:rsidRPr="007D4180">
        <w:rPr>
          <w:rStyle w:val="34"/>
          <w:rFonts w:ascii="Arial" w:hAnsi="Arial" w:cs="Arial"/>
          <w:color w:val="000000"/>
          <w:sz w:val="28"/>
          <w:szCs w:val="28"/>
        </w:rPr>
        <w:softHyphen/>
        <w:t>ванные нормы лечебно-профилактического питания.</w:t>
      </w:r>
    </w:p>
    <w:p w14:paraId="2AF1040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Произошел дальнейший рост и организационное укрепление проф</w:t>
      </w:r>
      <w:r w:rsidRPr="007D4180">
        <w:rPr>
          <w:rStyle w:val="34"/>
          <w:rFonts w:ascii="Arial" w:hAnsi="Arial" w:cs="Arial"/>
          <w:color w:val="000000"/>
          <w:sz w:val="28"/>
          <w:szCs w:val="28"/>
        </w:rPr>
        <w:softHyphen/>
        <w:t>союза. Число членов увеличилось на 26%, а охват профчленством достиг 91,8% против 90,7% в 1951 г.</w:t>
      </w:r>
    </w:p>
    <w:p w14:paraId="7B3584BE"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Увеличение бюджета на 41% создало дополнительные возможности для развития культурно-массовой и физкультурной работы.</w:t>
      </w:r>
    </w:p>
    <w:p w14:paraId="4F32704C"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Признав работу ЦК профсоюза удовлетворительной, съезд обязал профсоюзные комитеты с большей настойчивостью поддерживать и рас</w:t>
      </w:r>
      <w:r w:rsidRPr="007D4180">
        <w:rPr>
          <w:rStyle w:val="35"/>
          <w:rFonts w:ascii="Arial" w:hAnsi="Arial" w:cs="Arial"/>
          <w:color w:val="000000"/>
          <w:sz w:val="28"/>
          <w:szCs w:val="28"/>
        </w:rPr>
        <w:softHyphen/>
        <w:t>пространять передовые начинания рабочих и инженерно-технических работников, усилить контроль за выполнением коллективных договоров, повысить уровень организационно-массовой работы.</w:t>
      </w:r>
    </w:p>
    <w:p w14:paraId="5D0AF670"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Состоявшийся 25 апреля организационный Пленум избрал предсе</w:t>
      </w:r>
      <w:r w:rsidRPr="007D4180">
        <w:rPr>
          <w:rStyle w:val="35"/>
          <w:rFonts w:ascii="Arial" w:hAnsi="Arial" w:cs="Arial"/>
          <w:color w:val="000000"/>
          <w:sz w:val="28"/>
          <w:szCs w:val="28"/>
        </w:rPr>
        <w:softHyphen/>
        <w:t>дателем ЦК профсоюза Н.М. Ковалева, секретарем - В.А. Ситникова.</w:t>
      </w:r>
    </w:p>
    <w:p w14:paraId="089D16EF"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XV съезд профсоюза рабочих химической промышленности со</w:t>
      </w:r>
      <w:r w:rsidRPr="007D4180">
        <w:rPr>
          <w:rStyle w:val="35"/>
          <w:rFonts w:ascii="Arial" w:hAnsi="Arial" w:cs="Arial"/>
          <w:color w:val="000000"/>
          <w:sz w:val="28"/>
          <w:szCs w:val="28"/>
        </w:rPr>
        <w:softHyphen/>
        <w:t>стоялся 16-18 апреля 1956 г. На нем присутствовало 285 делегатов от</w:t>
      </w:r>
      <w:r w:rsidR="00212254" w:rsidRPr="007D4180">
        <w:rPr>
          <w:rStyle w:val="35"/>
          <w:rFonts w:ascii="Arial" w:hAnsi="Arial" w:cs="Arial"/>
          <w:color w:val="000000"/>
          <w:sz w:val="28"/>
          <w:szCs w:val="28"/>
        </w:rPr>
        <w:t xml:space="preserve"> </w:t>
      </w:r>
      <w:r w:rsidRPr="007D4180">
        <w:rPr>
          <w:rStyle w:val="35"/>
          <w:rFonts w:ascii="Arial" w:hAnsi="Arial" w:cs="Arial"/>
          <w:color w:val="000000"/>
          <w:sz w:val="28"/>
          <w:szCs w:val="28"/>
        </w:rPr>
        <w:t>800 тыс. членов профсоюза.</w:t>
      </w:r>
    </w:p>
    <w:p w14:paraId="0D85860D"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Съезд заслушал и обсудил отчетный доклад ЦК профсоюза, в кото</w:t>
      </w:r>
      <w:r w:rsidRPr="007D4180">
        <w:rPr>
          <w:rStyle w:val="35"/>
          <w:rFonts w:ascii="Arial" w:hAnsi="Arial" w:cs="Arial"/>
          <w:color w:val="000000"/>
          <w:sz w:val="28"/>
          <w:szCs w:val="28"/>
        </w:rPr>
        <w:softHyphen/>
        <w:t>ром отмечалось, что благодаря ударному труду и социалистическому соревнованию трудящиеся химической промышленности досрочно вы</w:t>
      </w:r>
      <w:r w:rsidRPr="007D4180">
        <w:rPr>
          <w:rStyle w:val="35"/>
          <w:rFonts w:ascii="Arial" w:hAnsi="Arial" w:cs="Arial"/>
          <w:color w:val="000000"/>
          <w:sz w:val="28"/>
          <w:szCs w:val="28"/>
        </w:rPr>
        <w:softHyphen/>
        <w:t>полнили задания пятого пятилетнего плана развития народного хозяйст</w:t>
      </w:r>
      <w:r w:rsidRPr="007D4180">
        <w:rPr>
          <w:rStyle w:val="35"/>
          <w:rFonts w:ascii="Arial" w:hAnsi="Arial" w:cs="Arial"/>
          <w:color w:val="000000"/>
          <w:sz w:val="28"/>
          <w:szCs w:val="28"/>
        </w:rPr>
        <w:softHyphen/>
        <w:t>ва за 4 года и 4 мес.</w:t>
      </w:r>
    </w:p>
    <w:p w14:paraId="56744F2D"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Выпуск химической промышленности в 1955 г. увеличился по срав</w:t>
      </w:r>
      <w:r w:rsidRPr="007D4180">
        <w:rPr>
          <w:rStyle w:val="35"/>
          <w:rFonts w:ascii="Arial" w:hAnsi="Arial" w:cs="Arial"/>
          <w:color w:val="000000"/>
          <w:sz w:val="28"/>
          <w:szCs w:val="28"/>
        </w:rPr>
        <w:softHyphen/>
        <w:t>нению с 1950 г. более чем в 2 раза, искусственного волокна - в 5,3 раза, производительность труда выросла на 20,8%.</w:t>
      </w:r>
    </w:p>
    <w:p w14:paraId="470E62DD" w14:textId="52A0AFE9"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Увеличение производства минеральных удобрений обеспечило подъем в сельском хозяйстве; повысив урожайность в 2-3 раза и со</w:t>
      </w:r>
      <w:r w:rsidRPr="007D4180">
        <w:rPr>
          <w:rStyle w:val="35"/>
          <w:rFonts w:ascii="Arial" w:hAnsi="Arial" w:cs="Arial"/>
          <w:color w:val="000000"/>
          <w:sz w:val="28"/>
          <w:szCs w:val="28"/>
        </w:rPr>
        <w:softHyphen/>
        <w:t>кратив трудовые затраты на 1 т</w:t>
      </w:r>
      <w:r w:rsidR="00DD5B1D">
        <w:rPr>
          <w:rStyle w:val="35"/>
          <w:rFonts w:ascii="Arial" w:hAnsi="Arial" w:cs="Arial"/>
          <w:color w:val="000000"/>
          <w:sz w:val="28"/>
          <w:szCs w:val="28"/>
        </w:rPr>
        <w:t>онн</w:t>
      </w:r>
      <w:r w:rsidRPr="007D4180">
        <w:rPr>
          <w:rStyle w:val="35"/>
          <w:rFonts w:ascii="Arial" w:hAnsi="Arial" w:cs="Arial"/>
          <w:color w:val="000000"/>
          <w:sz w:val="28"/>
          <w:szCs w:val="28"/>
        </w:rPr>
        <w:t xml:space="preserve"> зерна на 40%.</w:t>
      </w:r>
    </w:p>
    <w:p w14:paraId="0DF3993F"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Коллективы заводов "Каучук", Московского и Ярославского шинных, комбината "Клинволокно" и др. добились высоких показателей в работе и ежеквартально завоевывали 1-е места по итогам Всесоюзного социалистического соревнования.</w:t>
      </w:r>
    </w:p>
    <w:p w14:paraId="554ABB03"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Были введены в строй первая очередь Лисичанского химического комбината, Орский завод синтетического спирта, Красноярский завод СК, Грозненский химический завод, Березниковский калийный комбинат.</w:t>
      </w:r>
    </w:p>
    <w:p w14:paraId="2EF5339D"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5"/>
          <w:rFonts w:ascii="Arial" w:hAnsi="Arial" w:cs="Arial"/>
          <w:color w:val="000000"/>
          <w:sz w:val="28"/>
          <w:szCs w:val="28"/>
        </w:rPr>
        <w:t>Резкому повышению производительности труда, увеличению выпус</w:t>
      </w:r>
      <w:r w:rsidRPr="007D4180">
        <w:rPr>
          <w:rStyle w:val="35"/>
          <w:rFonts w:ascii="Arial" w:hAnsi="Arial" w:cs="Arial"/>
          <w:color w:val="000000"/>
          <w:sz w:val="28"/>
          <w:szCs w:val="28"/>
        </w:rPr>
        <w:softHyphen/>
      </w:r>
      <w:r w:rsidRPr="007D4180">
        <w:rPr>
          <w:rStyle w:val="35"/>
          <w:rFonts w:ascii="Arial" w:hAnsi="Arial" w:cs="Arial"/>
          <w:color w:val="000000"/>
          <w:sz w:val="28"/>
          <w:szCs w:val="28"/>
        </w:rPr>
        <w:lastRenderedPageBreak/>
        <w:t>ка продукции и улучшению ее качества способствовало начавшееся Все</w:t>
      </w:r>
      <w:r w:rsidRPr="007D4180">
        <w:rPr>
          <w:rStyle w:val="35"/>
          <w:rFonts w:ascii="Arial" w:hAnsi="Arial" w:cs="Arial"/>
          <w:color w:val="000000"/>
          <w:sz w:val="28"/>
          <w:szCs w:val="28"/>
        </w:rPr>
        <w:softHyphen/>
        <w:t>союзное социалистическое соревнование за достижение наивысших по</w:t>
      </w:r>
      <w:r w:rsidRPr="007D4180">
        <w:rPr>
          <w:rStyle w:val="35"/>
          <w:rFonts w:ascii="Arial" w:hAnsi="Arial" w:cs="Arial"/>
          <w:color w:val="000000"/>
          <w:sz w:val="28"/>
          <w:szCs w:val="28"/>
        </w:rPr>
        <w:softHyphen/>
        <w:t>казателей по трем профессиям: печников сернокислотных производств, вулканизаторщиков шинной промышленности и аппаратчиков контактных печей промышленности синтетического каучука.</w:t>
      </w:r>
    </w:p>
    <w:p w14:paraId="0FC9D97E" w14:textId="77777777" w:rsidR="00A9690A" w:rsidRPr="007D4180" w:rsidRDefault="00A9690A" w:rsidP="00536693">
      <w:pPr>
        <w:pStyle w:val="31"/>
        <w:shd w:val="clear" w:color="auto" w:fill="auto"/>
        <w:spacing w:before="0" w:line="240" w:lineRule="auto"/>
        <w:ind w:left="20" w:right="-1" w:firstLine="620"/>
        <w:rPr>
          <w:rStyle w:val="35"/>
          <w:rFonts w:ascii="Arial" w:hAnsi="Arial" w:cs="Arial"/>
          <w:color w:val="000000"/>
          <w:sz w:val="28"/>
          <w:szCs w:val="28"/>
        </w:rPr>
      </w:pPr>
      <w:r w:rsidRPr="007D4180">
        <w:rPr>
          <w:rStyle w:val="35"/>
          <w:rFonts w:ascii="Arial" w:hAnsi="Arial" w:cs="Arial"/>
          <w:color w:val="000000"/>
          <w:sz w:val="28"/>
          <w:szCs w:val="28"/>
        </w:rPr>
        <w:t>Получила дальнейшее развитие воспитательная, культурно-массо</w:t>
      </w:r>
      <w:r w:rsidRPr="007D4180">
        <w:rPr>
          <w:rStyle w:val="35"/>
          <w:rFonts w:ascii="Arial" w:hAnsi="Arial" w:cs="Arial"/>
          <w:color w:val="000000"/>
          <w:sz w:val="28"/>
          <w:szCs w:val="28"/>
        </w:rPr>
        <w:softHyphen/>
        <w:t>вая и физкультурная работа. Работали 162 клуба, 282 библиотеки, 2200 красных уголков, свыше 200 киноустановок. На 30% выросло коли</w:t>
      </w:r>
      <w:r w:rsidRPr="007D4180">
        <w:rPr>
          <w:rStyle w:val="35"/>
          <w:rFonts w:ascii="Arial" w:hAnsi="Arial" w:cs="Arial"/>
          <w:color w:val="000000"/>
          <w:sz w:val="28"/>
          <w:szCs w:val="28"/>
        </w:rPr>
        <w:softHyphen/>
        <w:t>чество участников художественной самодеятельности. Спортивное об</w:t>
      </w:r>
      <w:r w:rsidRPr="007D4180">
        <w:rPr>
          <w:rStyle w:val="35"/>
          <w:rFonts w:ascii="Arial" w:hAnsi="Arial" w:cs="Arial"/>
          <w:color w:val="000000"/>
          <w:sz w:val="28"/>
          <w:szCs w:val="28"/>
        </w:rPr>
        <w:softHyphen/>
        <w:t>щество "Химик" увеличило количество членов на 20%.</w:t>
      </w:r>
    </w:p>
    <w:p w14:paraId="4DA966E0"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Продолжали развиваться и крепнуть международные связи. Деле</w:t>
      </w:r>
      <w:r w:rsidRPr="007D4180">
        <w:rPr>
          <w:rStyle w:val="36"/>
          <w:rFonts w:ascii="Arial" w:hAnsi="Arial" w:cs="Arial"/>
          <w:color w:val="000000"/>
          <w:sz w:val="28"/>
          <w:szCs w:val="28"/>
        </w:rPr>
        <w:softHyphen/>
        <w:t>гации профсоюза побывали во Франции, Италии, Румынии и ГДР.</w:t>
      </w:r>
    </w:p>
    <w:p w14:paraId="76DC90BD" w14:textId="515197EC"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Количественно за отчетный период профсоюз вырос на 11%, улуч</w:t>
      </w:r>
      <w:r w:rsidRPr="007D4180">
        <w:rPr>
          <w:rStyle w:val="36"/>
          <w:rFonts w:ascii="Arial" w:hAnsi="Arial" w:cs="Arial"/>
          <w:color w:val="000000"/>
          <w:sz w:val="28"/>
          <w:szCs w:val="28"/>
        </w:rPr>
        <w:softHyphen/>
        <w:t>шилась работа по воспитанию и обучению профактива, численность ко</w:t>
      </w:r>
      <w:r w:rsidRPr="007D4180">
        <w:rPr>
          <w:rStyle w:val="36"/>
          <w:rFonts w:ascii="Arial" w:hAnsi="Arial" w:cs="Arial"/>
          <w:color w:val="000000"/>
          <w:sz w:val="28"/>
          <w:szCs w:val="28"/>
        </w:rPr>
        <w:softHyphen/>
        <w:t>торого увеличилась на 44000 чел</w:t>
      </w:r>
      <w:r w:rsidR="00DD5B1D">
        <w:rPr>
          <w:rStyle w:val="36"/>
          <w:rFonts w:ascii="Arial" w:hAnsi="Arial" w:cs="Arial"/>
          <w:color w:val="000000"/>
          <w:sz w:val="28"/>
          <w:szCs w:val="28"/>
        </w:rPr>
        <w:t>овек</w:t>
      </w:r>
      <w:r w:rsidRPr="007D4180">
        <w:rPr>
          <w:rStyle w:val="36"/>
          <w:rFonts w:ascii="Arial" w:hAnsi="Arial" w:cs="Arial"/>
          <w:color w:val="000000"/>
          <w:sz w:val="28"/>
          <w:szCs w:val="28"/>
        </w:rPr>
        <w:t>.</w:t>
      </w:r>
    </w:p>
    <w:p w14:paraId="06A99C0C"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Съезд определил основные направления деятельности и очередные задачи, важнейшей из которых стало вовлечение всех трудящихся в со</w:t>
      </w:r>
      <w:r w:rsidRPr="007D4180">
        <w:rPr>
          <w:rStyle w:val="36"/>
          <w:rFonts w:ascii="Arial" w:hAnsi="Arial" w:cs="Arial"/>
          <w:color w:val="000000"/>
          <w:sz w:val="28"/>
          <w:szCs w:val="28"/>
        </w:rPr>
        <w:softHyphen/>
        <w:t>ревнование.</w:t>
      </w:r>
    </w:p>
    <w:p w14:paraId="33D435BA"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Основой деятельности профсоюза съезд определил заботу о чело</w:t>
      </w:r>
      <w:r w:rsidRPr="007D4180">
        <w:rPr>
          <w:rStyle w:val="36"/>
          <w:rFonts w:ascii="Arial" w:hAnsi="Arial" w:cs="Arial"/>
          <w:color w:val="000000"/>
          <w:sz w:val="28"/>
          <w:szCs w:val="28"/>
        </w:rPr>
        <w:softHyphen/>
        <w:t>веке и его благосостоянии, на это должна была быть направлена дея</w:t>
      </w:r>
      <w:r w:rsidRPr="007D4180">
        <w:rPr>
          <w:rStyle w:val="36"/>
          <w:rFonts w:ascii="Arial" w:hAnsi="Arial" w:cs="Arial"/>
          <w:color w:val="000000"/>
          <w:sz w:val="28"/>
          <w:szCs w:val="28"/>
        </w:rPr>
        <w:softHyphen/>
        <w:t>тельность профсоюзных организаций в области заработной платы, мате</w:t>
      </w:r>
      <w:r w:rsidRPr="007D4180">
        <w:rPr>
          <w:rStyle w:val="36"/>
          <w:rFonts w:ascii="Arial" w:hAnsi="Arial" w:cs="Arial"/>
          <w:color w:val="000000"/>
          <w:sz w:val="28"/>
          <w:szCs w:val="28"/>
        </w:rPr>
        <w:softHyphen/>
        <w:t>риального стимулирования, охраны труда и социального страхования, жилищно-бытового обслуживания трудящихся.</w:t>
      </w:r>
    </w:p>
    <w:p w14:paraId="6F1DF157"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Председателем ЦК профсоюза был избран Н.М. Ковалев, секрета</w:t>
      </w:r>
      <w:r w:rsidRPr="007D4180">
        <w:rPr>
          <w:rStyle w:val="36"/>
          <w:rFonts w:ascii="Arial" w:hAnsi="Arial" w:cs="Arial"/>
          <w:color w:val="000000"/>
          <w:sz w:val="28"/>
          <w:szCs w:val="28"/>
        </w:rPr>
        <w:softHyphen/>
        <w:t>рем - В.А. Ситников.</w:t>
      </w:r>
    </w:p>
    <w:p w14:paraId="6AC08F76"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В мае 1957 г. Верховный Совет СССР принял Закон "О дальнейшем совершенствовании организационного управления промышленностью и строительством". В соответствии с этим Законом были упразднены мини</w:t>
      </w:r>
      <w:r w:rsidRPr="007D4180">
        <w:rPr>
          <w:rStyle w:val="36"/>
          <w:rFonts w:ascii="Arial" w:hAnsi="Arial" w:cs="Arial"/>
          <w:color w:val="000000"/>
          <w:sz w:val="28"/>
          <w:szCs w:val="28"/>
        </w:rPr>
        <w:softHyphen/>
        <w:t>стерства и ведомства и созданы Советы Народного Хозяйства по адми</w:t>
      </w:r>
      <w:r w:rsidRPr="007D4180">
        <w:rPr>
          <w:rStyle w:val="36"/>
          <w:rFonts w:ascii="Arial" w:hAnsi="Arial" w:cs="Arial"/>
          <w:color w:val="000000"/>
          <w:sz w:val="28"/>
          <w:szCs w:val="28"/>
        </w:rPr>
        <w:softHyphen/>
        <w:t>нистративным и экономическим районам. Изменился принцип управле</w:t>
      </w:r>
      <w:r w:rsidRPr="007D4180">
        <w:rPr>
          <w:rStyle w:val="36"/>
          <w:rFonts w:ascii="Arial" w:hAnsi="Arial" w:cs="Arial"/>
          <w:color w:val="000000"/>
          <w:sz w:val="28"/>
          <w:szCs w:val="28"/>
        </w:rPr>
        <w:softHyphen/>
        <w:t>ния промышленностью - вместо отраслевого был установлен территори</w:t>
      </w:r>
      <w:r w:rsidRPr="007D4180">
        <w:rPr>
          <w:rStyle w:val="36"/>
          <w:rFonts w:ascii="Arial" w:hAnsi="Arial" w:cs="Arial"/>
          <w:color w:val="000000"/>
          <w:sz w:val="28"/>
          <w:szCs w:val="28"/>
        </w:rPr>
        <w:softHyphen/>
        <w:t>альный принцип.</w:t>
      </w:r>
    </w:p>
    <w:p w14:paraId="784CA19E"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Предприятия химической промышленности были переданы в сов</w:t>
      </w:r>
      <w:r w:rsidRPr="007D4180">
        <w:rPr>
          <w:rStyle w:val="36"/>
          <w:rFonts w:ascii="Arial" w:hAnsi="Arial" w:cs="Arial"/>
          <w:color w:val="000000"/>
          <w:sz w:val="28"/>
          <w:szCs w:val="28"/>
        </w:rPr>
        <w:softHyphen/>
        <w:t>нархозы, но Министерство химической промышленности было сохранено. За ним было оставлено руководство 29 научно-исследовательскими ин</w:t>
      </w:r>
      <w:r w:rsidRPr="007D4180">
        <w:rPr>
          <w:rStyle w:val="36"/>
          <w:rFonts w:ascii="Arial" w:hAnsi="Arial" w:cs="Arial"/>
          <w:color w:val="000000"/>
          <w:sz w:val="28"/>
          <w:szCs w:val="28"/>
        </w:rPr>
        <w:softHyphen/>
        <w:t>ститутами, 18 проектными организациями, 16 экспериментальными и опытными заводами. В июне 1958 г. Министерство химической промыш</w:t>
      </w:r>
      <w:r w:rsidRPr="007D4180">
        <w:rPr>
          <w:rStyle w:val="36"/>
          <w:rFonts w:ascii="Arial" w:hAnsi="Arial" w:cs="Arial"/>
          <w:color w:val="000000"/>
          <w:sz w:val="28"/>
          <w:szCs w:val="28"/>
        </w:rPr>
        <w:softHyphen/>
        <w:t>ленности было преобразовано в Государственный комитет Совета Мини</w:t>
      </w:r>
      <w:r w:rsidRPr="007D4180">
        <w:rPr>
          <w:rStyle w:val="36"/>
          <w:rFonts w:ascii="Arial" w:hAnsi="Arial" w:cs="Arial"/>
          <w:color w:val="000000"/>
          <w:sz w:val="28"/>
          <w:szCs w:val="28"/>
        </w:rPr>
        <w:softHyphen/>
        <w:t>стров СССР по химии.</w:t>
      </w:r>
    </w:p>
    <w:p w14:paraId="2EE11EFD"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В связи с изменениями в организации руководства народным хозяй</w:t>
      </w:r>
      <w:r w:rsidRPr="007D4180">
        <w:rPr>
          <w:rStyle w:val="36"/>
          <w:rFonts w:ascii="Arial" w:hAnsi="Arial" w:cs="Arial"/>
          <w:color w:val="000000"/>
          <w:sz w:val="28"/>
          <w:szCs w:val="28"/>
        </w:rPr>
        <w:softHyphen/>
        <w:t>ством были проведены мероприятия по перестройке профсоюзов.</w:t>
      </w:r>
    </w:p>
    <w:p w14:paraId="0D6E9BAB"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На VI Пленуме ВЦСПС были выработаны направления перестройки, смысл которых состоял в переносе центра тяжести профсоюзной работы на места, упрощении структуры построения профсоюзов, сохраняя при этом производственный принцип построения.</w:t>
      </w:r>
    </w:p>
    <w:p w14:paraId="675694BC"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6"/>
          <w:rFonts w:ascii="Arial" w:hAnsi="Arial" w:cs="Arial"/>
          <w:color w:val="000000"/>
          <w:sz w:val="28"/>
          <w:szCs w:val="28"/>
        </w:rPr>
        <w:t>Состоявшийся 6 сентября 1957 г. совместный Пленум ЦК проф</w:t>
      </w:r>
      <w:r w:rsidRPr="007D4180">
        <w:rPr>
          <w:rStyle w:val="36"/>
          <w:rFonts w:ascii="Arial" w:hAnsi="Arial" w:cs="Arial"/>
          <w:color w:val="000000"/>
          <w:sz w:val="28"/>
          <w:szCs w:val="28"/>
        </w:rPr>
        <w:softHyphen/>
        <w:t>союза рабочих нефтяной промышленности и ЦК профсоюза рабочих хи</w:t>
      </w:r>
      <w:r w:rsidRPr="007D4180">
        <w:rPr>
          <w:rStyle w:val="36"/>
          <w:rFonts w:ascii="Arial" w:hAnsi="Arial" w:cs="Arial"/>
          <w:color w:val="000000"/>
          <w:sz w:val="28"/>
          <w:szCs w:val="28"/>
        </w:rPr>
        <w:softHyphen/>
      </w:r>
      <w:r w:rsidRPr="007D4180">
        <w:rPr>
          <w:rStyle w:val="36"/>
          <w:rFonts w:ascii="Arial" w:hAnsi="Arial" w:cs="Arial"/>
          <w:color w:val="000000"/>
          <w:sz w:val="28"/>
          <w:szCs w:val="28"/>
        </w:rPr>
        <w:lastRenderedPageBreak/>
        <w:t>мической промышленности исходя из решений VI Пленума ВЦСПС при</w:t>
      </w:r>
      <w:r w:rsidRPr="007D4180">
        <w:rPr>
          <w:rStyle w:val="36"/>
          <w:rFonts w:ascii="Arial" w:hAnsi="Arial" w:cs="Arial"/>
          <w:color w:val="000000"/>
          <w:sz w:val="28"/>
          <w:szCs w:val="28"/>
        </w:rPr>
        <w:softHyphen/>
        <w:t>нял постановление об объединении этих профсоюзов в один - рабочих нефтяной и химической промышленности. Председателем ЦК профсоюза был избран В.А. Иванов, секретарем - Н.М. Ковалев.</w:t>
      </w:r>
    </w:p>
    <w:p w14:paraId="7F94D12D"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 xml:space="preserve">26-28 мая 1958 г. состоялся </w:t>
      </w:r>
      <w:r w:rsidRPr="007D4180">
        <w:rPr>
          <w:rStyle w:val="310"/>
          <w:rFonts w:ascii="Arial" w:hAnsi="Arial" w:cs="Arial"/>
          <w:color w:val="000000"/>
          <w:sz w:val="28"/>
          <w:szCs w:val="28"/>
        </w:rPr>
        <w:t xml:space="preserve">I </w:t>
      </w:r>
      <w:r w:rsidRPr="007D4180">
        <w:rPr>
          <w:rStyle w:val="34"/>
          <w:rFonts w:ascii="Arial" w:hAnsi="Arial" w:cs="Arial"/>
          <w:color w:val="000000"/>
          <w:sz w:val="28"/>
          <w:szCs w:val="28"/>
        </w:rPr>
        <w:t>съезд профсоюза рабочих нефтяной и химической промышленности. В работе съезда приняло участие 292 делегата.</w:t>
      </w:r>
    </w:p>
    <w:p w14:paraId="0B29A63C"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Съезд заслушал и обсудил отчет о работе ЦК профсоюза, задачи профсоюза в деле ускорения развития химической промышленности, устав профсоюза.</w:t>
      </w:r>
    </w:p>
    <w:p w14:paraId="57DAFB13"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Работники химической, нефтяной, газовой и фармацевтической промышленности внесли достойный вклад в дело развития народного хозяйства, дальнейшего экономического роста и укрепления обороно</w:t>
      </w:r>
      <w:r w:rsidRPr="007D4180">
        <w:rPr>
          <w:rStyle w:val="34"/>
          <w:rFonts w:ascii="Arial" w:hAnsi="Arial" w:cs="Arial"/>
          <w:color w:val="000000"/>
          <w:sz w:val="28"/>
          <w:szCs w:val="28"/>
        </w:rPr>
        <w:softHyphen/>
        <w:t>способности страны.</w:t>
      </w:r>
    </w:p>
    <w:p w14:paraId="06DEF959"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В химической промышленности по валовой продукции был обеспе</w:t>
      </w:r>
      <w:r w:rsidRPr="007D4180">
        <w:rPr>
          <w:rStyle w:val="34"/>
          <w:rFonts w:ascii="Arial" w:hAnsi="Arial" w:cs="Arial"/>
          <w:color w:val="000000"/>
          <w:sz w:val="28"/>
          <w:szCs w:val="28"/>
        </w:rPr>
        <w:softHyphen/>
        <w:t>чен прирост против 1955 г. на 24,5%. Были разработаны и освоены новые виды химических продуктов с применением более совершенной техноло</w:t>
      </w:r>
      <w:r w:rsidRPr="007D4180">
        <w:rPr>
          <w:rStyle w:val="34"/>
          <w:rFonts w:ascii="Arial" w:hAnsi="Arial" w:cs="Arial"/>
          <w:color w:val="000000"/>
          <w:sz w:val="28"/>
          <w:szCs w:val="28"/>
        </w:rPr>
        <w:softHyphen/>
        <w:t>гии. По производству химической продукции наша страна заняла 1-е ме</w:t>
      </w:r>
      <w:r w:rsidRPr="007D4180">
        <w:rPr>
          <w:rStyle w:val="34"/>
          <w:rFonts w:ascii="Arial" w:hAnsi="Arial" w:cs="Arial"/>
          <w:color w:val="000000"/>
          <w:sz w:val="28"/>
          <w:szCs w:val="28"/>
        </w:rPr>
        <w:softHyphen/>
        <w:t>сто в Европе и 2-е - в мире.</w:t>
      </w:r>
    </w:p>
    <w:p w14:paraId="33107EF5" w14:textId="5446C8BF"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Успешно развивались нефтяная и газовая промышленность. За два года добыча нефти возросла на 27,5 млн т</w:t>
      </w:r>
      <w:r w:rsidR="00042468">
        <w:rPr>
          <w:rStyle w:val="34"/>
          <w:rFonts w:ascii="Arial" w:hAnsi="Arial" w:cs="Arial"/>
          <w:color w:val="000000"/>
          <w:sz w:val="28"/>
          <w:szCs w:val="28"/>
        </w:rPr>
        <w:t>онн</w:t>
      </w:r>
      <w:r w:rsidRPr="007D4180">
        <w:rPr>
          <w:rStyle w:val="34"/>
          <w:rFonts w:ascii="Arial" w:hAnsi="Arial" w:cs="Arial"/>
          <w:color w:val="000000"/>
          <w:sz w:val="28"/>
          <w:szCs w:val="28"/>
        </w:rPr>
        <w:t>, а выработка нефтепродуктов - на 40%. Впервые был перевыполнен план по проходке, возросли ско</w:t>
      </w:r>
      <w:r w:rsidRPr="007D4180">
        <w:rPr>
          <w:rStyle w:val="34"/>
          <w:rFonts w:ascii="Arial" w:hAnsi="Arial" w:cs="Arial"/>
          <w:color w:val="000000"/>
          <w:sz w:val="28"/>
          <w:szCs w:val="28"/>
        </w:rPr>
        <w:softHyphen/>
        <w:t>рости бурения. Было открыто более 500 нефтяных и газовых месторож</w:t>
      </w:r>
      <w:r w:rsidRPr="007D4180">
        <w:rPr>
          <w:rStyle w:val="34"/>
          <w:rFonts w:ascii="Arial" w:hAnsi="Arial" w:cs="Arial"/>
          <w:color w:val="000000"/>
          <w:sz w:val="28"/>
          <w:szCs w:val="28"/>
        </w:rPr>
        <w:softHyphen/>
        <w:t>дений. Выпуск валовой продукции в фармацевтической промышленности вырос на 46,3%.</w:t>
      </w:r>
    </w:p>
    <w:p w14:paraId="1AE35C9D"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В успехах, достигнутых в химической и нефтяной промышленности, немалая заслуга профсоюзных организаций. Они за отчетный период значительно улучшили организацию и руководство социалистическим соревнованием, способствовали зарождению новых форм трудовых по</w:t>
      </w:r>
      <w:r w:rsidRPr="007D4180">
        <w:rPr>
          <w:rStyle w:val="34"/>
          <w:rFonts w:ascii="Arial" w:hAnsi="Arial" w:cs="Arial"/>
          <w:color w:val="000000"/>
          <w:sz w:val="28"/>
          <w:szCs w:val="28"/>
        </w:rPr>
        <w:softHyphen/>
        <w:t>чинов. На основе дальнейшего совершенствования организации труда и производства, механизации и автоматизации производственных процес</w:t>
      </w:r>
      <w:r w:rsidRPr="007D4180">
        <w:rPr>
          <w:rStyle w:val="34"/>
          <w:rFonts w:ascii="Arial" w:hAnsi="Arial" w:cs="Arial"/>
          <w:color w:val="000000"/>
          <w:sz w:val="28"/>
          <w:szCs w:val="28"/>
        </w:rPr>
        <w:softHyphen/>
        <w:t>сов выросла производительность труда: в химической промышленности - на 14%, бурении - на 13, добыче нефти - на 42, нефтепереработке - на 30%.</w:t>
      </w:r>
    </w:p>
    <w:p w14:paraId="1F64C42F"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Проведенная перестройка профаппарата, расширение прав мест</w:t>
      </w:r>
      <w:r w:rsidRPr="007D4180">
        <w:rPr>
          <w:rStyle w:val="34"/>
          <w:rFonts w:ascii="Arial" w:hAnsi="Arial" w:cs="Arial"/>
          <w:color w:val="000000"/>
          <w:sz w:val="28"/>
          <w:szCs w:val="28"/>
        </w:rPr>
        <w:softHyphen/>
        <w:t>ных комитетов профсоюза способствовали развитию инициативы и твор</w:t>
      </w:r>
      <w:r w:rsidRPr="007D4180">
        <w:rPr>
          <w:rStyle w:val="34"/>
          <w:rFonts w:ascii="Arial" w:hAnsi="Arial" w:cs="Arial"/>
          <w:color w:val="000000"/>
          <w:sz w:val="28"/>
          <w:szCs w:val="28"/>
        </w:rPr>
        <w:softHyphen/>
        <w:t>ческой активности первичных профорганизаций, которые стали более правильно использовать свои права, активно участвовать в разработке промфинпланов, глубже вникать в производственные и бытовые нужды трудящихся, способствовали повышению роли и авторитета постоянно действующих производственных совещаний.</w:t>
      </w:r>
    </w:p>
    <w:p w14:paraId="77C70E0C"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4"/>
          <w:rFonts w:ascii="Arial" w:hAnsi="Arial" w:cs="Arial"/>
          <w:color w:val="000000"/>
          <w:sz w:val="28"/>
          <w:szCs w:val="28"/>
        </w:rPr>
        <w:t>Съезд обсудил и принял Устав профсоюза, который определил дея</w:t>
      </w:r>
      <w:r w:rsidRPr="007D4180">
        <w:rPr>
          <w:rStyle w:val="34"/>
          <w:rFonts w:ascii="Arial" w:hAnsi="Arial" w:cs="Arial"/>
          <w:color w:val="000000"/>
          <w:sz w:val="28"/>
          <w:szCs w:val="28"/>
        </w:rPr>
        <w:softHyphen/>
        <w:t>тельность, состав и структуру профсоюза, его внутреннюю жизнь, демо</w:t>
      </w:r>
      <w:r w:rsidRPr="007D4180">
        <w:rPr>
          <w:rStyle w:val="32"/>
          <w:rFonts w:ascii="Arial" w:hAnsi="Arial" w:cs="Arial"/>
          <w:color w:val="000000"/>
          <w:sz w:val="28"/>
          <w:szCs w:val="28"/>
        </w:rPr>
        <w:t>кратические порядки, права и обязанности членов профсоюза и профсо</w:t>
      </w:r>
      <w:r w:rsidRPr="007D4180">
        <w:rPr>
          <w:rStyle w:val="32"/>
          <w:rFonts w:ascii="Arial" w:hAnsi="Arial" w:cs="Arial"/>
          <w:color w:val="000000"/>
          <w:sz w:val="28"/>
          <w:szCs w:val="28"/>
        </w:rPr>
        <w:softHyphen/>
        <w:t>юзных органов.</w:t>
      </w:r>
    </w:p>
    <w:p w14:paraId="2A72CD6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За отчетный период продолжали развиваться и крепнуть между</w:t>
      </w:r>
      <w:r w:rsidRPr="007D4180">
        <w:rPr>
          <w:rStyle w:val="32"/>
          <w:rFonts w:ascii="Arial" w:hAnsi="Arial" w:cs="Arial"/>
          <w:color w:val="000000"/>
          <w:sz w:val="28"/>
          <w:szCs w:val="28"/>
        </w:rPr>
        <w:softHyphen/>
        <w:t>народные связи профсоюза. Укрепилась дружба с профсоюзами трудя</w:t>
      </w:r>
      <w:r w:rsidRPr="007D4180">
        <w:rPr>
          <w:rStyle w:val="32"/>
          <w:rFonts w:ascii="Arial" w:hAnsi="Arial" w:cs="Arial"/>
          <w:color w:val="000000"/>
          <w:sz w:val="28"/>
          <w:szCs w:val="28"/>
        </w:rPr>
        <w:softHyphen/>
      </w:r>
      <w:r w:rsidRPr="007D4180">
        <w:rPr>
          <w:rStyle w:val="32"/>
          <w:rFonts w:ascii="Arial" w:hAnsi="Arial" w:cs="Arial"/>
          <w:color w:val="000000"/>
          <w:sz w:val="28"/>
          <w:szCs w:val="28"/>
        </w:rPr>
        <w:lastRenderedPageBreak/>
        <w:t>щихся химической, нефтяной и родственных отраслей промышленности Китая, расширились связи с профсоюзами трудящихся капита</w:t>
      </w:r>
      <w:r w:rsidRPr="007D4180">
        <w:rPr>
          <w:rStyle w:val="32"/>
          <w:rFonts w:ascii="Arial" w:hAnsi="Arial" w:cs="Arial"/>
          <w:color w:val="000000"/>
          <w:sz w:val="28"/>
          <w:szCs w:val="28"/>
        </w:rPr>
        <w:softHyphen/>
        <w:t>листических стран - Франции, Италии, Голландии, Индии, Индонезии, Эквадора, Аргентины, ОАР, Японии и др. Увеличился двусторонний об</w:t>
      </w:r>
      <w:r w:rsidRPr="007D4180">
        <w:rPr>
          <w:rStyle w:val="32"/>
          <w:rFonts w:ascii="Arial" w:hAnsi="Arial" w:cs="Arial"/>
          <w:color w:val="000000"/>
          <w:sz w:val="28"/>
          <w:szCs w:val="28"/>
        </w:rPr>
        <w:softHyphen/>
        <w:t>мен делегациями.</w:t>
      </w:r>
    </w:p>
    <w:p w14:paraId="113FE488"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Профсоюз рабочих нефтяной и химической промышленности явля</w:t>
      </w:r>
      <w:r w:rsidRPr="007D4180">
        <w:rPr>
          <w:rStyle w:val="32"/>
          <w:rFonts w:ascii="Arial" w:hAnsi="Arial" w:cs="Arial"/>
          <w:color w:val="000000"/>
          <w:sz w:val="28"/>
          <w:szCs w:val="28"/>
        </w:rPr>
        <w:softHyphen/>
        <w:t>ется членом Международного объединения профсоюзов трудящихся хи</w:t>
      </w:r>
      <w:r w:rsidRPr="007D4180">
        <w:rPr>
          <w:rStyle w:val="32"/>
          <w:rFonts w:ascii="Arial" w:hAnsi="Arial" w:cs="Arial"/>
          <w:color w:val="000000"/>
          <w:sz w:val="28"/>
          <w:szCs w:val="28"/>
        </w:rPr>
        <w:softHyphen/>
        <w:t>мической, нефтяной и родственных отраслей промышленности, входит в качестве постоянного члена в состав комитетов по химической и нефтя</w:t>
      </w:r>
      <w:r w:rsidRPr="007D4180">
        <w:rPr>
          <w:rStyle w:val="32"/>
          <w:rFonts w:ascii="Arial" w:hAnsi="Arial" w:cs="Arial"/>
          <w:color w:val="000000"/>
          <w:sz w:val="28"/>
          <w:szCs w:val="28"/>
        </w:rPr>
        <w:softHyphen/>
        <w:t>ной промышленности Международной Организации Труда.</w:t>
      </w:r>
    </w:p>
    <w:p w14:paraId="5B2EFAA3"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Состоявшийся в марте 1959 г. XII съезд профсоюзов СССР опре</w:t>
      </w:r>
      <w:r w:rsidRPr="007D4180">
        <w:rPr>
          <w:rStyle w:val="32"/>
          <w:rFonts w:ascii="Arial" w:hAnsi="Arial" w:cs="Arial"/>
          <w:color w:val="000000"/>
          <w:sz w:val="28"/>
          <w:szCs w:val="28"/>
        </w:rPr>
        <w:softHyphen/>
        <w:t>делил основные задачи профсоюзных органов по успешному выпол</w:t>
      </w:r>
      <w:r w:rsidRPr="007D4180">
        <w:rPr>
          <w:rStyle w:val="32"/>
          <w:rFonts w:ascii="Arial" w:hAnsi="Arial" w:cs="Arial"/>
          <w:color w:val="000000"/>
          <w:sz w:val="28"/>
          <w:szCs w:val="28"/>
        </w:rPr>
        <w:softHyphen/>
        <w:t>нению семилетнего плана.</w:t>
      </w:r>
    </w:p>
    <w:p w14:paraId="34523920"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Профсоюзные организации профсоюза рабочих нефтяной и хими</w:t>
      </w:r>
      <w:r w:rsidRPr="007D4180">
        <w:rPr>
          <w:rStyle w:val="32"/>
          <w:rFonts w:ascii="Arial" w:hAnsi="Arial" w:cs="Arial"/>
          <w:color w:val="000000"/>
          <w:sz w:val="28"/>
          <w:szCs w:val="28"/>
        </w:rPr>
        <w:softHyphen/>
        <w:t>ческой промышленности развернули борьбу за досрочное выполнение семилетнего плана, возглавили творческую активность трудящихся, на</w:t>
      </w:r>
      <w:r w:rsidRPr="007D4180">
        <w:rPr>
          <w:rStyle w:val="32"/>
          <w:rFonts w:ascii="Arial" w:hAnsi="Arial" w:cs="Arial"/>
          <w:color w:val="000000"/>
          <w:sz w:val="28"/>
          <w:szCs w:val="28"/>
        </w:rPr>
        <w:softHyphen/>
        <w:t>правляя усилия рабочих и служащих на дальнейший подъем произво</w:t>
      </w:r>
      <w:r w:rsidRPr="007D4180">
        <w:rPr>
          <w:rStyle w:val="32"/>
          <w:rFonts w:ascii="Arial" w:hAnsi="Arial" w:cs="Arial"/>
          <w:color w:val="000000"/>
          <w:sz w:val="28"/>
          <w:szCs w:val="28"/>
        </w:rPr>
        <w:softHyphen/>
        <w:t>дительности труда, улучшение материального благосостояния и повы</w:t>
      </w:r>
      <w:r w:rsidRPr="007D4180">
        <w:rPr>
          <w:rStyle w:val="32"/>
          <w:rFonts w:ascii="Arial" w:hAnsi="Arial" w:cs="Arial"/>
          <w:color w:val="000000"/>
          <w:sz w:val="28"/>
          <w:szCs w:val="28"/>
        </w:rPr>
        <w:softHyphen/>
        <w:t>шение культурно-технического уровня трудящихся.</w:t>
      </w:r>
    </w:p>
    <w:p w14:paraId="51664868"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Состоявшийся 16-17 мая 1960 г. II (XII) съезд профсоюза рабочих нефтяной и химической промышленности подвел итоги первого года се</w:t>
      </w:r>
      <w:r w:rsidRPr="007D4180">
        <w:rPr>
          <w:rStyle w:val="32"/>
          <w:rFonts w:ascii="Arial" w:hAnsi="Arial" w:cs="Arial"/>
          <w:color w:val="000000"/>
          <w:sz w:val="28"/>
          <w:szCs w:val="28"/>
        </w:rPr>
        <w:softHyphen/>
        <w:t>милетнего плана, который ознаменовался крупными успехами в развитии промышленности, сельского хозяйства, в подъеме благосостояния наро</w:t>
      </w:r>
      <w:r w:rsidRPr="007D4180">
        <w:rPr>
          <w:rStyle w:val="32"/>
          <w:rFonts w:ascii="Arial" w:hAnsi="Arial" w:cs="Arial"/>
          <w:color w:val="000000"/>
          <w:sz w:val="28"/>
          <w:szCs w:val="28"/>
        </w:rPr>
        <w:softHyphen/>
        <w:t>да, развитии науки и культуры.</w:t>
      </w:r>
    </w:p>
    <w:p w14:paraId="5BF49812"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Руководимые профсоюзными организациями постоянно действу</w:t>
      </w:r>
      <w:r w:rsidRPr="007D4180">
        <w:rPr>
          <w:rStyle w:val="32"/>
          <w:rFonts w:ascii="Arial" w:hAnsi="Arial" w:cs="Arial"/>
          <w:color w:val="000000"/>
          <w:sz w:val="28"/>
          <w:szCs w:val="28"/>
        </w:rPr>
        <w:softHyphen/>
        <w:t>ющие производственные совещания провели большую работу по реше</w:t>
      </w:r>
      <w:r w:rsidRPr="007D4180">
        <w:rPr>
          <w:rStyle w:val="32"/>
          <w:rFonts w:ascii="Arial" w:hAnsi="Arial" w:cs="Arial"/>
          <w:color w:val="000000"/>
          <w:sz w:val="28"/>
          <w:szCs w:val="28"/>
        </w:rPr>
        <w:softHyphen/>
        <w:t>нию вопросов технического прогресса, механизации и автоматизации производства.</w:t>
      </w:r>
    </w:p>
    <w:p w14:paraId="517ABFA8" w14:textId="7FA4F22A"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Совместно с хозяйственными органами была проведена значитель</w:t>
      </w:r>
      <w:r w:rsidRPr="007D4180">
        <w:rPr>
          <w:rStyle w:val="32"/>
          <w:rFonts w:ascii="Arial" w:hAnsi="Arial" w:cs="Arial"/>
          <w:color w:val="000000"/>
          <w:sz w:val="28"/>
          <w:szCs w:val="28"/>
        </w:rPr>
        <w:softHyphen/>
        <w:t>ная работа по переводу предприятий на сокращенный рабочий день и новые условия оплаты труда. ЦК профсоюза провел по этому вопросу 26 отраслевых совещаний. Совместно с Государственным комитетом по химии и Государственным комитетом по вопросам труда и заработной платы были разработаны и согласованы 42 тарифно-квалификационных справочника и 25 сборников норм выработки и обслуживания. Были про</w:t>
      </w:r>
      <w:r w:rsidRPr="007D4180">
        <w:rPr>
          <w:rStyle w:val="32"/>
          <w:rFonts w:ascii="Arial" w:hAnsi="Arial" w:cs="Arial"/>
          <w:color w:val="000000"/>
          <w:sz w:val="28"/>
          <w:szCs w:val="28"/>
        </w:rPr>
        <w:softHyphen/>
        <w:t>ведены организационно-технические мероприятия по сокращению в хи</w:t>
      </w:r>
      <w:r w:rsidRPr="007D4180">
        <w:rPr>
          <w:rStyle w:val="32"/>
          <w:rFonts w:ascii="Arial" w:hAnsi="Arial" w:cs="Arial"/>
          <w:color w:val="000000"/>
          <w:sz w:val="28"/>
          <w:szCs w:val="28"/>
        </w:rPr>
        <w:softHyphen/>
        <w:t>мической промышленности потребности в дополнительной рабочей силе</w:t>
      </w:r>
      <w:r w:rsidR="00C151A7" w:rsidRPr="007D4180">
        <w:rPr>
          <w:rStyle w:val="32"/>
          <w:rFonts w:ascii="Arial" w:hAnsi="Arial" w:cs="Arial"/>
          <w:color w:val="000000"/>
          <w:sz w:val="28"/>
          <w:szCs w:val="28"/>
        </w:rPr>
        <w:t xml:space="preserve"> </w:t>
      </w:r>
      <w:r w:rsidRPr="007D4180">
        <w:rPr>
          <w:rStyle w:val="35"/>
          <w:rFonts w:ascii="Arial" w:hAnsi="Arial" w:cs="Arial"/>
          <w:color w:val="000000"/>
          <w:sz w:val="28"/>
          <w:szCs w:val="28"/>
        </w:rPr>
        <w:t>с 30 до 12 тыс. чел</w:t>
      </w:r>
      <w:r w:rsidR="00DD5B1D">
        <w:rPr>
          <w:rStyle w:val="35"/>
          <w:rFonts w:ascii="Arial" w:hAnsi="Arial" w:cs="Arial"/>
          <w:color w:val="000000"/>
          <w:sz w:val="28"/>
          <w:szCs w:val="28"/>
        </w:rPr>
        <w:t>овек</w:t>
      </w:r>
      <w:r w:rsidRPr="007D4180">
        <w:rPr>
          <w:rStyle w:val="35"/>
          <w:rFonts w:ascii="Arial" w:hAnsi="Arial" w:cs="Arial"/>
          <w:color w:val="000000"/>
          <w:sz w:val="28"/>
          <w:szCs w:val="28"/>
        </w:rPr>
        <w:t>. Переход на сокращенный рабочий день позволил повысить объем производства, производительность и оплату труда.</w:t>
      </w:r>
    </w:p>
    <w:p w14:paraId="6D17770E"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Подведя итоги работы за отчетный период и первый год семилетки, съезд обязал профсоюзные организации и хозяйственных руководителей поддерживать социалистическое соревнование, оказывать помощь строительным организациям в капитальном строительстве и вводе в действие новых производств и культурно-бытовых объектов, осуществ</w:t>
      </w:r>
      <w:r w:rsidRPr="007D4180">
        <w:rPr>
          <w:rStyle w:val="35"/>
          <w:rFonts w:ascii="Arial" w:hAnsi="Arial" w:cs="Arial"/>
          <w:color w:val="000000"/>
          <w:sz w:val="28"/>
          <w:szCs w:val="28"/>
        </w:rPr>
        <w:softHyphen/>
        <w:t>лять в полном объеме выполнение коллективных договоров, проявлять заботу об улучшении условий труда, медицинского обслуживания, быта и отдыха трудящихся.</w:t>
      </w:r>
    </w:p>
    <w:p w14:paraId="383F4AEC"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lastRenderedPageBreak/>
        <w:t xml:space="preserve">Председателем ЦК профсоюза был избран </w:t>
      </w:r>
      <w:r w:rsidRPr="007D4180">
        <w:rPr>
          <w:rStyle w:val="35"/>
          <w:rFonts w:ascii="Arial" w:hAnsi="Arial" w:cs="Arial"/>
          <w:color w:val="000000"/>
          <w:sz w:val="28"/>
          <w:szCs w:val="28"/>
          <w:lang w:val="en-US" w:eastAsia="en-US"/>
        </w:rPr>
        <w:t>B</w:t>
      </w:r>
      <w:r w:rsidRPr="007D4180">
        <w:rPr>
          <w:rStyle w:val="35"/>
          <w:rFonts w:ascii="Arial" w:hAnsi="Arial" w:cs="Arial"/>
          <w:color w:val="000000"/>
          <w:sz w:val="28"/>
          <w:szCs w:val="28"/>
          <w:lang w:eastAsia="en-US"/>
        </w:rPr>
        <w:t>.</w:t>
      </w:r>
      <w:r w:rsidRPr="007D4180">
        <w:rPr>
          <w:rStyle w:val="35"/>
          <w:rFonts w:ascii="Arial" w:hAnsi="Arial" w:cs="Arial"/>
          <w:color w:val="000000"/>
          <w:sz w:val="28"/>
          <w:szCs w:val="28"/>
          <w:lang w:val="en-US" w:eastAsia="en-US"/>
        </w:rPr>
        <w:t>C</w:t>
      </w:r>
      <w:r w:rsidRPr="007D4180">
        <w:rPr>
          <w:rStyle w:val="35"/>
          <w:rFonts w:ascii="Arial" w:hAnsi="Arial" w:cs="Arial"/>
          <w:color w:val="000000"/>
          <w:sz w:val="28"/>
          <w:szCs w:val="28"/>
          <w:lang w:eastAsia="en-US"/>
        </w:rPr>
        <w:t xml:space="preserve">. </w:t>
      </w:r>
      <w:r w:rsidRPr="007D4180">
        <w:rPr>
          <w:rStyle w:val="35"/>
          <w:rFonts w:ascii="Arial" w:hAnsi="Arial" w:cs="Arial"/>
          <w:color w:val="000000"/>
          <w:sz w:val="28"/>
          <w:szCs w:val="28"/>
        </w:rPr>
        <w:t>Кривич, секретарем - М.Ф. Науменко.</w:t>
      </w:r>
    </w:p>
    <w:p w14:paraId="6F2A1CDE"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 xml:space="preserve">2-3 апреля 1962 г. состоялся </w:t>
      </w:r>
      <w:r w:rsidRPr="007D4180">
        <w:rPr>
          <w:rStyle w:val="35"/>
          <w:rFonts w:ascii="Arial" w:hAnsi="Arial" w:cs="Arial"/>
          <w:color w:val="000000"/>
          <w:sz w:val="28"/>
          <w:szCs w:val="28"/>
          <w:lang w:val="en-US" w:eastAsia="en-US"/>
        </w:rPr>
        <w:t>III</w:t>
      </w:r>
      <w:r w:rsidRPr="007D4180">
        <w:rPr>
          <w:rStyle w:val="35"/>
          <w:rFonts w:ascii="Arial" w:hAnsi="Arial" w:cs="Arial"/>
          <w:color w:val="000000"/>
          <w:sz w:val="28"/>
          <w:szCs w:val="28"/>
          <w:lang w:eastAsia="en-US"/>
        </w:rPr>
        <w:t xml:space="preserve"> </w:t>
      </w:r>
      <w:r w:rsidRPr="007D4180">
        <w:rPr>
          <w:rStyle w:val="35"/>
          <w:rFonts w:ascii="Arial" w:hAnsi="Arial" w:cs="Arial"/>
          <w:color w:val="000000"/>
          <w:sz w:val="28"/>
          <w:szCs w:val="28"/>
        </w:rPr>
        <w:t>(XIII) съезд профсоюза рабочих нефтяной и химической промышленности. В работе съезда приняли участие 366 делегатов. Основными вопросами повестки дня съезда стали отчеты о работе ЦК профсоюза и ревизионной комиссии, внесение до</w:t>
      </w:r>
      <w:r w:rsidRPr="007D4180">
        <w:rPr>
          <w:rStyle w:val="35"/>
          <w:rFonts w:ascii="Arial" w:hAnsi="Arial" w:cs="Arial"/>
          <w:color w:val="000000"/>
          <w:sz w:val="28"/>
          <w:szCs w:val="28"/>
        </w:rPr>
        <w:softHyphen/>
        <w:t>полнений и изменений в Устав профсоюза.</w:t>
      </w:r>
    </w:p>
    <w:p w14:paraId="3DA26862"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Съезд подвел итоги трех лет семилетки, Профсоюзные организации и их комитеты продолжили работу по мобилизации трудящихся на рас</w:t>
      </w:r>
      <w:r w:rsidRPr="007D4180">
        <w:rPr>
          <w:rStyle w:val="35"/>
          <w:rFonts w:ascii="Arial" w:hAnsi="Arial" w:cs="Arial"/>
          <w:color w:val="000000"/>
          <w:sz w:val="28"/>
          <w:szCs w:val="28"/>
        </w:rPr>
        <w:softHyphen/>
        <w:t>ширение поисков новых месторождений нефти и газа, обеспечение высо</w:t>
      </w:r>
      <w:r w:rsidRPr="007D4180">
        <w:rPr>
          <w:rStyle w:val="35"/>
          <w:rFonts w:ascii="Arial" w:hAnsi="Arial" w:cs="Arial"/>
          <w:color w:val="000000"/>
          <w:sz w:val="28"/>
          <w:szCs w:val="28"/>
        </w:rPr>
        <w:softHyphen/>
        <w:t>ких темпов роста добычи и переработки добываемых продуктов, на дальнейшее развитие химической, газовой и химико-фармацевтической промышленности. Профсоюз активно участвовал в планировании этих отраслей, внося свои предложения по лучшему использованию внутрен</w:t>
      </w:r>
      <w:r w:rsidRPr="007D4180">
        <w:rPr>
          <w:rStyle w:val="35"/>
          <w:rFonts w:ascii="Arial" w:hAnsi="Arial" w:cs="Arial"/>
          <w:color w:val="000000"/>
          <w:sz w:val="28"/>
          <w:szCs w:val="28"/>
        </w:rPr>
        <w:softHyphen/>
        <w:t>них резервов производства.</w:t>
      </w:r>
    </w:p>
    <w:p w14:paraId="1A8B5BA2" w14:textId="63E5FD11"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За три года семилетнего плана добыча нефти возросла на 52,8 млн т</w:t>
      </w:r>
      <w:r w:rsidR="00042468">
        <w:rPr>
          <w:rStyle w:val="35"/>
          <w:rFonts w:ascii="Arial" w:hAnsi="Arial" w:cs="Arial"/>
          <w:color w:val="000000"/>
          <w:sz w:val="28"/>
          <w:szCs w:val="28"/>
        </w:rPr>
        <w:t>онн</w:t>
      </w:r>
      <w:r w:rsidRPr="007D4180">
        <w:rPr>
          <w:rStyle w:val="35"/>
          <w:rFonts w:ascii="Arial" w:hAnsi="Arial" w:cs="Arial"/>
          <w:color w:val="000000"/>
          <w:sz w:val="28"/>
          <w:szCs w:val="28"/>
        </w:rPr>
        <w:t>, производство газа увеличилось в 2 раза, на 25% увеличился объем переработки нефти.</w:t>
      </w:r>
    </w:p>
    <w:p w14:paraId="6F471C22"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Объем продукции химической промышленности вырос на 41,4%, было введено 205 новых производств и освоен выпуск 58 новых химиче</w:t>
      </w:r>
      <w:r w:rsidRPr="007D4180">
        <w:rPr>
          <w:rStyle w:val="35"/>
          <w:rFonts w:ascii="Arial" w:hAnsi="Arial" w:cs="Arial"/>
          <w:color w:val="000000"/>
          <w:sz w:val="28"/>
          <w:szCs w:val="28"/>
        </w:rPr>
        <w:softHyphen/>
        <w:t>ских продуктов. Химико-фармацевтическая промышленность увеличила выпуск продукции на 66%. Газ получили 70 городов и поселков.</w:t>
      </w:r>
    </w:p>
    <w:p w14:paraId="160F2CBB" w14:textId="77777777" w:rsidR="00A9690A" w:rsidRPr="007D4180" w:rsidRDefault="00A9690A" w:rsidP="00536693">
      <w:pPr>
        <w:pStyle w:val="31"/>
        <w:shd w:val="clear" w:color="auto" w:fill="auto"/>
        <w:spacing w:before="0" w:line="240" w:lineRule="auto"/>
        <w:ind w:left="40" w:right="-1" w:firstLine="620"/>
        <w:rPr>
          <w:rStyle w:val="35"/>
          <w:rFonts w:ascii="Arial" w:hAnsi="Arial" w:cs="Arial"/>
          <w:color w:val="000000"/>
          <w:sz w:val="28"/>
          <w:szCs w:val="28"/>
        </w:rPr>
      </w:pPr>
      <w:r w:rsidRPr="007D4180">
        <w:rPr>
          <w:rStyle w:val="35"/>
          <w:rFonts w:ascii="Arial" w:hAnsi="Arial" w:cs="Arial"/>
          <w:color w:val="000000"/>
          <w:sz w:val="28"/>
          <w:szCs w:val="28"/>
        </w:rPr>
        <w:t>Профсоюзные организации приложили значительные усилия по привлечению рабочих, инженерно-технических работников и служащих к решению вопросов технического прогресса, повышению производи</w:t>
      </w:r>
      <w:r w:rsidRPr="007D4180">
        <w:rPr>
          <w:rStyle w:val="35"/>
          <w:rFonts w:ascii="Arial" w:hAnsi="Arial" w:cs="Arial"/>
          <w:color w:val="000000"/>
          <w:sz w:val="28"/>
          <w:szCs w:val="28"/>
        </w:rPr>
        <w:softHyphen/>
        <w:t>тельности труда, укреплению трудовой и производственной дисциплины, улучшению условий труда, снижению производственного травматизма и заболеваемости, улучшению профсоюзной работы и укреплению между</w:t>
      </w:r>
      <w:r w:rsidRPr="007D4180">
        <w:rPr>
          <w:rStyle w:val="35"/>
          <w:rFonts w:ascii="Arial" w:hAnsi="Arial" w:cs="Arial"/>
          <w:color w:val="000000"/>
          <w:sz w:val="28"/>
          <w:szCs w:val="28"/>
        </w:rPr>
        <w:softHyphen/>
        <w:t>народных связей с родственными профсоюзами зарубежных стран.</w:t>
      </w:r>
      <w:r w:rsidR="00C151A7" w:rsidRPr="007D4180">
        <w:rPr>
          <w:rStyle w:val="35"/>
          <w:rFonts w:ascii="Arial" w:hAnsi="Arial" w:cs="Arial"/>
          <w:color w:val="000000"/>
          <w:sz w:val="28"/>
          <w:szCs w:val="28"/>
        </w:rPr>
        <w:t xml:space="preserve"> </w:t>
      </w:r>
    </w:p>
    <w:p w14:paraId="5F33B675"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При ЦК профсоюза были созданы общественные советы по охране труда и заработной плате, было укреплено руководство комитетов проф</w:t>
      </w:r>
      <w:r w:rsidRPr="007D4180">
        <w:rPr>
          <w:rStyle w:val="34"/>
          <w:rFonts w:ascii="Arial" w:hAnsi="Arial" w:cs="Arial"/>
          <w:color w:val="000000"/>
          <w:sz w:val="28"/>
          <w:szCs w:val="28"/>
        </w:rPr>
        <w:softHyphen/>
        <w:t>союза научно-технических обществ.</w:t>
      </w:r>
    </w:p>
    <w:p w14:paraId="5DEB8D01"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обязал профсоюзные организации совершенствовать свою деятельность по мобилизации рабочих, инженерно-технических работни</w:t>
      </w:r>
      <w:r w:rsidRPr="007D4180">
        <w:rPr>
          <w:rStyle w:val="34"/>
          <w:rFonts w:ascii="Arial" w:hAnsi="Arial" w:cs="Arial"/>
          <w:color w:val="000000"/>
          <w:sz w:val="28"/>
          <w:szCs w:val="28"/>
        </w:rPr>
        <w:softHyphen/>
        <w:t>ков и служащих на дальнейший подъем народного хозяйства, усилить контроль за капитальным строительством промышленных объектов, со</w:t>
      </w:r>
      <w:r w:rsidRPr="007D4180">
        <w:rPr>
          <w:rStyle w:val="34"/>
          <w:rFonts w:ascii="Arial" w:hAnsi="Arial" w:cs="Arial"/>
          <w:color w:val="000000"/>
          <w:sz w:val="28"/>
          <w:szCs w:val="28"/>
        </w:rPr>
        <w:softHyphen/>
        <w:t>вершенствовать работу постоянно действующих производственных со</w:t>
      </w:r>
      <w:r w:rsidRPr="007D4180">
        <w:rPr>
          <w:rStyle w:val="34"/>
          <w:rFonts w:ascii="Arial" w:hAnsi="Arial" w:cs="Arial"/>
          <w:color w:val="000000"/>
          <w:sz w:val="28"/>
          <w:szCs w:val="28"/>
        </w:rPr>
        <w:softHyphen/>
        <w:t>вещаний, соблюдать принцип материальной заинтересованности рабо</w:t>
      </w:r>
      <w:r w:rsidRPr="007D4180">
        <w:rPr>
          <w:rStyle w:val="34"/>
          <w:rFonts w:ascii="Arial" w:hAnsi="Arial" w:cs="Arial"/>
          <w:color w:val="000000"/>
          <w:sz w:val="28"/>
          <w:szCs w:val="28"/>
        </w:rPr>
        <w:softHyphen/>
        <w:t>чих в повышении производительности труда, усилить контроль за соблю</w:t>
      </w:r>
      <w:r w:rsidRPr="007D4180">
        <w:rPr>
          <w:rStyle w:val="34"/>
          <w:rFonts w:ascii="Arial" w:hAnsi="Arial" w:cs="Arial"/>
          <w:color w:val="000000"/>
          <w:sz w:val="28"/>
          <w:szCs w:val="28"/>
        </w:rPr>
        <w:softHyphen/>
        <w:t>дением трудового законодательства, правил и норм техники безопасно</w:t>
      </w:r>
      <w:r w:rsidRPr="007D4180">
        <w:rPr>
          <w:rStyle w:val="34"/>
          <w:rFonts w:ascii="Arial" w:hAnsi="Arial" w:cs="Arial"/>
          <w:color w:val="000000"/>
          <w:sz w:val="28"/>
          <w:szCs w:val="28"/>
        </w:rPr>
        <w:softHyphen/>
        <w:t>сти труда и т.д.</w:t>
      </w:r>
    </w:p>
    <w:p w14:paraId="308D4BC9"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На съезде были обсуждены и приняты дополнения и изменения в Уставе профсоюза.</w:t>
      </w:r>
    </w:p>
    <w:p w14:paraId="37A1317E"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 xml:space="preserve">Председателем ЦК профсоюза был избран </w:t>
      </w:r>
      <w:r w:rsidRPr="007D4180">
        <w:rPr>
          <w:rStyle w:val="34"/>
          <w:rFonts w:ascii="Arial" w:hAnsi="Arial" w:cs="Arial"/>
          <w:color w:val="000000"/>
          <w:sz w:val="28"/>
          <w:szCs w:val="28"/>
          <w:lang w:val="en-US" w:eastAsia="en-US"/>
        </w:rPr>
        <w:t>B</w:t>
      </w:r>
      <w:r w:rsidRPr="007D4180">
        <w:rPr>
          <w:rStyle w:val="34"/>
          <w:rFonts w:ascii="Arial" w:hAnsi="Arial" w:cs="Arial"/>
          <w:color w:val="000000"/>
          <w:sz w:val="28"/>
          <w:szCs w:val="28"/>
          <w:lang w:eastAsia="en-US"/>
        </w:rPr>
        <w:t>.</w:t>
      </w:r>
      <w:r w:rsidRPr="007D4180">
        <w:rPr>
          <w:rStyle w:val="34"/>
          <w:rFonts w:ascii="Arial" w:hAnsi="Arial" w:cs="Arial"/>
          <w:color w:val="000000"/>
          <w:sz w:val="28"/>
          <w:szCs w:val="28"/>
          <w:lang w:val="en-US" w:eastAsia="en-US"/>
        </w:rPr>
        <w:t>C</w:t>
      </w:r>
      <w:r w:rsidRPr="007D4180">
        <w:rPr>
          <w:rStyle w:val="34"/>
          <w:rFonts w:ascii="Arial" w:hAnsi="Arial" w:cs="Arial"/>
          <w:color w:val="000000"/>
          <w:sz w:val="28"/>
          <w:szCs w:val="28"/>
          <w:lang w:eastAsia="en-US"/>
        </w:rPr>
        <w:t xml:space="preserve">. </w:t>
      </w:r>
      <w:r w:rsidRPr="007D4180">
        <w:rPr>
          <w:rStyle w:val="34"/>
          <w:rFonts w:ascii="Arial" w:hAnsi="Arial" w:cs="Arial"/>
          <w:color w:val="000000"/>
          <w:sz w:val="28"/>
          <w:szCs w:val="28"/>
        </w:rPr>
        <w:t>Кривич, секретарем - М.Ф. Науменко.</w:t>
      </w:r>
    </w:p>
    <w:p w14:paraId="6569ABE6" w14:textId="092A6B91" w:rsidR="00A9690A" w:rsidRPr="007D4180" w:rsidRDefault="00A9690A" w:rsidP="007500AD">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IV (XIV) съезд профсоюза рабочих нефтяной и химической промыш</w:t>
      </w:r>
      <w:r w:rsidRPr="007D4180">
        <w:rPr>
          <w:rStyle w:val="34"/>
          <w:rFonts w:ascii="Arial" w:hAnsi="Arial" w:cs="Arial"/>
          <w:color w:val="000000"/>
          <w:sz w:val="28"/>
          <w:szCs w:val="28"/>
        </w:rPr>
        <w:softHyphen/>
        <w:t>ленности состоялся 16-17 сентября 1963 г. На съезде присутствовало</w:t>
      </w:r>
      <w:r w:rsidR="007500AD">
        <w:rPr>
          <w:rStyle w:val="34"/>
          <w:rFonts w:ascii="Arial" w:hAnsi="Arial" w:cs="Arial"/>
          <w:color w:val="000000"/>
          <w:sz w:val="28"/>
          <w:szCs w:val="28"/>
        </w:rPr>
        <w:t xml:space="preserve"> </w:t>
      </w:r>
      <w:r w:rsidRPr="007D4180">
        <w:rPr>
          <w:rStyle w:val="34"/>
          <w:rFonts w:ascii="Arial" w:hAnsi="Arial" w:cs="Arial"/>
          <w:color w:val="000000"/>
          <w:sz w:val="28"/>
          <w:szCs w:val="28"/>
        </w:rPr>
        <w:t xml:space="preserve">370 </w:t>
      </w:r>
      <w:r w:rsidRPr="007D4180">
        <w:rPr>
          <w:rStyle w:val="34"/>
          <w:rFonts w:ascii="Arial" w:hAnsi="Arial" w:cs="Arial"/>
          <w:color w:val="000000"/>
          <w:sz w:val="28"/>
          <w:szCs w:val="28"/>
        </w:rPr>
        <w:lastRenderedPageBreak/>
        <w:t>делегатов от 2 млн членов профсоюза.</w:t>
      </w:r>
    </w:p>
    <w:p w14:paraId="21F491AA"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заслушал и обсудил отчетный доклад ЦК профсоюза, отме</w:t>
      </w:r>
      <w:r w:rsidRPr="007D4180">
        <w:rPr>
          <w:rStyle w:val="34"/>
          <w:rFonts w:ascii="Arial" w:hAnsi="Arial" w:cs="Arial"/>
          <w:color w:val="000000"/>
          <w:sz w:val="28"/>
          <w:szCs w:val="28"/>
        </w:rPr>
        <w:softHyphen/>
        <w:t>тил достижения в химической и нефтяной промышленности. За истекшие четыре года семилетки были созданы производственные мощности, пре</w:t>
      </w:r>
      <w:r w:rsidRPr="007D4180">
        <w:rPr>
          <w:rStyle w:val="34"/>
          <w:rFonts w:ascii="Arial" w:hAnsi="Arial" w:cs="Arial"/>
          <w:color w:val="000000"/>
          <w:sz w:val="28"/>
          <w:szCs w:val="28"/>
        </w:rPr>
        <w:softHyphen/>
        <w:t>вышающие мощности, введенные в действие за все годы довоенных пя</w:t>
      </w:r>
      <w:r w:rsidRPr="007D4180">
        <w:rPr>
          <w:rStyle w:val="34"/>
          <w:rFonts w:ascii="Arial" w:hAnsi="Arial" w:cs="Arial"/>
          <w:color w:val="000000"/>
          <w:sz w:val="28"/>
          <w:szCs w:val="28"/>
        </w:rPr>
        <w:softHyphen/>
        <w:t>тилеток.</w:t>
      </w:r>
    </w:p>
    <w:p w14:paraId="3E84EAF1"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Были введены в эксплуатацию Полоцкий нефтеперерабатывающий завод, Балаковский завод искусственного и синтетического волокна, Куй</w:t>
      </w:r>
      <w:r w:rsidRPr="007D4180">
        <w:rPr>
          <w:rStyle w:val="34"/>
          <w:rFonts w:ascii="Arial" w:hAnsi="Arial" w:cs="Arial"/>
          <w:color w:val="000000"/>
          <w:sz w:val="28"/>
          <w:szCs w:val="28"/>
        </w:rPr>
        <w:softHyphen/>
        <w:t>бышевский завод синтетического каучука, Невинномысский химический комбинат, Ярославский сажевый завод и др.</w:t>
      </w:r>
    </w:p>
    <w:p w14:paraId="0C3604A2" w14:textId="79897261"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За четыре года семилетки объем производства химической про</w:t>
      </w:r>
      <w:r w:rsidRPr="007D4180">
        <w:rPr>
          <w:rStyle w:val="34"/>
          <w:rFonts w:ascii="Arial" w:hAnsi="Arial" w:cs="Arial"/>
          <w:color w:val="000000"/>
          <w:sz w:val="28"/>
          <w:szCs w:val="28"/>
        </w:rPr>
        <w:softHyphen/>
        <w:t>мышленности увеличился в 1,6 раза, в строительство было вложено око</w:t>
      </w:r>
      <w:r w:rsidRPr="007D4180">
        <w:rPr>
          <w:rStyle w:val="34"/>
          <w:rFonts w:ascii="Arial" w:hAnsi="Arial" w:cs="Arial"/>
          <w:color w:val="000000"/>
          <w:sz w:val="28"/>
          <w:szCs w:val="28"/>
        </w:rPr>
        <w:softHyphen/>
        <w:t>ло 4 млрд руб., что в 1,7 раза больше, чем за все предшествующие</w:t>
      </w:r>
      <w:r w:rsidR="00C151A7" w:rsidRPr="007D4180">
        <w:rPr>
          <w:rStyle w:val="34"/>
          <w:rFonts w:ascii="Arial" w:hAnsi="Arial" w:cs="Arial"/>
          <w:color w:val="000000"/>
          <w:sz w:val="28"/>
          <w:szCs w:val="28"/>
        </w:rPr>
        <w:t xml:space="preserve"> </w:t>
      </w:r>
      <w:r w:rsidRPr="007D4180">
        <w:rPr>
          <w:rStyle w:val="34"/>
          <w:rFonts w:ascii="Arial" w:hAnsi="Arial" w:cs="Arial"/>
          <w:color w:val="000000"/>
          <w:sz w:val="28"/>
          <w:szCs w:val="28"/>
        </w:rPr>
        <w:t>- 13 лет, добыча нефти увеличилась в 1,6 раза, производство газа - в 2,5 раза. Работники химико-фармацевтической промышленности пере</w:t>
      </w:r>
      <w:r w:rsidRPr="007D4180">
        <w:rPr>
          <w:rStyle w:val="34"/>
          <w:rFonts w:ascii="Arial" w:hAnsi="Arial" w:cs="Arial"/>
          <w:color w:val="000000"/>
          <w:sz w:val="28"/>
          <w:szCs w:val="28"/>
        </w:rPr>
        <w:softHyphen/>
        <w:t>выполнили план производства лекарственных средств.</w:t>
      </w:r>
    </w:p>
    <w:p w14:paraId="0F5C6F9B" w14:textId="444C772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призвал профсоюзные организации заботиться о том, чтобы соблюдался принцип материальной заинтересованности работников в постоянном увеличении выпуска продукции, улучшении ее качества и снижении себестоимости, постоянно улучшать техническое нормиро</w:t>
      </w:r>
      <w:r w:rsidRPr="007D4180">
        <w:rPr>
          <w:rStyle w:val="34"/>
          <w:rFonts w:ascii="Arial" w:hAnsi="Arial" w:cs="Arial"/>
          <w:color w:val="000000"/>
          <w:sz w:val="28"/>
          <w:szCs w:val="28"/>
        </w:rPr>
        <w:softHyphen/>
        <w:t>вание, совершенствовать системы заработной платы, усилить контроль за применением систем оплаты труда, участвовать в разработке норма</w:t>
      </w:r>
      <w:r w:rsidRPr="007D4180">
        <w:rPr>
          <w:rStyle w:val="35"/>
          <w:rFonts w:ascii="Arial" w:hAnsi="Arial" w:cs="Arial"/>
          <w:color w:val="000000"/>
          <w:sz w:val="28"/>
          <w:szCs w:val="28"/>
        </w:rPr>
        <w:t>тивов, улучшать работу по решению проблем науки и техники в деле р</w:t>
      </w:r>
      <w:r w:rsidR="007500AD">
        <w:rPr>
          <w:rStyle w:val="35"/>
          <w:rFonts w:ascii="Arial" w:hAnsi="Arial" w:cs="Arial"/>
          <w:color w:val="000000"/>
          <w:sz w:val="28"/>
          <w:szCs w:val="28"/>
        </w:rPr>
        <w:t>аз</w:t>
      </w:r>
      <w:r w:rsidRPr="007D4180">
        <w:rPr>
          <w:rStyle w:val="35"/>
          <w:rFonts w:ascii="Arial" w:hAnsi="Arial" w:cs="Arial"/>
          <w:color w:val="000000"/>
          <w:sz w:val="28"/>
          <w:szCs w:val="28"/>
        </w:rPr>
        <w:t>вития промышленности, ВХО им. Д.И. Менделеева, научно-техническ</w:t>
      </w:r>
      <w:r w:rsidR="009D7368" w:rsidRPr="007D4180">
        <w:rPr>
          <w:rStyle w:val="35"/>
          <w:rFonts w:ascii="Arial" w:hAnsi="Arial" w:cs="Arial"/>
          <w:color w:val="000000"/>
          <w:sz w:val="28"/>
          <w:szCs w:val="28"/>
        </w:rPr>
        <w:t>их</w:t>
      </w:r>
      <w:r w:rsidRPr="007D4180">
        <w:rPr>
          <w:rStyle w:val="35"/>
          <w:rFonts w:ascii="Arial" w:hAnsi="Arial" w:cs="Arial"/>
          <w:color w:val="000000"/>
          <w:sz w:val="28"/>
          <w:szCs w:val="28"/>
        </w:rPr>
        <w:t xml:space="preserve"> обществ нефтяной и газовой промышленности и их организаций.</w:t>
      </w:r>
    </w:p>
    <w:p w14:paraId="68323BFD"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Признав работу ЦК профсоюза удовлетворительной, съезд избр</w:t>
      </w:r>
      <w:r w:rsidR="00C151A7" w:rsidRPr="007D4180">
        <w:rPr>
          <w:rStyle w:val="35"/>
          <w:rFonts w:ascii="Arial" w:hAnsi="Arial" w:cs="Arial"/>
          <w:color w:val="000000"/>
          <w:sz w:val="28"/>
          <w:szCs w:val="28"/>
        </w:rPr>
        <w:t>ан</w:t>
      </w:r>
      <w:r w:rsidRPr="007D4180">
        <w:rPr>
          <w:rStyle w:val="35"/>
          <w:rFonts w:ascii="Arial" w:hAnsi="Arial" w:cs="Arial"/>
          <w:color w:val="000000"/>
          <w:sz w:val="28"/>
          <w:szCs w:val="28"/>
        </w:rPr>
        <w:t xml:space="preserve"> новый состав ЦК.</w:t>
      </w:r>
    </w:p>
    <w:p w14:paraId="6A3438F7"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На состоявшемся 17 сентября организационном Пленуме ЦК про</w:t>
      </w:r>
      <w:r w:rsidR="00C151A7" w:rsidRPr="007D4180">
        <w:rPr>
          <w:rStyle w:val="35"/>
          <w:rFonts w:ascii="Arial" w:hAnsi="Arial" w:cs="Arial"/>
          <w:color w:val="000000"/>
          <w:sz w:val="28"/>
          <w:szCs w:val="28"/>
        </w:rPr>
        <w:t>ф</w:t>
      </w:r>
      <w:r w:rsidRPr="007D4180">
        <w:rPr>
          <w:rStyle w:val="35"/>
          <w:rFonts w:ascii="Arial" w:hAnsi="Arial" w:cs="Arial"/>
          <w:color w:val="000000"/>
          <w:sz w:val="28"/>
          <w:szCs w:val="28"/>
        </w:rPr>
        <w:t xml:space="preserve">союза председателем был избран </w:t>
      </w:r>
      <w:r w:rsidRPr="007D4180">
        <w:rPr>
          <w:rStyle w:val="35"/>
          <w:rFonts w:ascii="Arial" w:hAnsi="Arial" w:cs="Arial"/>
          <w:color w:val="000000"/>
          <w:sz w:val="28"/>
          <w:szCs w:val="28"/>
          <w:lang w:val="en-US" w:eastAsia="en-US"/>
        </w:rPr>
        <w:t>B</w:t>
      </w:r>
      <w:r w:rsidRPr="007D4180">
        <w:rPr>
          <w:rStyle w:val="35"/>
          <w:rFonts w:ascii="Arial" w:hAnsi="Arial" w:cs="Arial"/>
          <w:color w:val="000000"/>
          <w:sz w:val="28"/>
          <w:szCs w:val="28"/>
          <w:lang w:eastAsia="en-US"/>
        </w:rPr>
        <w:t>.</w:t>
      </w:r>
      <w:r w:rsidRPr="007D4180">
        <w:rPr>
          <w:rStyle w:val="35"/>
          <w:rFonts w:ascii="Arial" w:hAnsi="Arial" w:cs="Arial"/>
          <w:color w:val="000000"/>
          <w:sz w:val="28"/>
          <w:szCs w:val="28"/>
          <w:lang w:val="en-US" w:eastAsia="en-US"/>
        </w:rPr>
        <w:t>C</w:t>
      </w:r>
      <w:r w:rsidRPr="007D4180">
        <w:rPr>
          <w:rStyle w:val="35"/>
          <w:rFonts w:ascii="Arial" w:hAnsi="Arial" w:cs="Arial"/>
          <w:color w:val="000000"/>
          <w:sz w:val="28"/>
          <w:szCs w:val="28"/>
          <w:lang w:eastAsia="en-US"/>
        </w:rPr>
        <w:t xml:space="preserve">. </w:t>
      </w:r>
      <w:r w:rsidRPr="007D4180">
        <w:rPr>
          <w:rStyle w:val="35"/>
          <w:rFonts w:ascii="Arial" w:hAnsi="Arial" w:cs="Arial"/>
          <w:color w:val="000000"/>
          <w:sz w:val="28"/>
          <w:szCs w:val="28"/>
        </w:rPr>
        <w:t>Кривич, секретарем - В.Н. Коч</w:t>
      </w:r>
      <w:r w:rsidR="00C151A7" w:rsidRPr="007D4180">
        <w:rPr>
          <w:rStyle w:val="35"/>
          <w:rFonts w:ascii="Arial" w:hAnsi="Arial" w:cs="Arial"/>
          <w:color w:val="000000"/>
          <w:sz w:val="28"/>
          <w:szCs w:val="28"/>
        </w:rPr>
        <w:t>ет</w:t>
      </w:r>
      <w:r w:rsidRPr="007D4180">
        <w:rPr>
          <w:rStyle w:val="35"/>
          <w:rFonts w:ascii="Arial" w:hAnsi="Arial" w:cs="Arial"/>
          <w:color w:val="000000"/>
          <w:sz w:val="28"/>
          <w:szCs w:val="28"/>
        </w:rPr>
        <w:t>ков.</w:t>
      </w:r>
    </w:p>
    <w:p w14:paraId="707A56AF" w14:textId="4483FDB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 xml:space="preserve">В 1965 г. происходит реорганизация управления промышленность Сентябрьский (1965 г.) Пленум ЦК КПСС и VI сессия Верховного Сове СССР, рассмотрев вопросы об органах управления промышленность приняли решение об организации управления промышленностью по </w:t>
      </w:r>
      <w:r w:rsidR="00212254" w:rsidRPr="007D4180">
        <w:rPr>
          <w:rStyle w:val="35"/>
          <w:rFonts w:ascii="Arial" w:hAnsi="Arial" w:cs="Arial"/>
          <w:color w:val="000000"/>
          <w:sz w:val="28"/>
          <w:szCs w:val="28"/>
        </w:rPr>
        <w:t>от</w:t>
      </w:r>
      <w:r w:rsidRPr="007D4180">
        <w:rPr>
          <w:rStyle w:val="35"/>
          <w:rFonts w:ascii="Arial" w:hAnsi="Arial" w:cs="Arial"/>
          <w:color w:val="000000"/>
          <w:sz w:val="28"/>
          <w:szCs w:val="28"/>
        </w:rPr>
        <w:t>раслевому принципу и создании общесоюзных и союзно-республиканск</w:t>
      </w:r>
      <w:r w:rsidR="00212254" w:rsidRPr="007D4180">
        <w:rPr>
          <w:rStyle w:val="35"/>
          <w:rFonts w:ascii="Arial" w:hAnsi="Arial" w:cs="Arial"/>
          <w:color w:val="000000"/>
          <w:sz w:val="28"/>
          <w:szCs w:val="28"/>
        </w:rPr>
        <w:t>их</w:t>
      </w:r>
      <w:r w:rsidRPr="007D4180">
        <w:rPr>
          <w:rStyle w:val="35"/>
          <w:rFonts w:ascii="Arial" w:hAnsi="Arial" w:cs="Arial"/>
          <w:color w:val="000000"/>
          <w:sz w:val="28"/>
          <w:szCs w:val="28"/>
        </w:rPr>
        <w:t xml:space="preserve"> министерств по отраслям промышленности. Было разработано и приня</w:t>
      </w:r>
      <w:r w:rsidR="00212254" w:rsidRPr="007D4180">
        <w:rPr>
          <w:rStyle w:val="35"/>
          <w:rFonts w:ascii="Arial" w:hAnsi="Arial" w:cs="Arial"/>
          <w:color w:val="000000"/>
          <w:sz w:val="28"/>
          <w:szCs w:val="28"/>
        </w:rPr>
        <w:t>то</w:t>
      </w:r>
      <w:r w:rsidRPr="007D4180">
        <w:rPr>
          <w:rStyle w:val="35"/>
          <w:rFonts w:ascii="Arial" w:hAnsi="Arial" w:cs="Arial"/>
          <w:color w:val="000000"/>
          <w:sz w:val="28"/>
          <w:szCs w:val="28"/>
        </w:rPr>
        <w:t xml:space="preserve"> Положение о государственном предприятии. Основными экономически</w:t>
      </w:r>
      <w:r w:rsidR="007032FC">
        <w:rPr>
          <w:rStyle w:val="35"/>
          <w:rFonts w:ascii="Arial" w:hAnsi="Arial" w:cs="Arial"/>
          <w:color w:val="000000"/>
          <w:sz w:val="28"/>
          <w:szCs w:val="28"/>
        </w:rPr>
        <w:t>ми</w:t>
      </w:r>
      <w:r w:rsidRPr="007D4180">
        <w:rPr>
          <w:rStyle w:val="35"/>
          <w:rFonts w:ascii="Arial" w:hAnsi="Arial" w:cs="Arial"/>
          <w:color w:val="000000"/>
          <w:sz w:val="28"/>
          <w:szCs w:val="28"/>
        </w:rPr>
        <w:t xml:space="preserve"> рычагами воздействия на рост материального производства стали х</w:t>
      </w:r>
      <w:r w:rsidR="007032FC">
        <w:rPr>
          <w:rStyle w:val="35"/>
          <w:rFonts w:ascii="Arial" w:hAnsi="Arial" w:cs="Arial"/>
          <w:color w:val="000000"/>
          <w:sz w:val="28"/>
          <w:szCs w:val="28"/>
        </w:rPr>
        <w:t>оз</w:t>
      </w:r>
      <w:r w:rsidRPr="007D4180">
        <w:rPr>
          <w:rStyle w:val="35"/>
          <w:rFonts w:ascii="Arial" w:hAnsi="Arial" w:cs="Arial"/>
          <w:color w:val="000000"/>
          <w:sz w:val="28"/>
          <w:szCs w:val="28"/>
        </w:rPr>
        <w:t>расчет, прибыль, цена, премия, кредит.</w:t>
      </w:r>
    </w:p>
    <w:p w14:paraId="205C7A8D" w14:textId="75385B0F"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23-24 ноября 1965 г. состоялся V (XX) съезд профсоюза рабоч</w:t>
      </w:r>
      <w:r w:rsidR="00212254" w:rsidRPr="007D4180">
        <w:rPr>
          <w:rStyle w:val="35"/>
          <w:rFonts w:ascii="Arial" w:hAnsi="Arial" w:cs="Arial"/>
          <w:color w:val="000000"/>
          <w:sz w:val="28"/>
          <w:szCs w:val="28"/>
        </w:rPr>
        <w:t>их</w:t>
      </w:r>
      <w:r w:rsidRPr="007D4180">
        <w:rPr>
          <w:rStyle w:val="35"/>
          <w:rFonts w:ascii="Arial" w:hAnsi="Arial" w:cs="Arial"/>
          <w:color w:val="000000"/>
          <w:sz w:val="28"/>
          <w:szCs w:val="28"/>
        </w:rPr>
        <w:t xml:space="preserve"> нефтяной и химической промышленности. Съезд заслушал и обсуд</w:t>
      </w:r>
      <w:r w:rsidR="00212254" w:rsidRPr="007D4180">
        <w:rPr>
          <w:rStyle w:val="35"/>
          <w:rFonts w:ascii="Arial" w:hAnsi="Arial" w:cs="Arial"/>
          <w:color w:val="000000"/>
          <w:sz w:val="28"/>
          <w:szCs w:val="28"/>
        </w:rPr>
        <w:t>ил</w:t>
      </w:r>
      <w:r w:rsidRPr="007D4180">
        <w:rPr>
          <w:rStyle w:val="35"/>
          <w:rFonts w:ascii="Arial" w:hAnsi="Arial" w:cs="Arial"/>
          <w:color w:val="000000"/>
          <w:sz w:val="28"/>
          <w:szCs w:val="28"/>
        </w:rPr>
        <w:t xml:space="preserve"> доклады о работе ЦК профсоюза и задачах профсоюзных организаций</w:t>
      </w:r>
      <w:r w:rsidR="00212254" w:rsidRPr="007D4180">
        <w:rPr>
          <w:rStyle w:val="35"/>
          <w:rFonts w:ascii="Arial" w:hAnsi="Arial" w:cs="Arial"/>
          <w:color w:val="000000"/>
          <w:sz w:val="28"/>
          <w:szCs w:val="28"/>
        </w:rPr>
        <w:t xml:space="preserve"> </w:t>
      </w:r>
      <w:r w:rsidRPr="007D4180">
        <w:rPr>
          <w:rStyle w:val="35"/>
          <w:rFonts w:ascii="Arial" w:hAnsi="Arial" w:cs="Arial"/>
          <w:color w:val="000000"/>
          <w:sz w:val="28"/>
          <w:szCs w:val="28"/>
        </w:rPr>
        <w:t xml:space="preserve">связи с решениями сентябрьского Пленума ЦК </w:t>
      </w:r>
      <w:r w:rsidR="000D4766" w:rsidRPr="007D4180">
        <w:rPr>
          <w:rStyle w:val="35"/>
          <w:rFonts w:ascii="Arial" w:hAnsi="Arial" w:cs="Arial"/>
          <w:color w:val="000000"/>
          <w:sz w:val="28"/>
          <w:szCs w:val="28"/>
        </w:rPr>
        <w:t>КПСС.</w:t>
      </w:r>
      <w:r w:rsidRPr="007D4180">
        <w:rPr>
          <w:rStyle w:val="35"/>
          <w:rFonts w:ascii="Arial" w:hAnsi="Arial" w:cs="Arial"/>
          <w:color w:val="000000"/>
          <w:sz w:val="28"/>
          <w:szCs w:val="28"/>
        </w:rPr>
        <w:t xml:space="preserve"> В работе </w:t>
      </w:r>
      <w:r w:rsidR="007032FC" w:rsidRPr="007D4180">
        <w:rPr>
          <w:rStyle w:val="35"/>
          <w:rFonts w:ascii="Arial" w:hAnsi="Arial" w:cs="Arial"/>
          <w:color w:val="000000"/>
          <w:sz w:val="28"/>
          <w:szCs w:val="28"/>
        </w:rPr>
        <w:t>съезд</w:t>
      </w:r>
      <w:r w:rsidR="007500AD">
        <w:rPr>
          <w:rStyle w:val="35"/>
          <w:rFonts w:ascii="Arial" w:hAnsi="Arial" w:cs="Arial"/>
          <w:color w:val="000000"/>
          <w:sz w:val="28"/>
          <w:szCs w:val="28"/>
        </w:rPr>
        <w:t>а</w:t>
      </w:r>
      <w:r w:rsidRPr="007D4180">
        <w:rPr>
          <w:rStyle w:val="35"/>
          <w:rFonts w:ascii="Arial" w:hAnsi="Arial" w:cs="Arial"/>
          <w:color w:val="000000"/>
          <w:sz w:val="28"/>
          <w:szCs w:val="28"/>
        </w:rPr>
        <w:t xml:space="preserve"> приняло участие 425 делегатов.</w:t>
      </w:r>
    </w:p>
    <w:p w14:paraId="16D63A2F" w14:textId="57FEFFDD"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 xml:space="preserve">Съезд отметил, что за шесть лет при действенном участии </w:t>
      </w:r>
      <w:r w:rsidRPr="007D4180">
        <w:rPr>
          <w:rStyle w:val="35"/>
          <w:rFonts w:ascii="Arial" w:hAnsi="Arial" w:cs="Arial"/>
          <w:color w:val="000000"/>
          <w:sz w:val="28"/>
          <w:szCs w:val="28"/>
        </w:rPr>
        <w:lastRenderedPageBreak/>
        <w:t>про</w:t>
      </w:r>
      <w:r w:rsidR="007500AD">
        <w:rPr>
          <w:rStyle w:val="35"/>
          <w:rFonts w:ascii="Arial" w:hAnsi="Arial" w:cs="Arial"/>
          <w:color w:val="000000"/>
          <w:sz w:val="28"/>
          <w:szCs w:val="28"/>
        </w:rPr>
        <w:t>ф</w:t>
      </w:r>
      <w:r w:rsidRPr="007D4180">
        <w:rPr>
          <w:rStyle w:val="35"/>
          <w:rFonts w:ascii="Arial" w:hAnsi="Arial" w:cs="Arial"/>
          <w:color w:val="000000"/>
          <w:sz w:val="28"/>
          <w:szCs w:val="28"/>
        </w:rPr>
        <w:t xml:space="preserve">союза нефтяная, химическая и газовая отрасли промышленности </w:t>
      </w:r>
      <w:r w:rsidR="00212254" w:rsidRPr="007D4180">
        <w:rPr>
          <w:rStyle w:val="35"/>
          <w:rFonts w:ascii="Arial" w:hAnsi="Arial" w:cs="Arial"/>
          <w:color w:val="000000"/>
          <w:sz w:val="28"/>
          <w:szCs w:val="28"/>
        </w:rPr>
        <w:t>до</w:t>
      </w:r>
      <w:r w:rsidRPr="007D4180">
        <w:rPr>
          <w:rStyle w:val="35"/>
          <w:rFonts w:ascii="Arial" w:hAnsi="Arial" w:cs="Arial"/>
          <w:color w:val="000000"/>
          <w:sz w:val="28"/>
          <w:szCs w:val="28"/>
        </w:rPr>
        <w:t xml:space="preserve">стигли определенных успехов. Вступило в строй свыше 400 крупных </w:t>
      </w:r>
      <w:r w:rsidR="00212254" w:rsidRPr="007D4180">
        <w:rPr>
          <w:rStyle w:val="35"/>
          <w:rFonts w:ascii="Arial" w:hAnsi="Arial" w:cs="Arial"/>
          <w:color w:val="000000"/>
          <w:sz w:val="28"/>
          <w:szCs w:val="28"/>
        </w:rPr>
        <w:t>хи</w:t>
      </w:r>
      <w:r w:rsidRPr="007D4180">
        <w:rPr>
          <w:rStyle w:val="35"/>
          <w:rFonts w:ascii="Arial" w:hAnsi="Arial" w:cs="Arial"/>
          <w:color w:val="000000"/>
          <w:sz w:val="28"/>
          <w:szCs w:val="28"/>
        </w:rPr>
        <w:t>мических производств, в том числе 52 новых предприятия, выработ</w:t>
      </w:r>
      <w:r w:rsidR="00212254" w:rsidRPr="007D4180">
        <w:rPr>
          <w:rStyle w:val="35"/>
          <w:rFonts w:ascii="Arial" w:hAnsi="Arial" w:cs="Arial"/>
          <w:color w:val="000000"/>
          <w:sz w:val="28"/>
          <w:szCs w:val="28"/>
        </w:rPr>
        <w:t>ка</w:t>
      </w:r>
      <w:r w:rsidRPr="007D4180">
        <w:rPr>
          <w:rStyle w:val="35"/>
          <w:rFonts w:ascii="Arial" w:hAnsi="Arial" w:cs="Arial"/>
          <w:color w:val="000000"/>
          <w:sz w:val="28"/>
          <w:szCs w:val="28"/>
        </w:rPr>
        <w:t xml:space="preserve"> ряда химических продуктов возросла в 2,5-4 раза. На территории Запа</w:t>
      </w:r>
      <w:r w:rsidR="00212254" w:rsidRPr="007D4180">
        <w:rPr>
          <w:rStyle w:val="35"/>
          <w:rFonts w:ascii="Arial" w:hAnsi="Arial" w:cs="Arial"/>
          <w:color w:val="000000"/>
          <w:sz w:val="28"/>
          <w:szCs w:val="28"/>
        </w:rPr>
        <w:t>д</w:t>
      </w:r>
      <w:r w:rsidRPr="007D4180">
        <w:rPr>
          <w:rStyle w:val="35"/>
          <w:rFonts w:ascii="Arial" w:hAnsi="Arial" w:cs="Arial"/>
          <w:color w:val="000000"/>
          <w:sz w:val="28"/>
          <w:szCs w:val="28"/>
        </w:rPr>
        <w:t>ной Сибири, Тюмени, Чечено-Ингушетии и Коми АССР были откр</w:t>
      </w:r>
      <w:r w:rsidR="00212254" w:rsidRPr="007D4180">
        <w:rPr>
          <w:rStyle w:val="35"/>
          <w:rFonts w:ascii="Arial" w:hAnsi="Arial" w:cs="Arial"/>
          <w:color w:val="000000"/>
          <w:sz w:val="28"/>
          <w:szCs w:val="28"/>
        </w:rPr>
        <w:t>ыты</w:t>
      </w:r>
      <w:r w:rsidRPr="007D4180">
        <w:rPr>
          <w:rStyle w:val="35"/>
          <w:rFonts w:ascii="Arial" w:hAnsi="Arial" w:cs="Arial"/>
          <w:color w:val="000000"/>
          <w:sz w:val="28"/>
          <w:szCs w:val="28"/>
        </w:rPr>
        <w:t xml:space="preserve"> новые месторождения нефти и газа. Газифицировано более 1800 гор</w:t>
      </w:r>
      <w:r w:rsidR="00212254" w:rsidRPr="007D4180">
        <w:rPr>
          <w:rStyle w:val="35"/>
          <w:rFonts w:ascii="Arial" w:hAnsi="Arial" w:cs="Arial"/>
          <w:color w:val="000000"/>
          <w:sz w:val="28"/>
          <w:szCs w:val="28"/>
        </w:rPr>
        <w:t>о</w:t>
      </w:r>
      <w:r w:rsidRPr="007D4180">
        <w:rPr>
          <w:rStyle w:val="35"/>
          <w:rFonts w:ascii="Arial" w:hAnsi="Arial" w:cs="Arial"/>
          <w:color w:val="000000"/>
          <w:sz w:val="28"/>
          <w:szCs w:val="28"/>
        </w:rPr>
        <w:t>дов и населенных пунктов, открыты новые газо- и нефтепроводы.</w:t>
      </w:r>
    </w:p>
    <w:p w14:paraId="3382D113" w14:textId="4321A00F"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 xml:space="preserve">В работе республиканских, краевых и областных комитетов </w:t>
      </w:r>
      <w:r w:rsidR="007032FC">
        <w:rPr>
          <w:rStyle w:val="35"/>
          <w:rFonts w:ascii="Arial" w:hAnsi="Arial" w:cs="Arial"/>
          <w:color w:val="000000"/>
          <w:sz w:val="28"/>
          <w:szCs w:val="28"/>
        </w:rPr>
        <w:t>профсоюза</w:t>
      </w:r>
      <w:r w:rsidRPr="007D4180">
        <w:rPr>
          <w:rStyle w:val="35"/>
          <w:rFonts w:ascii="Arial" w:hAnsi="Arial" w:cs="Arial"/>
          <w:color w:val="000000"/>
          <w:sz w:val="28"/>
          <w:szCs w:val="28"/>
        </w:rPr>
        <w:t xml:space="preserve"> широкое развитие получило общественное начало. При отдел</w:t>
      </w:r>
      <w:r w:rsidR="000D4766">
        <w:rPr>
          <w:rStyle w:val="35"/>
          <w:rFonts w:ascii="Arial" w:hAnsi="Arial" w:cs="Arial"/>
          <w:color w:val="000000"/>
          <w:sz w:val="28"/>
          <w:szCs w:val="28"/>
        </w:rPr>
        <w:t>е</w:t>
      </w:r>
      <w:r w:rsidRPr="007D4180">
        <w:rPr>
          <w:rStyle w:val="35"/>
          <w:rFonts w:ascii="Arial" w:hAnsi="Arial" w:cs="Arial"/>
          <w:color w:val="000000"/>
          <w:sz w:val="28"/>
          <w:szCs w:val="28"/>
        </w:rPr>
        <w:t xml:space="preserve"> ЦК профсоюза были созданы общественные советы. Число член</w:t>
      </w:r>
      <w:r w:rsidR="007317D8" w:rsidRPr="007D4180">
        <w:rPr>
          <w:rStyle w:val="35"/>
          <w:rFonts w:ascii="Arial" w:hAnsi="Arial" w:cs="Arial"/>
          <w:color w:val="000000"/>
          <w:sz w:val="28"/>
          <w:szCs w:val="28"/>
        </w:rPr>
        <w:t>ов</w:t>
      </w:r>
      <w:r w:rsidRPr="007D4180">
        <w:rPr>
          <w:rStyle w:val="35"/>
          <w:rFonts w:ascii="Arial" w:hAnsi="Arial" w:cs="Arial"/>
          <w:color w:val="000000"/>
          <w:sz w:val="28"/>
          <w:szCs w:val="28"/>
        </w:rPr>
        <w:t xml:space="preserve"> профсоюза составило 2,5 млн чел</w:t>
      </w:r>
      <w:r w:rsidR="00DD5B1D">
        <w:rPr>
          <w:rStyle w:val="35"/>
          <w:rFonts w:ascii="Arial" w:hAnsi="Arial" w:cs="Arial"/>
          <w:color w:val="000000"/>
          <w:sz w:val="28"/>
          <w:szCs w:val="28"/>
        </w:rPr>
        <w:t>овек,</w:t>
      </w:r>
      <w:r w:rsidRPr="007D4180">
        <w:rPr>
          <w:rStyle w:val="35"/>
          <w:rFonts w:ascii="Arial" w:hAnsi="Arial" w:cs="Arial"/>
          <w:color w:val="000000"/>
          <w:sz w:val="28"/>
          <w:szCs w:val="28"/>
        </w:rPr>
        <w:t xml:space="preserve"> объединяемых в 4163 первичн</w:t>
      </w:r>
      <w:r w:rsidR="007317D8" w:rsidRPr="007D4180">
        <w:rPr>
          <w:rStyle w:val="35"/>
          <w:rFonts w:ascii="Arial" w:hAnsi="Arial" w:cs="Arial"/>
          <w:color w:val="000000"/>
          <w:sz w:val="28"/>
          <w:szCs w:val="28"/>
        </w:rPr>
        <w:t>ые</w:t>
      </w:r>
      <w:r w:rsidRPr="007D4180">
        <w:rPr>
          <w:rStyle w:val="35"/>
          <w:rFonts w:ascii="Arial" w:hAnsi="Arial" w:cs="Arial"/>
          <w:color w:val="000000"/>
          <w:sz w:val="28"/>
          <w:szCs w:val="28"/>
        </w:rPr>
        <w:t xml:space="preserve"> организации.</w:t>
      </w:r>
    </w:p>
    <w:p w14:paraId="3C9BA1FD" w14:textId="65B3B544"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В связи с ростом химической и нефтяной промышленности б</w:t>
      </w:r>
      <w:r w:rsidR="000D4766">
        <w:rPr>
          <w:rStyle w:val="35"/>
          <w:rFonts w:ascii="Arial" w:hAnsi="Arial" w:cs="Arial"/>
          <w:color w:val="000000"/>
          <w:sz w:val="28"/>
          <w:szCs w:val="28"/>
        </w:rPr>
        <w:t>ыл</w:t>
      </w:r>
      <w:r w:rsidRPr="007D4180">
        <w:rPr>
          <w:rStyle w:val="35"/>
          <w:rFonts w:ascii="Arial" w:hAnsi="Arial" w:cs="Arial"/>
          <w:color w:val="000000"/>
          <w:sz w:val="28"/>
          <w:szCs w:val="28"/>
        </w:rPr>
        <w:t>и образованы новые областные комитеты в Тульской, Тюменской, Росто</w:t>
      </w:r>
      <w:r w:rsidR="007317D8" w:rsidRPr="007D4180">
        <w:rPr>
          <w:rStyle w:val="35"/>
          <w:rFonts w:ascii="Arial" w:hAnsi="Arial" w:cs="Arial"/>
          <w:color w:val="000000"/>
          <w:sz w:val="28"/>
          <w:szCs w:val="28"/>
        </w:rPr>
        <w:t>в</w:t>
      </w:r>
      <w:r w:rsidRPr="007D4180">
        <w:rPr>
          <w:rStyle w:val="35"/>
          <w:rFonts w:ascii="Arial" w:hAnsi="Arial" w:cs="Arial"/>
          <w:color w:val="000000"/>
          <w:sz w:val="28"/>
          <w:szCs w:val="28"/>
        </w:rPr>
        <w:t>ской областях и краевой - на Алтае.</w:t>
      </w:r>
      <w:r w:rsidR="007317D8" w:rsidRPr="007D4180">
        <w:rPr>
          <w:rStyle w:val="35"/>
          <w:rFonts w:ascii="Arial" w:hAnsi="Arial" w:cs="Arial"/>
          <w:color w:val="000000"/>
          <w:sz w:val="28"/>
          <w:szCs w:val="28"/>
        </w:rPr>
        <w:t xml:space="preserve"> </w:t>
      </w:r>
      <w:r w:rsidRPr="007D4180">
        <w:rPr>
          <w:rStyle w:val="32"/>
          <w:rFonts w:ascii="Arial" w:hAnsi="Arial" w:cs="Arial"/>
          <w:color w:val="000000"/>
          <w:sz w:val="28"/>
          <w:szCs w:val="28"/>
        </w:rPr>
        <w:t>Признав работу ЦК профсоюза удовлетворительной, съезд избрал председателем ЦК профсоюза Н.П. Светцова, секретарем - В.Н. Ко</w:t>
      </w:r>
      <w:r w:rsidRPr="007D4180">
        <w:rPr>
          <w:rStyle w:val="32"/>
          <w:rFonts w:ascii="Arial" w:hAnsi="Arial" w:cs="Arial"/>
          <w:color w:val="000000"/>
          <w:sz w:val="28"/>
          <w:szCs w:val="28"/>
        </w:rPr>
        <w:softHyphen/>
        <w:t>четкова.</w:t>
      </w:r>
    </w:p>
    <w:p w14:paraId="39A249D1"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В мае 1963 г. в Москве состоялась Международная конференция трудящихся химической, нефтяной и родственных им отраслей про</w:t>
      </w:r>
      <w:r w:rsidRPr="007D4180">
        <w:rPr>
          <w:rStyle w:val="32"/>
          <w:rFonts w:ascii="Arial" w:hAnsi="Arial" w:cs="Arial"/>
          <w:color w:val="000000"/>
          <w:sz w:val="28"/>
          <w:szCs w:val="28"/>
        </w:rPr>
        <w:softHyphen/>
        <w:t>мышленности, проведение которой в нашей стране явилось выражением доверия международного рабочего класса к профсоюзам и трудящимся нашей страны.</w:t>
      </w:r>
    </w:p>
    <w:p w14:paraId="21F6A7C7"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По приглашению ЦК профсоюза в 1963-1966 гг. СССР посетили де</w:t>
      </w:r>
      <w:r w:rsidRPr="007D4180">
        <w:rPr>
          <w:rStyle w:val="32"/>
          <w:rFonts w:ascii="Arial" w:hAnsi="Arial" w:cs="Arial"/>
          <w:color w:val="000000"/>
          <w:sz w:val="28"/>
          <w:szCs w:val="28"/>
        </w:rPr>
        <w:softHyphen/>
        <w:t>легации Болгарии, Польши, Венгрии, Чехословакии, ГДР, Канады и Фин</w:t>
      </w:r>
      <w:r w:rsidRPr="007D4180">
        <w:rPr>
          <w:rStyle w:val="32"/>
          <w:rFonts w:ascii="Arial" w:hAnsi="Arial" w:cs="Arial"/>
          <w:color w:val="000000"/>
          <w:sz w:val="28"/>
          <w:szCs w:val="28"/>
        </w:rPr>
        <w:softHyphen/>
        <w:t>ляндии. Делегации советских нефтяников и химиков выезжали в Чехо</w:t>
      </w:r>
      <w:r w:rsidRPr="007D4180">
        <w:rPr>
          <w:rStyle w:val="32"/>
          <w:rFonts w:ascii="Arial" w:hAnsi="Arial" w:cs="Arial"/>
          <w:color w:val="000000"/>
          <w:sz w:val="28"/>
          <w:szCs w:val="28"/>
        </w:rPr>
        <w:softHyphen/>
        <w:t>словакию, ГДР, Норвегию, Финляндию, Бирму, Францию, Швейцарию, Австрию, Индию, Англию.</w:t>
      </w:r>
    </w:p>
    <w:p w14:paraId="0E8F3066" w14:textId="3E865FF2"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После создания в 1957 г. укрупненного профсоюза путем слияния профсоюзов рабочих нефтяной промышленности и рабочих химической промышленности из года в год росло число его членов. Так, рост числа членов союза от общего числа работающих составлял</w:t>
      </w:r>
      <w:r w:rsidR="007500AD">
        <w:rPr>
          <w:rStyle w:val="32"/>
          <w:rFonts w:ascii="Arial" w:hAnsi="Arial" w:cs="Arial"/>
          <w:color w:val="000000"/>
          <w:sz w:val="28"/>
          <w:szCs w:val="28"/>
        </w:rPr>
        <w:t xml:space="preserve"> в</w:t>
      </w:r>
      <w:r w:rsidRPr="007D4180">
        <w:rPr>
          <w:rStyle w:val="32"/>
          <w:rFonts w:ascii="Arial" w:hAnsi="Arial" w:cs="Arial"/>
          <w:color w:val="000000"/>
          <w:sz w:val="28"/>
          <w:szCs w:val="28"/>
        </w:rPr>
        <w:t xml:space="preserve"> 1958</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г.</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92,1</w:t>
      </w:r>
      <w:r w:rsidR="007500AD">
        <w:rPr>
          <w:rStyle w:val="32"/>
          <w:rFonts w:ascii="Arial" w:hAnsi="Arial" w:cs="Arial"/>
          <w:color w:val="000000"/>
          <w:sz w:val="28"/>
          <w:szCs w:val="28"/>
        </w:rPr>
        <w:t>%,</w:t>
      </w:r>
      <w:r w:rsidRPr="007D4180">
        <w:rPr>
          <w:rStyle w:val="32"/>
          <w:rFonts w:ascii="Arial" w:hAnsi="Arial" w:cs="Arial"/>
          <w:color w:val="000000"/>
          <w:sz w:val="28"/>
          <w:szCs w:val="28"/>
        </w:rPr>
        <w:t xml:space="preserve"> </w:t>
      </w:r>
      <w:r w:rsidR="007500AD">
        <w:rPr>
          <w:rStyle w:val="32"/>
          <w:rFonts w:ascii="Arial" w:hAnsi="Arial" w:cs="Arial"/>
          <w:color w:val="000000"/>
          <w:sz w:val="28"/>
          <w:szCs w:val="28"/>
        </w:rPr>
        <w:t xml:space="preserve">в </w:t>
      </w:r>
      <w:r w:rsidRPr="007D4180">
        <w:rPr>
          <w:rStyle w:val="32"/>
          <w:rFonts w:ascii="Arial" w:hAnsi="Arial" w:cs="Arial"/>
          <w:color w:val="000000"/>
          <w:sz w:val="28"/>
          <w:szCs w:val="28"/>
        </w:rPr>
        <w:t>1960</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г.</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94,5</w:t>
      </w:r>
      <w:r w:rsidR="007500AD">
        <w:rPr>
          <w:rStyle w:val="32"/>
          <w:rFonts w:ascii="Arial" w:hAnsi="Arial" w:cs="Arial"/>
          <w:color w:val="000000"/>
          <w:sz w:val="28"/>
          <w:szCs w:val="28"/>
        </w:rPr>
        <w:t>%,</w:t>
      </w:r>
      <w:r w:rsidRPr="007D4180">
        <w:rPr>
          <w:rStyle w:val="32"/>
          <w:rFonts w:ascii="Arial" w:hAnsi="Arial" w:cs="Arial"/>
          <w:color w:val="000000"/>
          <w:sz w:val="28"/>
          <w:szCs w:val="28"/>
        </w:rPr>
        <w:t xml:space="preserve"> </w:t>
      </w:r>
      <w:r w:rsidR="007500AD">
        <w:rPr>
          <w:rStyle w:val="32"/>
          <w:rFonts w:ascii="Arial" w:hAnsi="Arial" w:cs="Arial"/>
          <w:color w:val="000000"/>
          <w:sz w:val="28"/>
          <w:szCs w:val="28"/>
        </w:rPr>
        <w:t xml:space="preserve">в </w:t>
      </w:r>
      <w:r w:rsidRPr="007D4180">
        <w:rPr>
          <w:rStyle w:val="32"/>
          <w:rFonts w:ascii="Arial" w:hAnsi="Arial" w:cs="Arial"/>
          <w:color w:val="000000"/>
          <w:sz w:val="28"/>
          <w:szCs w:val="28"/>
        </w:rPr>
        <w:t>1963</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г.</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95,8</w:t>
      </w:r>
      <w:r w:rsidR="007500AD">
        <w:rPr>
          <w:rStyle w:val="32"/>
          <w:rFonts w:ascii="Arial" w:hAnsi="Arial" w:cs="Arial"/>
          <w:color w:val="000000"/>
          <w:sz w:val="28"/>
          <w:szCs w:val="28"/>
        </w:rPr>
        <w:t>%, в</w:t>
      </w:r>
      <w:r w:rsidRPr="007D4180">
        <w:rPr>
          <w:rStyle w:val="32"/>
          <w:rFonts w:ascii="Arial" w:hAnsi="Arial" w:cs="Arial"/>
          <w:color w:val="000000"/>
          <w:sz w:val="28"/>
          <w:szCs w:val="28"/>
        </w:rPr>
        <w:t xml:space="preserve"> 1966 г.</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96,1</w:t>
      </w:r>
      <w:r w:rsidR="007500AD">
        <w:rPr>
          <w:rStyle w:val="32"/>
          <w:rFonts w:ascii="Arial" w:hAnsi="Arial" w:cs="Arial"/>
          <w:color w:val="000000"/>
          <w:sz w:val="28"/>
          <w:szCs w:val="28"/>
        </w:rPr>
        <w:t>%</w:t>
      </w:r>
      <w:r w:rsidR="009D7368" w:rsidRPr="007D4180">
        <w:rPr>
          <w:rStyle w:val="32"/>
          <w:rFonts w:ascii="Arial" w:hAnsi="Arial" w:cs="Arial"/>
          <w:color w:val="000000"/>
          <w:sz w:val="28"/>
          <w:szCs w:val="28"/>
        </w:rPr>
        <w:t>.</w:t>
      </w:r>
    </w:p>
    <w:p w14:paraId="264067E3"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21-22 декабря 1967 г. состоялся VI (XXI) съезд профсоюза. В работе съезда приняло участие 480 делегатов. Съезд подвел итоги работы профсоюза и предприятий химической, нефтяной и газовой промышлен</w:t>
      </w:r>
      <w:r w:rsidRPr="007D4180">
        <w:rPr>
          <w:rStyle w:val="32"/>
          <w:rFonts w:ascii="Arial" w:hAnsi="Arial" w:cs="Arial"/>
          <w:color w:val="000000"/>
          <w:sz w:val="28"/>
          <w:szCs w:val="28"/>
        </w:rPr>
        <w:softHyphen/>
        <w:t>ности за отчетный период.</w:t>
      </w:r>
    </w:p>
    <w:p w14:paraId="0FDE3719"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Съезд определил основные задачи для профсоюзных организаций по мобилизации трудящихся на выполнение задач восьмой пятилетки (1966-1970 гг.), осуществлению мероприятий по расширению жилищного строительства, улучшение бытового обслуживания.</w:t>
      </w:r>
    </w:p>
    <w:p w14:paraId="5AF4866F"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2"/>
          <w:rFonts w:ascii="Arial" w:hAnsi="Arial" w:cs="Arial"/>
          <w:color w:val="000000"/>
          <w:sz w:val="28"/>
          <w:szCs w:val="28"/>
        </w:rPr>
        <w:t>Съезд обязал профсоюзные комитеты направлять творческую ак</w:t>
      </w:r>
      <w:r w:rsidRPr="007D4180">
        <w:rPr>
          <w:rStyle w:val="32"/>
          <w:rFonts w:ascii="Arial" w:hAnsi="Arial" w:cs="Arial"/>
          <w:color w:val="000000"/>
          <w:sz w:val="28"/>
          <w:szCs w:val="28"/>
        </w:rPr>
        <w:softHyphen/>
        <w:t>тивность рабочих, ИТР и служащих, продолжать мероприятия по перево</w:t>
      </w:r>
      <w:r w:rsidRPr="007D4180">
        <w:rPr>
          <w:rStyle w:val="32"/>
          <w:rFonts w:ascii="Arial" w:hAnsi="Arial" w:cs="Arial"/>
          <w:color w:val="000000"/>
          <w:sz w:val="28"/>
          <w:szCs w:val="28"/>
        </w:rPr>
        <w:softHyphen/>
        <w:t>ду предприятий на новую систему планирования и экономического сти</w:t>
      </w:r>
      <w:r w:rsidRPr="007D4180">
        <w:rPr>
          <w:rStyle w:val="32"/>
          <w:rFonts w:ascii="Arial" w:hAnsi="Arial" w:cs="Arial"/>
          <w:color w:val="000000"/>
          <w:sz w:val="28"/>
          <w:szCs w:val="28"/>
        </w:rPr>
        <w:softHyphen/>
        <w:t>мулирования, оказывать пом</w:t>
      </w:r>
      <w:r w:rsidR="007317D8" w:rsidRPr="007D4180">
        <w:rPr>
          <w:rStyle w:val="32"/>
          <w:rFonts w:ascii="Arial" w:hAnsi="Arial" w:cs="Arial"/>
          <w:color w:val="000000"/>
          <w:sz w:val="28"/>
          <w:szCs w:val="28"/>
        </w:rPr>
        <w:t>о</w:t>
      </w:r>
      <w:r w:rsidRPr="007D4180">
        <w:rPr>
          <w:rStyle w:val="32"/>
          <w:rFonts w:ascii="Arial" w:hAnsi="Arial" w:cs="Arial"/>
          <w:color w:val="000000"/>
          <w:sz w:val="28"/>
          <w:szCs w:val="28"/>
        </w:rPr>
        <w:t>щь НТО и обществам изобретателей и ра</w:t>
      </w:r>
      <w:r w:rsidRPr="007D4180">
        <w:rPr>
          <w:rStyle w:val="32"/>
          <w:rFonts w:ascii="Arial" w:hAnsi="Arial" w:cs="Arial"/>
          <w:color w:val="000000"/>
          <w:sz w:val="28"/>
          <w:szCs w:val="28"/>
        </w:rPr>
        <w:softHyphen/>
        <w:t>ционализаторов в деле ускорения технического прогресса, способство</w:t>
      </w:r>
      <w:r w:rsidRPr="007D4180">
        <w:rPr>
          <w:rStyle w:val="32"/>
          <w:rFonts w:ascii="Arial" w:hAnsi="Arial" w:cs="Arial"/>
          <w:color w:val="000000"/>
          <w:sz w:val="28"/>
          <w:szCs w:val="28"/>
        </w:rPr>
        <w:softHyphen/>
        <w:t>вать внедрению в производство научной организации труда, усилить кон</w:t>
      </w:r>
      <w:r w:rsidRPr="007D4180">
        <w:rPr>
          <w:rStyle w:val="32"/>
          <w:rFonts w:ascii="Arial" w:hAnsi="Arial" w:cs="Arial"/>
          <w:color w:val="000000"/>
          <w:sz w:val="28"/>
          <w:szCs w:val="28"/>
        </w:rPr>
        <w:softHyphen/>
      </w:r>
      <w:r w:rsidRPr="007D4180">
        <w:rPr>
          <w:rStyle w:val="32"/>
          <w:rFonts w:ascii="Arial" w:hAnsi="Arial" w:cs="Arial"/>
          <w:color w:val="000000"/>
          <w:sz w:val="28"/>
          <w:szCs w:val="28"/>
        </w:rPr>
        <w:lastRenderedPageBreak/>
        <w:t>троль за соблюдением правил и норм охраны труда и техники безопасно</w:t>
      </w:r>
      <w:r w:rsidRPr="007D4180">
        <w:rPr>
          <w:rStyle w:val="32"/>
          <w:rFonts w:ascii="Arial" w:hAnsi="Arial" w:cs="Arial"/>
          <w:color w:val="000000"/>
          <w:sz w:val="28"/>
          <w:szCs w:val="28"/>
        </w:rPr>
        <w:softHyphen/>
        <w:t>сти, принять меры к строительству и расширению санаториев, домов от</w:t>
      </w:r>
      <w:r w:rsidRPr="007D4180">
        <w:rPr>
          <w:rStyle w:val="32"/>
          <w:rFonts w:ascii="Arial" w:hAnsi="Arial" w:cs="Arial"/>
          <w:color w:val="000000"/>
          <w:sz w:val="28"/>
          <w:szCs w:val="28"/>
        </w:rPr>
        <w:softHyphen/>
        <w:t>дыха, поликлиник, улучшать культурное воспитание трудящихся, исполь</w:t>
      </w:r>
      <w:r w:rsidRPr="007D4180">
        <w:rPr>
          <w:rStyle w:val="36"/>
          <w:rFonts w:ascii="Arial" w:hAnsi="Arial" w:cs="Arial"/>
          <w:color w:val="000000"/>
          <w:sz w:val="28"/>
          <w:szCs w:val="28"/>
        </w:rPr>
        <w:t>зуя работу культурно-просветительных учреждений, совершенствовать стиль и методы работы профсоюзных организаций.</w:t>
      </w:r>
    </w:p>
    <w:p w14:paraId="71D62DAF"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Председателем ЦК профсоюза был избран Н.П. Светцов, секре</w:t>
      </w:r>
      <w:r w:rsidRPr="007D4180">
        <w:rPr>
          <w:rStyle w:val="36"/>
          <w:rFonts w:ascii="Arial" w:hAnsi="Arial" w:cs="Arial"/>
          <w:color w:val="000000"/>
          <w:sz w:val="28"/>
          <w:szCs w:val="28"/>
        </w:rPr>
        <w:softHyphen/>
        <w:t>тарями - М.Ф. Науменко и В.Т. Седенко.</w:t>
      </w:r>
    </w:p>
    <w:p w14:paraId="40A378DA" w14:textId="74B6297A"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Следующий VII (XXII) съезд профсоюза состоялся 19-20 января 1972</w:t>
      </w:r>
      <w:r w:rsidR="007500AD">
        <w:rPr>
          <w:rStyle w:val="36"/>
          <w:rFonts w:ascii="Arial" w:hAnsi="Arial" w:cs="Arial"/>
          <w:color w:val="000000"/>
          <w:sz w:val="28"/>
          <w:szCs w:val="28"/>
        </w:rPr>
        <w:t> </w:t>
      </w:r>
      <w:r w:rsidRPr="007D4180">
        <w:rPr>
          <w:rStyle w:val="36"/>
          <w:rFonts w:ascii="Arial" w:hAnsi="Arial" w:cs="Arial"/>
          <w:color w:val="000000"/>
          <w:sz w:val="28"/>
          <w:szCs w:val="28"/>
        </w:rPr>
        <w:t>г., в его работе приняло участие 688 делегатов</w:t>
      </w:r>
      <w:r w:rsidRPr="007D4180">
        <w:rPr>
          <w:rStyle w:val="36"/>
          <w:rFonts w:ascii="Arial" w:hAnsi="Arial" w:cs="Arial"/>
          <w:color w:val="000000"/>
          <w:sz w:val="28"/>
          <w:szCs w:val="28"/>
          <w:vertAlign w:val="superscript"/>
        </w:rPr>
        <w:footnoteReference w:id="3"/>
      </w:r>
      <w:r w:rsidRPr="007D4180">
        <w:rPr>
          <w:rStyle w:val="36"/>
          <w:rFonts w:ascii="Arial" w:hAnsi="Arial" w:cs="Arial"/>
          <w:color w:val="000000"/>
          <w:sz w:val="28"/>
          <w:szCs w:val="28"/>
        </w:rPr>
        <w:t>.</w:t>
      </w:r>
    </w:p>
    <w:p w14:paraId="5A601AC9"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Съезд принял решение о переименовании профсоюза и впредь именовать его профсоюз рабочих нефтяной, химической и газовой про</w:t>
      </w:r>
      <w:r w:rsidRPr="007D4180">
        <w:rPr>
          <w:rStyle w:val="36"/>
          <w:rFonts w:ascii="Arial" w:hAnsi="Arial" w:cs="Arial"/>
          <w:color w:val="000000"/>
          <w:sz w:val="28"/>
          <w:szCs w:val="28"/>
        </w:rPr>
        <w:softHyphen/>
        <w:t>мышленности и внесении частичных изменений и дополнений в Устав профсоюза.</w:t>
      </w:r>
    </w:p>
    <w:p w14:paraId="33F077D2" w14:textId="3235EF63"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В отчетном докладе ЦК профсоюза были подведены итоги выпол</w:t>
      </w:r>
      <w:r w:rsidRPr="007D4180">
        <w:rPr>
          <w:rStyle w:val="36"/>
          <w:rFonts w:ascii="Arial" w:hAnsi="Arial" w:cs="Arial"/>
          <w:color w:val="000000"/>
          <w:sz w:val="28"/>
          <w:szCs w:val="28"/>
        </w:rPr>
        <w:softHyphen/>
        <w:t>нения планов восьмой пятилетки. За это время объем производства в химической и нефтехимической промышленности вырос в 1,78 раза, объем переработки нефти увеличился на 44%, автопокрышек - на 30%, высокооктановых бензинов - в 3 раза. Добыча нефти выросла на 45% и в 1970 г. составила 353 млн т</w:t>
      </w:r>
      <w:r w:rsidR="00042468">
        <w:rPr>
          <w:rStyle w:val="36"/>
          <w:rFonts w:ascii="Arial" w:hAnsi="Arial" w:cs="Arial"/>
          <w:color w:val="000000"/>
          <w:sz w:val="28"/>
          <w:szCs w:val="28"/>
        </w:rPr>
        <w:t>онн</w:t>
      </w:r>
      <w:r w:rsidRPr="007D4180">
        <w:rPr>
          <w:rStyle w:val="36"/>
          <w:rFonts w:ascii="Arial" w:hAnsi="Arial" w:cs="Arial"/>
          <w:color w:val="000000"/>
          <w:sz w:val="28"/>
          <w:szCs w:val="28"/>
        </w:rPr>
        <w:t>, добыча газа увеличилась на 54% и равня</w:t>
      </w:r>
      <w:r w:rsidRPr="007D4180">
        <w:rPr>
          <w:rStyle w:val="36"/>
          <w:rFonts w:ascii="Arial" w:hAnsi="Arial" w:cs="Arial"/>
          <w:color w:val="000000"/>
          <w:sz w:val="28"/>
          <w:szCs w:val="28"/>
        </w:rPr>
        <w:softHyphen/>
        <w:t>лась 200 млрд м</w:t>
      </w:r>
      <w:r w:rsidRPr="007D4180">
        <w:rPr>
          <w:rStyle w:val="36"/>
          <w:rFonts w:ascii="Arial" w:hAnsi="Arial" w:cs="Arial"/>
          <w:color w:val="000000"/>
          <w:sz w:val="28"/>
          <w:szCs w:val="28"/>
          <w:vertAlign w:val="superscript"/>
        </w:rPr>
        <w:t>3</w:t>
      </w:r>
      <w:r w:rsidRPr="007D4180">
        <w:rPr>
          <w:rStyle w:val="36"/>
          <w:rFonts w:ascii="Arial" w:hAnsi="Arial" w:cs="Arial"/>
          <w:color w:val="000000"/>
          <w:sz w:val="28"/>
          <w:szCs w:val="28"/>
        </w:rPr>
        <w:t>.</w:t>
      </w:r>
    </w:p>
    <w:p w14:paraId="2B319539"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Значительно возросла роль профсоюзных организаций в деле по</w:t>
      </w:r>
      <w:r w:rsidRPr="007D4180">
        <w:rPr>
          <w:rStyle w:val="36"/>
          <w:rFonts w:ascii="Arial" w:hAnsi="Arial" w:cs="Arial"/>
          <w:color w:val="000000"/>
          <w:sz w:val="28"/>
          <w:szCs w:val="28"/>
        </w:rPr>
        <w:softHyphen/>
        <w:t>вышения экономической эффективности производства, воспитания тру</w:t>
      </w:r>
      <w:r w:rsidRPr="007D4180">
        <w:rPr>
          <w:rStyle w:val="36"/>
          <w:rFonts w:ascii="Arial" w:hAnsi="Arial" w:cs="Arial"/>
          <w:color w:val="000000"/>
          <w:sz w:val="28"/>
          <w:szCs w:val="28"/>
        </w:rPr>
        <w:softHyphen/>
        <w:t>дящихся, всестороннего удовлетворения запросов и нужд работающих и их семей.</w:t>
      </w:r>
    </w:p>
    <w:p w14:paraId="28366EB2" w14:textId="5D8CB9FF"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 xml:space="preserve">Для осуществления контроля за выполнением планов </w:t>
      </w:r>
      <w:r w:rsidR="000D4766" w:rsidRPr="007D4180">
        <w:rPr>
          <w:rStyle w:val="36"/>
          <w:rFonts w:ascii="Arial" w:hAnsi="Arial" w:cs="Arial"/>
          <w:color w:val="000000"/>
          <w:sz w:val="28"/>
          <w:szCs w:val="28"/>
        </w:rPr>
        <w:t>строительно-монтажных</w:t>
      </w:r>
      <w:r w:rsidRPr="007D4180">
        <w:rPr>
          <w:rStyle w:val="36"/>
          <w:rFonts w:ascii="Arial" w:hAnsi="Arial" w:cs="Arial"/>
          <w:color w:val="000000"/>
          <w:sz w:val="28"/>
          <w:szCs w:val="28"/>
        </w:rPr>
        <w:t xml:space="preserve"> работ на особо важных стройках в ЦК профсоюза, 22-х рес</w:t>
      </w:r>
      <w:r w:rsidRPr="007D4180">
        <w:rPr>
          <w:rStyle w:val="36"/>
          <w:rFonts w:ascii="Arial" w:hAnsi="Arial" w:cs="Arial"/>
          <w:color w:val="000000"/>
          <w:sz w:val="28"/>
          <w:szCs w:val="28"/>
        </w:rPr>
        <w:softHyphen/>
        <w:t>публиканских, краевых и областных комитетах были созданы оператив</w:t>
      </w:r>
      <w:r w:rsidRPr="007D4180">
        <w:rPr>
          <w:rStyle w:val="36"/>
          <w:rFonts w:ascii="Arial" w:hAnsi="Arial" w:cs="Arial"/>
          <w:color w:val="000000"/>
          <w:sz w:val="28"/>
          <w:szCs w:val="28"/>
        </w:rPr>
        <w:softHyphen/>
        <w:t>ные группы, а при 49 ФЗМК - контрольные посты, комиссии и бригады.</w:t>
      </w:r>
    </w:p>
    <w:p w14:paraId="4B4164FA" w14:textId="0B62323F"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6"/>
          <w:rFonts w:ascii="Arial" w:hAnsi="Arial" w:cs="Arial"/>
          <w:color w:val="000000"/>
          <w:sz w:val="28"/>
          <w:szCs w:val="28"/>
        </w:rPr>
        <w:t>Съезд также обязал профсоюзные организации направить творчес</w:t>
      </w:r>
      <w:r w:rsidRPr="007D4180">
        <w:rPr>
          <w:rStyle w:val="36"/>
          <w:rFonts w:ascii="Arial" w:hAnsi="Arial" w:cs="Arial"/>
          <w:color w:val="000000"/>
          <w:sz w:val="28"/>
          <w:szCs w:val="28"/>
        </w:rPr>
        <w:softHyphen/>
        <w:t>кую активность трудящихся на ускорение научно-технического прогресса, техническое перевооружение предприятий, быстрейшее освоение новых производственных мощностей, расширение ассортимента и повышение качества выпускаемой продукции; проводить работу по дальнейшему совершенствованию и устранению недостатков в организации социали</w:t>
      </w:r>
      <w:r w:rsidRPr="007D4180">
        <w:rPr>
          <w:rStyle w:val="36"/>
          <w:rFonts w:ascii="Arial" w:hAnsi="Arial" w:cs="Arial"/>
          <w:color w:val="000000"/>
          <w:sz w:val="28"/>
          <w:szCs w:val="28"/>
        </w:rPr>
        <w:softHyphen/>
        <w:t>стического соревнования; усилить внимание к вопросам нормирования и оплаты труда, соблюдения трудового законодательства; шире развивать творческую активность рабочих, ИТР и служащих в решении конкретных вопросов технического прогресса; принять необходимые меры по ликви</w:t>
      </w:r>
      <w:r w:rsidRPr="007D4180">
        <w:rPr>
          <w:rStyle w:val="36"/>
          <w:rFonts w:ascii="Arial" w:hAnsi="Arial" w:cs="Arial"/>
          <w:color w:val="000000"/>
          <w:sz w:val="28"/>
          <w:szCs w:val="28"/>
        </w:rPr>
        <w:softHyphen/>
        <w:t>дации причин аварий и производственного травматизма, повышению культуры производства и оздоровлению условий труда; улучшить работу по социальному страхованию, обеспечить правильное использование средств и качественное медицинское обслуживание; усилить контроль за освоением средств на жилищное и культурно-бытовое строительство,</w:t>
      </w:r>
      <w:r w:rsidR="009D7368" w:rsidRPr="007D4180">
        <w:rPr>
          <w:rStyle w:val="36"/>
          <w:rFonts w:ascii="Arial" w:hAnsi="Arial" w:cs="Arial"/>
          <w:color w:val="000000"/>
          <w:sz w:val="28"/>
          <w:szCs w:val="28"/>
        </w:rPr>
        <w:t xml:space="preserve"> </w:t>
      </w:r>
      <w:r w:rsidRPr="007D4180">
        <w:rPr>
          <w:rStyle w:val="32"/>
          <w:rFonts w:ascii="Arial" w:hAnsi="Arial" w:cs="Arial"/>
          <w:color w:val="000000"/>
          <w:sz w:val="28"/>
          <w:szCs w:val="28"/>
        </w:rPr>
        <w:t>улучшить работу по жилищно-бытовому обслуживанию трудящихся; уси</w:t>
      </w:r>
      <w:r w:rsidRPr="007D4180">
        <w:rPr>
          <w:rStyle w:val="32"/>
          <w:rFonts w:ascii="Arial" w:hAnsi="Arial" w:cs="Arial"/>
          <w:color w:val="000000"/>
          <w:sz w:val="28"/>
          <w:szCs w:val="28"/>
        </w:rPr>
        <w:softHyphen/>
      </w:r>
      <w:r w:rsidRPr="007D4180">
        <w:rPr>
          <w:rStyle w:val="32"/>
          <w:rFonts w:ascii="Arial" w:hAnsi="Arial" w:cs="Arial"/>
          <w:color w:val="000000"/>
          <w:sz w:val="28"/>
          <w:szCs w:val="28"/>
        </w:rPr>
        <w:lastRenderedPageBreak/>
        <w:t>лить работу по воспитанию, развитию физической культуры и спорта, производственной гимнастике, развитию экскурсионной работы и туриз</w:t>
      </w:r>
      <w:r w:rsidRPr="007D4180">
        <w:rPr>
          <w:rStyle w:val="32"/>
          <w:rFonts w:ascii="Arial" w:hAnsi="Arial" w:cs="Arial"/>
          <w:color w:val="000000"/>
          <w:sz w:val="28"/>
          <w:szCs w:val="28"/>
        </w:rPr>
        <w:softHyphen/>
        <w:t>ма; развивать и укреплять международные связи профсоюза.</w:t>
      </w:r>
    </w:p>
    <w:p w14:paraId="26CB9B25"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Состоявшийся 20 января 1972 г. I организационный Пленум ЦК профсоюза избрал председателем Н.П. Светцова, секретарями - С.С. Алексеева, В.Т. Седенко, В.И. Федоренко.</w:t>
      </w:r>
    </w:p>
    <w:p w14:paraId="6C0BA97D"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28 февраля 1977 г. состоялся очередной VIII (XXIII) съезд проф</w:t>
      </w:r>
      <w:r w:rsidRPr="007D4180">
        <w:rPr>
          <w:rStyle w:val="32"/>
          <w:rFonts w:ascii="Arial" w:hAnsi="Arial" w:cs="Arial"/>
          <w:color w:val="000000"/>
          <w:sz w:val="28"/>
          <w:szCs w:val="28"/>
        </w:rPr>
        <w:softHyphen/>
        <w:t>союза, в работе которого приняли участие 690 делегатов</w:t>
      </w:r>
      <w:r w:rsidRPr="007D4180">
        <w:rPr>
          <w:rStyle w:val="32"/>
          <w:rFonts w:ascii="Arial" w:hAnsi="Arial" w:cs="Arial"/>
          <w:color w:val="000000"/>
          <w:sz w:val="28"/>
          <w:szCs w:val="28"/>
          <w:vertAlign w:val="superscript"/>
        </w:rPr>
        <w:footnoteReference w:id="4"/>
      </w:r>
      <w:r w:rsidRPr="007D4180">
        <w:rPr>
          <w:rStyle w:val="32"/>
          <w:rFonts w:ascii="Arial" w:hAnsi="Arial" w:cs="Arial"/>
          <w:color w:val="000000"/>
          <w:sz w:val="28"/>
          <w:szCs w:val="28"/>
        </w:rPr>
        <w:t>. Съезд за</w:t>
      </w:r>
      <w:r w:rsidRPr="007D4180">
        <w:rPr>
          <w:rStyle w:val="32"/>
          <w:rFonts w:ascii="Arial" w:hAnsi="Arial" w:cs="Arial"/>
          <w:color w:val="000000"/>
          <w:sz w:val="28"/>
          <w:szCs w:val="28"/>
        </w:rPr>
        <w:softHyphen/>
        <w:t>слушал и, обсудив отчетные доклады ЦК профсоюза и ревизионной ко</w:t>
      </w:r>
      <w:r w:rsidRPr="007D4180">
        <w:rPr>
          <w:rStyle w:val="32"/>
          <w:rFonts w:ascii="Arial" w:hAnsi="Arial" w:cs="Arial"/>
          <w:color w:val="000000"/>
          <w:sz w:val="28"/>
          <w:szCs w:val="28"/>
        </w:rPr>
        <w:softHyphen/>
        <w:t>миссии, рассмотрел вопрос о разукрупнении профсоюза рабочих нефтя</w:t>
      </w:r>
      <w:r w:rsidRPr="007D4180">
        <w:rPr>
          <w:rStyle w:val="32"/>
          <w:rFonts w:ascii="Arial" w:hAnsi="Arial" w:cs="Arial"/>
          <w:color w:val="000000"/>
          <w:sz w:val="28"/>
          <w:szCs w:val="28"/>
        </w:rPr>
        <w:softHyphen/>
        <w:t>ной, химической и газовой промышленности.</w:t>
      </w:r>
    </w:p>
    <w:p w14:paraId="16721274"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В отчетном докладе ЦК профсоюза отмечалось, что за минувшие пять лет профсоюз еще более окреп и вырос, в своей работе он способ</w:t>
      </w:r>
      <w:r w:rsidRPr="007D4180">
        <w:rPr>
          <w:rStyle w:val="32"/>
          <w:rFonts w:ascii="Arial" w:hAnsi="Arial" w:cs="Arial"/>
          <w:color w:val="000000"/>
          <w:sz w:val="28"/>
          <w:szCs w:val="28"/>
        </w:rPr>
        <w:softHyphen/>
        <w:t>ствовал дальнейшему развитию демократии в сфере производства, за</w:t>
      </w:r>
      <w:r w:rsidRPr="007D4180">
        <w:rPr>
          <w:rStyle w:val="32"/>
          <w:rFonts w:ascii="Arial" w:hAnsi="Arial" w:cs="Arial"/>
          <w:color w:val="000000"/>
          <w:sz w:val="28"/>
          <w:szCs w:val="28"/>
        </w:rPr>
        <w:softHyphen/>
        <w:t>щищал права и интересы трудящихся, занимался бытовыми и со</w:t>
      </w:r>
      <w:r w:rsidRPr="007D4180">
        <w:rPr>
          <w:rStyle w:val="32"/>
          <w:rFonts w:ascii="Arial" w:hAnsi="Arial" w:cs="Arial"/>
          <w:color w:val="000000"/>
          <w:sz w:val="28"/>
          <w:szCs w:val="28"/>
        </w:rPr>
        <w:softHyphen/>
        <w:t>циальными вопросами.</w:t>
      </w:r>
    </w:p>
    <w:p w14:paraId="313AB14D" w14:textId="79DA07EF"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В девятой пятилетке произошла реорганизация в управлении отрас</w:t>
      </w:r>
      <w:r w:rsidRPr="007D4180">
        <w:rPr>
          <w:rStyle w:val="32"/>
          <w:rFonts w:ascii="Arial" w:hAnsi="Arial" w:cs="Arial"/>
          <w:color w:val="000000"/>
          <w:sz w:val="28"/>
          <w:szCs w:val="28"/>
        </w:rPr>
        <w:softHyphen/>
        <w:t>лями, была разработана и внедрена генеральная схема управления. Хи</w:t>
      </w:r>
      <w:r w:rsidRPr="007D4180">
        <w:rPr>
          <w:rStyle w:val="32"/>
          <w:rFonts w:ascii="Arial" w:hAnsi="Arial" w:cs="Arial"/>
          <w:color w:val="000000"/>
          <w:sz w:val="28"/>
          <w:szCs w:val="28"/>
        </w:rPr>
        <w:softHyphen/>
        <w:t>мическая, нефтеперерабатывающая и нефтехимическая отрасли про</w:t>
      </w:r>
      <w:r w:rsidRPr="007D4180">
        <w:rPr>
          <w:rStyle w:val="32"/>
          <w:rFonts w:ascii="Arial" w:hAnsi="Arial" w:cs="Arial"/>
          <w:color w:val="000000"/>
          <w:sz w:val="28"/>
          <w:szCs w:val="28"/>
        </w:rPr>
        <w:softHyphen/>
        <w:t>мышленности перешли на трехзвенную, а нефтяная и газовая - на трех- и двухзвенную системы управления. Были созданы всесоюзные про</w:t>
      </w:r>
      <w:r w:rsidRPr="007D4180">
        <w:rPr>
          <w:rStyle w:val="32"/>
          <w:rFonts w:ascii="Arial" w:hAnsi="Arial" w:cs="Arial"/>
          <w:color w:val="000000"/>
          <w:sz w:val="28"/>
          <w:szCs w:val="28"/>
        </w:rPr>
        <w:softHyphen/>
        <w:t>мышленные, производственные и научно-производственные объедине</w:t>
      </w:r>
      <w:r w:rsidRPr="007D4180">
        <w:rPr>
          <w:rStyle w:val="32"/>
          <w:rFonts w:ascii="Arial" w:hAnsi="Arial" w:cs="Arial"/>
          <w:color w:val="000000"/>
          <w:sz w:val="28"/>
          <w:szCs w:val="28"/>
        </w:rPr>
        <w:softHyphen/>
        <w:t>ния, что приблизило органы хозяйственного руководства к производству</w:t>
      </w:r>
      <w:r w:rsidR="007500AD">
        <w:rPr>
          <w:rStyle w:val="32"/>
          <w:rFonts w:ascii="Arial" w:hAnsi="Arial" w:cs="Arial"/>
          <w:color w:val="000000"/>
          <w:sz w:val="28"/>
          <w:szCs w:val="28"/>
        </w:rPr>
        <w:t>,</w:t>
      </w:r>
      <w:r w:rsidRPr="007D4180">
        <w:rPr>
          <w:rStyle w:val="32"/>
          <w:rFonts w:ascii="Arial" w:hAnsi="Arial" w:cs="Arial"/>
          <w:color w:val="000000"/>
          <w:sz w:val="28"/>
          <w:szCs w:val="28"/>
        </w:rPr>
        <w:t xml:space="preserve"> повысило оперативность и гибкость в работе управления аппарата.</w:t>
      </w:r>
    </w:p>
    <w:p w14:paraId="33B0A38D"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Все это привело к необходимости привести структуру профсоюза в соответствие со структурой управления отраслями. Было создано семь новых обкомов, 406 комитетам предоставлены права райкомов.</w:t>
      </w:r>
    </w:p>
    <w:p w14:paraId="1A7F2421"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В связи с совершенствованием отраслевого управления и ростом концентрации производства встала необходимость изменения сложной структуры профсоюза, объединяющего к тому времени восемь важных отраслей народного хозяйства, чтобы она полнее соответствовала струк</w:t>
      </w:r>
      <w:r w:rsidRPr="007D4180">
        <w:rPr>
          <w:rStyle w:val="32"/>
          <w:rFonts w:ascii="Arial" w:hAnsi="Arial" w:cs="Arial"/>
          <w:color w:val="000000"/>
          <w:sz w:val="28"/>
          <w:szCs w:val="28"/>
        </w:rPr>
        <w:softHyphen/>
        <w:t>туре управления промышленностью, правам и ответственности проф</w:t>
      </w:r>
      <w:r w:rsidRPr="007D4180">
        <w:rPr>
          <w:rStyle w:val="32"/>
          <w:rFonts w:ascii="Arial" w:hAnsi="Arial" w:cs="Arial"/>
          <w:color w:val="000000"/>
          <w:sz w:val="28"/>
          <w:szCs w:val="28"/>
        </w:rPr>
        <w:softHyphen/>
        <w:t>союза.</w:t>
      </w:r>
    </w:p>
    <w:p w14:paraId="1A99B98B"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Исходя из вышесказанного VIII (XXIII) съезд профсоюза принял ре</w:t>
      </w:r>
      <w:r w:rsidRPr="007D4180">
        <w:rPr>
          <w:rStyle w:val="32"/>
          <w:rFonts w:ascii="Arial" w:hAnsi="Arial" w:cs="Arial"/>
          <w:color w:val="000000"/>
          <w:sz w:val="28"/>
          <w:szCs w:val="28"/>
        </w:rPr>
        <w:softHyphen/>
        <w:t>шение о разукрупнении профобъединения на два новых самостоя</w:t>
      </w:r>
      <w:r w:rsidRPr="007D4180">
        <w:rPr>
          <w:rStyle w:val="32"/>
          <w:rFonts w:ascii="Arial" w:hAnsi="Arial" w:cs="Arial"/>
          <w:color w:val="000000"/>
          <w:sz w:val="28"/>
          <w:szCs w:val="28"/>
        </w:rPr>
        <w:softHyphen/>
        <w:t>тельных: профсоюз рабочих химической и нефтехимической промыш</w:t>
      </w:r>
      <w:r w:rsidRPr="007D4180">
        <w:rPr>
          <w:rStyle w:val="32"/>
          <w:rFonts w:ascii="Arial" w:hAnsi="Arial" w:cs="Arial"/>
          <w:color w:val="000000"/>
          <w:sz w:val="28"/>
          <w:szCs w:val="28"/>
        </w:rPr>
        <w:softHyphen/>
        <w:t>ленности; профсоюз рабочих нефтяной и газовой промышленности.</w:t>
      </w:r>
    </w:p>
    <w:p w14:paraId="166FBBC7"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2"/>
          <w:rFonts w:ascii="Arial" w:hAnsi="Arial" w:cs="Arial"/>
          <w:color w:val="000000"/>
          <w:sz w:val="28"/>
          <w:szCs w:val="28"/>
        </w:rPr>
        <w:t>Вновь созданный профсоюз рабочих химической и нефтехимичес</w:t>
      </w:r>
      <w:r w:rsidRPr="007D4180">
        <w:rPr>
          <w:rStyle w:val="32"/>
          <w:rFonts w:ascii="Arial" w:hAnsi="Arial" w:cs="Arial"/>
          <w:color w:val="000000"/>
          <w:sz w:val="28"/>
          <w:szCs w:val="28"/>
        </w:rPr>
        <w:softHyphen/>
        <w:t>кой промышленности объединил членов профсоюза, работающих на</w:t>
      </w:r>
      <w:r w:rsidR="00447768" w:rsidRPr="007D4180">
        <w:rPr>
          <w:rStyle w:val="32"/>
          <w:rFonts w:ascii="Arial" w:hAnsi="Arial" w:cs="Arial"/>
          <w:color w:val="000000"/>
          <w:sz w:val="28"/>
          <w:szCs w:val="28"/>
        </w:rPr>
        <w:t xml:space="preserve"> </w:t>
      </w:r>
      <w:r w:rsidRPr="007D4180">
        <w:rPr>
          <w:rStyle w:val="32"/>
          <w:rFonts w:ascii="Arial" w:hAnsi="Arial" w:cs="Arial"/>
          <w:color w:val="000000"/>
          <w:sz w:val="28"/>
          <w:szCs w:val="28"/>
        </w:rPr>
        <w:t>предприятиях и в организациях министерств химической, нефтепере</w:t>
      </w:r>
      <w:r w:rsidRPr="007D4180">
        <w:rPr>
          <w:rStyle w:val="32"/>
          <w:rFonts w:ascii="Arial" w:hAnsi="Arial" w:cs="Arial"/>
          <w:color w:val="000000"/>
          <w:sz w:val="28"/>
          <w:szCs w:val="28"/>
        </w:rPr>
        <w:softHyphen/>
        <w:t>рабатывающей и нефтехимической промышленности, Главмикро- биопрома при Совете Министров СССР и Главнефтеснабсбытов при со</w:t>
      </w:r>
      <w:r w:rsidRPr="007D4180">
        <w:rPr>
          <w:rStyle w:val="32"/>
          <w:rFonts w:ascii="Arial" w:hAnsi="Arial" w:cs="Arial"/>
          <w:color w:val="000000"/>
          <w:sz w:val="28"/>
          <w:szCs w:val="28"/>
        </w:rPr>
        <w:softHyphen/>
        <w:t>ветах министров союзных республик и управлений Министерства оборо</w:t>
      </w:r>
      <w:r w:rsidRPr="007D4180">
        <w:rPr>
          <w:rStyle w:val="32"/>
          <w:rFonts w:ascii="Arial" w:hAnsi="Arial" w:cs="Arial"/>
          <w:color w:val="000000"/>
          <w:sz w:val="28"/>
          <w:szCs w:val="28"/>
        </w:rPr>
        <w:softHyphen/>
        <w:t>ны СССР.</w:t>
      </w:r>
    </w:p>
    <w:p w14:paraId="57837032"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2"/>
          <w:rFonts w:ascii="Arial" w:hAnsi="Arial" w:cs="Arial"/>
          <w:color w:val="000000"/>
          <w:sz w:val="28"/>
          <w:szCs w:val="28"/>
        </w:rPr>
        <w:lastRenderedPageBreak/>
        <w:t>Разукрупнение позволило создать благоприятные условия для уси</w:t>
      </w:r>
      <w:r w:rsidRPr="007D4180">
        <w:rPr>
          <w:rStyle w:val="32"/>
          <w:rFonts w:ascii="Arial" w:hAnsi="Arial" w:cs="Arial"/>
          <w:color w:val="000000"/>
          <w:sz w:val="28"/>
          <w:szCs w:val="28"/>
        </w:rPr>
        <w:softHyphen/>
        <w:t>ления роли и влияния профсоюзных организаций при решении узловых вопросов производства, дальнейшего повышения уровня организатор</w:t>
      </w:r>
      <w:r w:rsidRPr="007D4180">
        <w:rPr>
          <w:rStyle w:val="32"/>
          <w:rFonts w:ascii="Arial" w:hAnsi="Arial" w:cs="Arial"/>
          <w:color w:val="000000"/>
          <w:sz w:val="28"/>
          <w:szCs w:val="28"/>
        </w:rPr>
        <w:softHyphen/>
        <w:t>ской и массово-политической работы, улучшения условий труда и быта, охраны здоровья рабочих и служащих.</w:t>
      </w:r>
    </w:p>
    <w:p w14:paraId="68742320" w14:textId="7AC85D3A"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2"/>
          <w:rFonts w:ascii="Arial" w:hAnsi="Arial" w:cs="Arial"/>
          <w:b/>
          <w:color w:val="000000"/>
          <w:sz w:val="28"/>
          <w:szCs w:val="28"/>
        </w:rPr>
        <w:t>1 марта 1977 г. состоялся I съезд</w:t>
      </w:r>
      <w:r w:rsidRPr="007D4180">
        <w:rPr>
          <w:rStyle w:val="32"/>
          <w:rFonts w:ascii="Arial" w:hAnsi="Arial" w:cs="Arial"/>
          <w:color w:val="000000"/>
          <w:sz w:val="28"/>
          <w:szCs w:val="28"/>
        </w:rPr>
        <w:t xml:space="preserve"> профсоюза рабочих химической и нефтехимической промышленности.</w:t>
      </w:r>
    </w:p>
    <w:p w14:paraId="4A747138" w14:textId="5A2D83DA"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2"/>
          <w:rFonts w:ascii="Arial" w:hAnsi="Arial" w:cs="Arial"/>
          <w:color w:val="000000"/>
          <w:sz w:val="28"/>
          <w:szCs w:val="28"/>
        </w:rPr>
        <w:t>Заслушав и обсудив отчетный доклад, съезд отметил значение все</w:t>
      </w:r>
      <w:r w:rsidRPr="007D4180">
        <w:rPr>
          <w:rStyle w:val="32"/>
          <w:rFonts w:ascii="Arial" w:hAnsi="Arial" w:cs="Arial"/>
          <w:color w:val="000000"/>
          <w:sz w:val="28"/>
          <w:szCs w:val="28"/>
        </w:rPr>
        <w:softHyphen/>
        <w:t>сторонней химизации народного хозяйства в деле повышения эф</w:t>
      </w:r>
      <w:r w:rsidRPr="007D4180">
        <w:rPr>
          <w:rStyle w:val="32"/>
          <w:rFonts w:ascii="Arial" w:hAnsi="Arial" w:cs="Arial"/>
          <w:color w:val="000000"/>
          <w:sz w:val="28"/>
          <w:szCs w:val="28"/>
        </w:rPr>
        <w:softHyphen/>
        <w:t>фективности общественного производства, активность трудящихся, на</w:t>
      </w:r>
      <w:r w:rsidRPr="007D4180">
        <w:rPr>
          <w:rStyle w:val="32"/>
          <w:rFonts w:ascii="Arial" w:hAnsi="Arial" w:cs="Arial"/>
          <w:color w:val="000000"/>
          <w:sz w:val="28"/>
          <w:szCs w:val="28"/>
        </w:rPr>
        <w:softHyphen/>
        <w:t>правленную на ускорение внедрения достижений науки и техники в про</w:t>
      </w:r>
      <w:r w:rsidRPr="007D4180">
        <w:rPr>
          <w:rStyle w:val="32"/>
          <w:rFonts w:ascii="Arial" w:hAnsi="Arial" w:cs="Arial"/>
          <w:color w:val="000000"/>
          <w:sz w:val="28"/>
          <w:szCs w:val="28"/>
        </w:rPr>
        <w:softHyphen/>
        <w:t>изводство, рост производительности труда, изыскание и использование резервов, всемерное улучшение качества работы. На съезде также было отмечено, что благодаря повышению творческой активности трудящихся, развитию социалистического соревнования, в котором приняли участие 2,2 млн членов профсоюза, стало возможным успешное выполнение поставленных задач.</w:t>
      </w:r>
    </w:p>
    <w:p w14:paraId="70284F14" w14:textId="563187C6"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2"/>
          <w:rFonts w:ascii="Arial" w:hAnsi="Arial" w:cs="Arial"/>
          <w:color w:val="000000"/>
          <w:sz w:val="28"/>
          <w:szCs w:val="28"/>
        </w:rPr>
        <w:t xml:space="preserve">Съезд обязал профсоюзные комитеты в области </w:t>
      </w:r>
      <w:r w:rsidR="000D4766" w:rsidRPr="007D4180">
        <w:rPr>
          <w:rStyle w:val="32"/>
          <w:rFonts w:ascii="Arial" w:hAnsi="Arial" w:cs="Arial"/>
          <w:color w:val="000000"/>
          <w:sz w:val="28"/>
          <w:szCs w:val="28"/>
        </w:rPr>
        <w:t>производственно-массовой</w:t>
      </w:r>
      <w:r w:rsidRPr="007D4180">
        <w:rPr>
          <w:rStyle w:val="32"/>
          <w:rFonts w:ascii="Arial" w:hAnsi="Arial" w:cs="Arial"/>
          <w:color w:val="000000"/>
          <w:sz w:val="28"/>
          <w:szCs w:val="28"/>
        </w:rPr>
        <w:t xml:space="preserve"> работы сосредоточить внимание на выполнении следующих</w:t>
      </w:r>
      <w:r w:rsidR="007500AD">
        <w:rPr>
          <w:rStyle w:val="32"/>
          <w:rFonts w:ascii="Arial" w:hAnsi="Arial" w:cs="Arial"/>
          <w:color w:val="000000"/>
          <w:sz w:val="28"/>
          <w:szCs w:val="28"/>
        </w:rPr>
        <w:t xml:space="preserve"> </w:t>
      </w:r>
      <w:r w:rsidRPr="007D4180">
        <w:rPr>
          <w:rStyle w:val="32"/>
          <w:rFonts w:ascii="Arial" w:hAnsi="Arial" w:cs="Arial"/>
          <w:color w:val="000000"/>
          <w:sz w:val="28"/>
          <w:szCs w:val="28"/>
        </w:rPr>
        <w:t>задач:</w:t>
      </w:r>
    </w:p>
    <w:p w14:paraId="556E9505" w14:textId="77777777" w:rsidR="00A9690A" w:rsidRPr="007D4180" w:rsidRDefault="00A9690A" w:rsidP="00536693">
      <w:pPr>
        <w:pStyle w:val="31"/>
        <w:numPr>
          <w:ilvl w:val="0"/>
          <w:numId w:val="7"/>
        </w:numPr>
        <w:shd w:val="clear" w:color="auto" w:fill="auto"/>
        <w:spacing w:before="0" w:line="240" w:lineRule="auto"/>
        <w:ind w:left="900" w:right="-1" w:hanging="240"/>
        <w:rPr>
          <w:rFonts w:ascii="Arial" w:hAnsi="Arial" w:cs="Arial"/>
          <w:sz w:val="28"/>
          <w:szCs w:val="28"/>
        </w:rPr>
      </w:pPr>
      <w:r w:rsidRPr="007D4180">
        <w:rPr>
          <w:rStyle w:val="32"/>
          <w:rFonts w:ascii="Arial" w:hAnsi="Arial" w:cs="Arial"/>
          <w:color w:val="000000"/>
          <w:sz w:val="28"/>
          <w:szCs w:val="28"/>
        </w:rPr>
        <w:t xml:space="preserve"> мобилизация всех сил и творческой активности рабочих, ИТР и служащих на успешное выполнение социально-экономических за</w:t>
      </w:r>
      <w:r w:rsidRPr="007D4180">
        <w:rPr>
          <w:rStyle w:val="32"/>
          <w:rFonts w:ascii="Arial" w:hAnsi="Arial" w:cs="Arial"/>
          <w:color w:val="000000"/>
          <w:sz w:val="28"/>
          <w:szCs w:val="28"/>
        </w:rPr>
        <w:softHyphen/>
        <w:t>дач, выполнение и перевыполнение заданий народнохозяйствен</w:t>
      </w:r>
      <w:r w:rsidRPr="007D4180">
        <w:rPr>
          <w:rStyle w:val="32"/>
          <w:rFonts w:ascii="Arial" w:hAnsi="Arial" w:cs="Arial"/>
          <w:color w:val="000000"/>
          <w:sz w:val="28"/>
          <w:szCs w:val="28"/>
        </w:rPr>
        <w:softHyphen/>
        <w:t>ного плана, обеспечение своевременного выполнения заказов се</w:t>
      </w:r>
      <w:r w:rsidRPr="007D4180">
        <w:rPr>
          <w:rStyle w:val="32"/>
          <w:rFonts w:ascii="Arial" w:hAnsi="Arial" w:cs="Arial"/>
          <w:color w:val="000000"/>
          <w:sz w:val="28"/>
          <w:szCs w:val="28"/>
        </w:rPr>
        <w:softHyphen/>
        <w:t>ла, активное оказание шефской помощи колхозам и совхозам;</w:t>
      </w:r>
    </w:p>
    <w:p w14:paraId="0E57CA3E" w14:textId="77777777" w:rsidR="00A9690A" w:rsidRPr="007D4180" w:rsidRDefault="00A9690A" w:rsidP="00536693">
      <w:pPr>
        <w:pStyle w:val="31"/>
        <w:numPr>
          <w:ilvl w:val="0"/>
          <w:numId w:val="7"/>
        </w:numPr>
        <w:shd w:val="clear" w:color="auto" w:fill="auto"/>
        <w:spacing w:before="0" w:line="240" w:lineRule="auto"/>
        <w:ind w:left="60" w:right="-1"/>
        <w:rPr>
          <w:rFonts w:ascii="Arial" w:hAnsi="Arial" w:cs="Arial"/>
          <w:sz w:val="28"/>
          <w:szCs w:val="28"/>
        </w:rPr>
      </w:pPr>
      <w:r w:rsidRPr="007D4180">
        <w:rPr>
          <w:rStyle w:val="32"/>
          <w:rFonts w:ascii="Arial" w:hAnsi="Arial" w:cs="Arial"/>
          <w:color w:val="000000"/>
          <w:sz w:val="28"/>
          <w:szCs w:val="28"/>
        </w:rPr>
        <w:t xml:space="preserve"> усиление контроля за ходом и качеством строительства;</w:t>
      </w:r>
    </w:p>
    <w:p w14:paraId="58F675CD" w14:textId="77777777" w:rsidR="00A9690A" w:rsidRPr="007D4180" w:rsidRDefault="00A9690A" w:rsidP="00536693">
      <w:pPr>
        <w:pStyle w:val="31"/>
        <w:numPr>
          <w:ilvl w:val="0"/>
          <w:numId w:val="7"/>
        </w:numPr>
        <w:shd w:val="clear" w:color="auto" w:fill="auto"/>
        <w:spacing w:before="0" w:line="240" w:lineRule="auto"/>
        <w:ind w:left="900" w:right="-1" w:hanging="240"/>
        <w:rPr>
          <w:rFonts w:ascii="Arial" w:hAnsi="Arial" w:cs="Arial"/>
          <w:sz w:val="28"/>
          <w:szCs w:val="28"/>
        </w:rPr>
      </w:pPr>
      <w:r w:rsidRPr="007D4180">
        <w:rPr>
          <w:rStyle w:val="32"/>
          <w:rFonts w:ascii="Arial" w:hAnsi="Arial" w:cs="Arial"/>
          <w:color w:val="000000"/>
          <w:sz w:val="28"/>
          <w:szCs w:val="28"/>
        </w:rPr>
        <w:t xml:space="preserve"> вовлечение всех трудящихся в борьбу за усиление режима эко</w:t>
      </w:r>
      <w:r w:rsidRPr="007D4180">
        <w:rPr>
          <w:rStyle w:val="32"/>
          <w:rFonts w:ascii="Arial" w:hAnsi="Arial" w:cs="Arial"/>
          <w:color w:val="000000"/>
          <w:sz w:val="28"/>
          <w:szCs w:val="28"/>
        </w:rPr>
        <w:softHyphen/>
        <w:t>номии, рационального использования материальных, финансовых и энергетических ресурсов;</w:t>
      </w:r>
    </w:p>
    <w:p w14:paraId="02122C0B" w14:textId="77777777" w:rsidR="00A9690A" w:rsidRPr="007D4180" w:rsidRDefault="00A9690A" w:rsidP="00536693">
      <w:pPr>
        <w:pStyle w:val="31"/>
        <w:numPr>
          <w:ilvl w:val="0"/>
          <w:numId w:val="7"/>
        </w:numPr>
        <w:shd w:val="clear" w:color="auto" w:fill="auto"/>
        <w:tabs>
          <w:tab w:val="right" w:pos="3842"/>
        </w:tabs>
        <w:spacing w:before="0" w:line="240" w:lineRule="auto"/>
        <w:ind w:left="900" w:right="-1" w:hanging="240"/>
        <w:jc w:val="left"/>
        <w:rPr>
          <w:rFonts w:ascii="Arial" w:hAnsi="Arial" w:cs="Arial"/>
          <w:sz w:val="28"/>
          <w:szCs w:val="28"/>
        </w:rPr>
      </w:pPr>
      <w:r w:rsidRPr="007D4180">
        <w:rPr>
          <w:rStyle w:val="32"/>
          <w:rFonts w:ascii="Arial" w:hAnsi="Arial" w:cs="Arial"/>
          <w:color w:val="000000"/>
          <w:sz w:val="28"/>
          <w:szCs w:val="28"/>
        </w:rPr>
        <w:t xml:space="preserve"> улучшение подготовки и проведения рабочих собраний, руковод</w:t>
      </w:r>
      <w:r w:rsidRPr="007D4180">
        <w:rPr>
          <w:rStyle w:val="32"/>
          <w:rFonts w:ascii="Arial" w:hAnsi="Arial" w:cs="Arial"/>
          <w:color w:val="000000"/>
          <w:sz w:val="28"/>
          <w:szCs w:val="28"/>
        </w:rPr>
        <w:softHyphen/>
        <w:t>ства ПДПС;</w:t>
      </w:r>
      <w:r w:rsidRPr="007D4180">
        <w:rPr>
          <w:rStyle w:val="32"/>
          <w:rFonts w:ascii="Arial" w:hAnsi="Arial" w:cs="Arial"/>
          <w:color w:val="000000"/>
          <w:sz w:val="28"/>
          <w:szCs w:val="28"/>
        </w:rPr>
        <w:tab/>
      </w:r>
    </w:p>
    <w:p w14:paraId="0E304B0F" w14:textId="77777777" w:rsidR="00A9690A" w:rsidRPr="007D4180" w:rsidRDefault="00A9690A" w:rsidP="00536693">
      <w:pPr>
        <w:pStyle w:val="31"/>
        <w:numPr>
          <w:ilvl w:val="0"/>
          <w:numId w:val="7"/>
        </w:numPr>
        <w:shd w:val="clear" w:color="auto" w:fill="auto"/>
        <w:spacing w:before="0" w:line="240" w:lineRule="auto"/>
        <w:ind w:left="900" w:right="-1" w:hanging="240"/>
        <w:jc w:val="left"/>
        <w:rPr>
          <w:rFonts w:ascii="Arial" w:hAnsi="Arial" w:cs="Arial"/>
          <w:sz w:val="28"/>
          <w:szCs w:val="28"/>
        </w:rPr>
      </w:pPr>
      <w:r w:rsidRPr="007D4180">
        <w:rPr>
          <w:rStyle w:val="32"/>
          <w:rFonts w:ascii="Arial" w:hAnsi="Arial" w:cs="Arial"/>
          <w:color w:val="000000"/>
          <w:sz w:val="28"/>
          <w:szCs w:val="28"/>
        </w:rPr>
        <w:t xml:space="preserve"> активизация работы первичных организаций ВХО им. Д.И. Мен</w:t>
      </w:r>
      <w:r w:rsidRPr="007D4180">
        <w:rPr>
          <w:rStyle w:val="32"/>
          <w:rFonts w:ascii="Arial" w:hAnsi="Arial" w:cs="Arial"/>
          <w:color w:val="000000"/>
          <w:sz w:val="28"/>
          <w:szCs w:val="28"/>
        </w:rPr>
        <w:softHyphen/>
        <w:t>делеева и ВОИР по ускорению технического прогресса.</w:t>
      </w:r>
    </w:p>
    <w:p w14:paraId="6DBC469B" w14:textId="77777777" w:rsidR="00A9690A" w:rsidRPr="007D4180" w:rsidRDefault="00A9690A" w:rsidP="00536693">
      <w:pPr>
        <w:pStyle w:val="31"/>
        <w:shd w:val="clear" w:color="auto" w:fill="auto"/>
        <w:spacing w:before="0" w:line="240" w:lineRule="auto"/>
        <w:ind w:left="60" w:right="-1"/>
        <w:rPr>
          <w:rFonts w:ascii="Arial" w:hAnsi="Arial" w:cs="Arial"/>
          <w:sz w:val="28"/>
          <w:szCs w:val="28"/>
        </w:rPr>
      </w:pPr>
      <w:r w:rsidRPr="007D4180">
        <w:rPr>
          <w:rStyle w:val="32"/>
          <w:rFonts w:ascii="Arial" w:hAnsi="Arial" w:cs="Arial"/>
          <w:color w:val="000000"/>
          <w:sz w:val="28"/>
          <w:szCs w:val="28"/>
        </w:rPr>
        <w:t>Председателем ЦК профсоюза был избран Н.П. Светцов, секрета</w:t>
      </w:r>
      <w:r w:rsidRPr="007D4180">
        <w:rPr>
          <w:rStyle w:val="32"/>
          <w:rFonts w:ascii="Arial" w:hAnsi="Arial" w:cs="Arial"/>
          <w:color w:val="000000"/>
          <w:sz w:val="28"/>
          <w:szCs w:val="28"/>
        </w:rPr>
        <w:softHyphen/>
        <w:t>рями - С.С. Алексеев, Е.Н. Орлов, Г.Ф. Сухорученкова.</w:t>
      </w:r>
    </w:p>
    <w:p w14:paraId="37A35B27" w14:textId="1F2828B3"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b/>
          <w:color w:val="000000"/>
          <w:sz w:val="28"/>
          <w:szCs w:val="28"/>
        </w:rPr>
        <w:t>4-5 января 1982 г. состоялся II съезд</w:t>
      </w:r>
      <w:r w:rsidRPr="007D4180">
        <w:rPr>
          <w:rStyle w:val="34"/>
          <w:rFonts w:ascii="Arial" w:hAnsi="Arial" w:cs="Arial"/>
          <w:color w:val="000000"/>
          <w:sz w:val="28"/>
          <w:szCs w:val="28"/>
        </w:rPr>
        <w:t xml:space="preserve"> профсоюза рабочих хими</w:t>
      </w:r>
      <w:r w:rsidRPr="007D4180">
        <w:rPr>
          <w:rStyle w:val="34"/>
          <w:rFonts w:ascii="Arial" w:hAnsi="Arial" w:cs="Arial"/>
          <w:color w:val="000000"/>
          <w:sz w:val="28"/>
          <w:szCs w:val="28"/>
        </w:rPr>
        <w:softHyphen/>
        <w:t>ческой и нефтехимической промышленности. В работе съезда приняло участие 605 делегатов от 2 млн 500 тыс. членов профсоюза.</w:t>
      </w:r>
    </w:p>
    <w:p w14:paraId="10ECB193"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подвел итоги пятилетней работы и отметил значительные ус</w:t>
      </w:r>
      <w:r w:rsidRPr="007D4180">
        <w:rPr>
          <w:rStyle w:val="34"/>
          <w:rFonts w:ascii="Arial" w:hAnsi="Arial" w:cs="Arial"/>
          <w:color w:val="000000"/>
          <w:sz w:val="28"/>
          <w:szCs w:val="28"/>
        </w:rPr>
        <w:softHyphen/>
        <w:t>пехи, достигнутые трудящимися химической индустрии в выполнении заданий десятой пятилетки.</w:t>
      </w:r>
    </w:p>
    <w:p w14:paraId="6365160A" w14:textId="62AE2115"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В 1980 г. по сравнению с 1970 г. объем продукции химической про</w:t>
      </w:r>
      <w:r w:rsidRPr="007D4180">
        <w:rPr>
          <w:rStyle w:val="34"/>
          <w:rFonts w:ascii="Arial" w:hAnsi="Arial" w:cs="Arial"/>
          <w:color w:val="000000"/>
          <w:sz w:val="28"/>
          <w:szCs w:val="28"/>
        </w:rPr>
        <w:softHyphen/>
        <w:t>мышленности вырос в 2,25 раза, минеральных удобрений - в 2 раза. Производство нефтепродуктов увеличилось в 1,2 раза, нефтехимической продукции - в 1,3 раза, кормового белка - в 1,6 раза, ферментных препа</w:t>
      </w:r>
      <w:r w:rsidRPr="007D4180">
        <w:rPr>
          <w:rStyle w:val="34"/>
          <w:rFonts w:ascii="Arial" w:hAnsi="Arial" w:cs="Arial"/>
          <w:color w:val="000000"/>
          <w:sz w:val="28"/>
          <w:szCs w:val="28"/>
        </w:rPr>
        <w:softHyphen/>
        <w:t xml:space="preserve">ратов - в 2,4 раза. Было произведено товаров народного потребления на </w:t>
      </w:r>
      <w:r w:rsidRPr="007D4180">
        <w:rPr>
          <w:rStyle w:val="34"/>
          <w:rFonts w:ascii="Arial" w:hAnsi="Arial" w:cs="Arial"/>
          <w:color w:val="000000"/>
          <w:sz w:val="28"/>
          <w:szCs w:val="28"/>
        </w:rPr>
        <w:lastRenderedPageBreak/>
        <w:t>сумму около 15 млрд руб.</w:t>
      </w:r>
    </w:p>
    <w:p w14:paraId="380B5BF8" w14:textId="28F5F34B"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За отчетный период на мероприятия по улучшению условий охраны труда и здоровья трудящихся было израсходовано 1 млрд руб., введено 17,6 млн кв. м жилья, 200 новых общежитий, на 115 тыс. мест детских садов и яслей, 21 больница, 22 поликлиники, 38 санаториев- профилакториев, 60 оздоровительных баз, построен и расширен 51 пио</w:t>
      </w:r>
      <w:r w:rsidRPr="007D4180">
        <w:rPr>
          <w:rStyle w:val="34"/>
          <w:rFonts w:ascii="Arial" w:hAnsi="Arial" w:cs="Arial"/>
          <w:color w:val="000000"/>
          <w:sz w:val="28"/>
          <w:szCs w:val="28"/>
        </w:rPr>
        <w:softHyphen/>
        <w:t>нерский лагерь.</w:t>
      </w:r>
    </w:p>
    <w:p w14:paraId="26D406DF"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Съезд обязал комитеты профсоюза и хозяйственных руководителей обеспечить улучшение организации и руководства социалистическим соревнованием, направив работу коллективов предприятий и организа</w:t>
      </w:r>
      <w:r w:rsidRPr="007D4180">
        <w:rPr>
          <w:rStyle w:val="34"/>
          <w:rFonts w:ascii="Arial" w:hAnsi="Arial" w:cs="Arial"/>
          <w:color w:val="000000"/>
          <w:sz w:val="28"/>
          <w:szCs w:val="28"/>
        </w:rPr>
        <w:softHyphen/>
        <w:t>ций химической индустрии на обеспечение достижения высоких конечных результатов в труде и досрочное выполнение заданий 11-й пятилетки.</w:t>
      </w:r>
    </w:p>
    <w:p w14:paraId="2F186152" w14:textId="7777777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На съезде были внесены изменения и дополнения в Устав проф</w:t>
      </w:r>
      <w:r w:rsidRPr="007D4180">
        <w:rPr>
          <w:rStyle w:val="34"/>
          <w:rFonts w:ascii="Arial" w:hAnsi="Arial" w:cs="Arial"/>
          <w:color w:val="000000"/>
          <w:sz w:val="28"/>
          <w:szCs w:val="28"/>
        </w:rPr>
        <w:softHyphen/>
        <w:t>союза: Председателем ЦК профсоюза была избрана Г.Ф. Сухорученкова, секретарями - С.С. Алексеев, В.Г. Малахов, Е.Н. Орлов.</w:t>
      </w:r>
    </w:p>
    <w:p w14:paraId="555A4521" w14:textId="7CA8C20A"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 xml:space="preserve">12-13 декабря 1986 г. состоялся </w:t>
      </w:r>
      <w:r w:rsidRPr="007D4180">
        <w:rPr>
          <w:rStyle w:val="34"/>
          <w:rFonts w:ascii="Arial" w:hAnsi="Arial" w:cs="Arial"/>
          <w:color w:val="000000"/>
          <w:sz w:val="28"/>
          <w:szCs w:val="28"/>
          <w:lang w:val="en-US" w:eastAsia="en-US"/>
        </w:rPr>
        <w:t>III</w:t>
      </w:r>
      <w:r w:rsidRPr="007D4180">
        <w:rPr>
          <w:rStyle w:val="34"/>
          <w:rFonts w:ascii="Arial" w:hAnsi="Arial" w:cs="Arial"/>
          <w:color w:val="000000"/>
          <w:sz w:val="28"/>
          <w:szCs w:val="28"/>
          <w:lang w:eastAsia="en-US"/>
        </w:rPr>
        <w:t xml:space="preserve"> </w:t>
      </w:r>
      <w:r w:rsidRPr="007D4180">
        <w:rPr>
          <w:rStyle w:val="34"/>
          <w:rFonts w:ascii="Arial" w:hAnsi="Arial" w:cs="Arial"/>
          <w:color w:val="000000"/>
          <w:sz w:val="28"/>
          <w:szCs w:val="28"/>
        </w:rPr>
        <w:t>съезд профсоюза. В его работе приняли участие 646 делегатов от 2 млн 900 тыс. членов профсоюза.</w:t>
      </w:r>
    </w:p>
    <w:p w14:paraId="031AE1A0" w14:textId="0512F28F"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В отчетном докладе и выступлениях делегатов на съезде была про</w:t>
      </w:r>
      <w:r w:rsidRPr="007D4180">
        <w:rPr>
          <w:rStyle w:val="34"/>
          <w:rFonts w:ascii="Arial" w:hAnsi="Arial" w:cs="Arial"/>
          <w:color w:val="000000"/>
          <w:sz w:val="28"/>
          <w:szCs w:val="28"/>
        </w:rPr>
        <w:softHyphen/>
        <w:t xml:space="preserve">анализирована деятельность профсоюза по осуществлению </w:t>
      </w:r>
      <w:r w:rsidR="000D4766" w:rsidRPr="007D4180">
        <w:rPr>
          <w:rStyle w:val="34"/>
          <w:rFonts w:ascii="Arial" w:hAnsi="Arial" w:cs="Arial"/>
          <w:color w:val="000000"/>
          <w:sz w:val="28"/>
          <w:szCs w:val="28"/>
        </w:rPr>
        <w:t>социально-экономической</w:t>
      </w:r>
      <w:r w:rsidRPr="007D4180">
        <w:rPr>
          <w:rStyle w:val="34"/>
          <w:rFonts w:ascii="Arial" w:hAnsi="Arial" w:cs="Arial"/>
          <w:color w:val="000000"/>
          <w:sz w:val="28"/>
          <w:szCs w:val="28"/>
        </w:rPr>
        <w:t xml:space="preserve"> программы 11-й пятилетки, совершенствованию работы в области охраны труда, выполнению планов жилищного и </w:t>
      </w:r>
      <w:r w:rsidR="000D4766" w:rsidRPr="007D4180">
        <w:rPr>
          <w:rStyle w:val="34"/>
          <w:rFonts w:ascii="Arial" w:hAnsi="Arial" w:cs="Arial"/>
          <w:color w:val="000000"/>
          <w:sz w:val="28"/>
          <w:szCs w:val="28"/>
        </w:rPr>
        <w:t>культурно-бытового</w:t>
      </w:r>
      <w:r w:rsidRPr="007D4180">
        <w:rPr>
          <w:rStyle w:val="34"/>
          <w:rFonts w:ascii="Arial" w:hAnsi="Arial" w:cs="Arial"/>
          <w:color w:val="000000"/>
          <w:sz w:val="28"/>
          <w:szCs w:val="28"/>
        </w:rPr>
        <w:t xml:space="preserve"> строительства, укреплению трудовой дисциплины.</w:t>
      </w:r>
    </w:p>
    <w:p w14:paraId="394E7A69" w14:textId="7128FE67"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За годы 11-й пятилетки на улучшение условий и охраны труда, жи</w:t>
      </w:r>
      <w:r w:rsidRPr="007D4180">
        <w:rPr>
          <w:rStyle w:val="34"/>
          <w:rFonts w:ascii="Arial" w:hAnsi="Arial" w:cs="Arial"/>
          <w:color w:val="000000"/>
          <w:sz w:val="28"/>
          <w:szCs w:val="28"/>
        </w:rPr>
        <w:softHyphen/>
        <w:t>лищно-бытового обслуживания было истрачено 1663 млн руб., что спо</w:t>
      </w:r>
      <w:r w:rsidRPr="007D4180">
        <w:rPr>
          <w:rStyle w:val="34"/>
          <w:rFonts w:ascii="Arial" w:hAnsi="Arial" w:cs="Arial"/>
          <w:color w:val="000000"/>
          <w:sz w:val="28"/>
          <w:szCs w:val="28"/>
        </w:rPr>
        <w:softHyphen/>
        <w:t>собствовало сокращению из года в год количества несчастных случаев и показателей заболеваемости.</w:t>
      </w:r>
    </w:p>
    <w:p w14:paraId="12BAEC56" w14:textId="0F54D392" w:rsidR="00A9690A" w:rsidRPr="007D4180" w:rsidRDefault="00A9690A" w:rsidP="00536693">
      <w:pPr>
        <w:pStyle w:val="31"/>
        <w:shd w:val="clear" w:color="auto" w:fill="auto"/>
        <w:spacing w:before="0" w:line="240" w:lineRule="auto"/>
        <w:ind w:left="40" w:right="-1"/>
        <w:rPr>
          <w:rFonts w:ascii="Arial" w:hAnsi="Arial" w:cs="Arial"/>
          <w:sz w:val="28"/>
          <w:szCs w:val="28"/>
        </w:rPr>
      </w:pPr>
      <w:r w:rsidRPr="007D4180">
        <w:rPr>
          <w:rStyle w:val="34"/>
          <w:rFonts w:ascii="Arial" w:hAnsi="Arial" w:cs="Arial"/>
          <w:color w:val="000000"/>
          <w:sz w:val="28"/>
          <w:szCs w:val="28"/>
        </w:rPr>
        <w:t>В 1985 г. из средств государственного социального страхования бы</w:t>
      </w:r>
      <w:r w:rsidRPr="007D4180">
        <w:rPr>
          <w:rStyle w:val="34"/>
          <w:rFonts w:ascii="Arial" w:hAnsi="Arial" w:cs="Arial"/>
          <w:color w:val="000000"/>
          <w:sz w:val="28"/>
          <w:szCs w:val="28"/>
        </w:rPr>
        <w:softHyphen/>
        <w:t>ло израсходовано 581,8 млн руб., что позволило 727 тыс. чел</w:t>
      </w:r>
      <w:r w:rsidR="00DD5B1D">
        <w:rPr>
          <w:rStyle w:val="34"/>
          <w:rFonts w:ascii="Arial" w:hAnsi="Arial" w:cs="Arial"/>
          <w:color w:val="000000"/>
          <w:sz w:val="28"/>
          <w:szCs w:val="28"/>
        </w:rPr>
        <w:t>овек</w:t>
      </w:r>
      <w:r w:rsidRPr="007D4180">
        <w:rPr>
          <w:rStyle w:val="34"/>
          <w:rFonts w:ascii="Arial" w:hAnsi="Arial" w:cs="Arial"/>
          <w:color w:val="000000"/>
          <w:sz w:val="28"/>
          <w:szCs w:val="28"/>
        </w:rPr>
        <w:t xml:space="preserve"> отдохнуть и поправить свое здоровье по бесплатным и льготным путевкам на ку</w:t>
      </w:r>
      <w:r w:rsidRPr="007D4180">
        <w:rPr>
          <w:rStyle w:val="34"/>
          <w:rFonts w:ascii="Arial" w:hAnsi="Arial" w:cs="Arial"/>
          <w:color w:val="000000"/>
          <w:sz w:val="28"/>
          <w:szCs w:val="28"/>
        </w:rPr>
        <w:softHyphen/>
        <w:t>рортах, в санаториях-профилакториях, пансионатах, домах и базах отды</w:t>
      </w:r>
      <w:r w:rsidRPr="007D4180">
        <w:rPr>
          <w:rStyle w:val="34"/>
          <w:rFonts w:ascii="Arial" w:hAnsi="Arial" w:cs="Arial"/>
          <w:color w:val="000000"/>
          <w:sz w:val="28"/>
          <w:szCs w:val="28"/>
        </w:rPr>
        <w:softHyphen/>
        <w:t>ха.</w:t>
      </w:r>
    </w:p>
    <w:p w14:paraId="28094FB9" w14:textId="4AE4EF4D"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За годы 11-й пятилетки для трудящихся химической индустрии было построено 17 млн кв. м жилья, на 86 тыс. мест детских садов и яслей, на 32 тыс. мест столовых, введено в строй 33 больницы и 33 поликлиники, 43 санатория-профилактория, построено и реконструировано более 60 учреждений культуры и спорта, 40 пионерских лагерей, создано 478 подсобных хозяйств, получило дальнейшее развитие садоводство и огородничество.</w:t>
      </w:r>
    </w:p>
    <w:p w14:paraId="084433B1"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В резолюции по отчетному докладу ЦК профсоюза съезд наметил основные направления его деятельности, сделав акцент на необходи</w:t>
      </w:r>
      <w:r w:rsidRPr="007D4180">
        <w:rPr>
          <w:rStyle w:val="36"/>
          <w:rFonts w:ascii="Arial" w:hAnsi="Arial" w:cs="Arial"/>
          <w:color w:val="000000"/>
          <w:sz w:val="28"/>
          <w:szCs w:val="28"/>
        </w:rPr>
        <w:softHyphen/>
        <w:t>мость переноса тяжести работы непосредственно в трудовые коллекти</w:t>
      </w:r>
      <w:r w:rsidRPr="007D4180">
        <w:rPr>
          <w:rStyle w:val="36"/>
          <w:rFonts w:ascii="Arial" w:hAnsi="Arial" w:cs="Arial"/>
          <w:color w:val="000000"/>
          <w:sz w:val="28"/>
          <w:szCs w:val="28"/>
        </w:rPr>
        <w:softHyphen/>
        <w:t>вы, комплексного подхода к решению возникающих проблем.</w:t>
      </w:r>
    </w:p>
    <w:p w14:paraId="3B7FCBB7" w14:textId="77777777" w:rsidR="00A9690A" w:rsidRPr="007D4180" w:rsidRDefault="00A9690A" w:rsidP="00536693">
      <w:pPr>
        <w:pStyle w:val="31"/>
        <w:shd w:val="clear" w:color="auto" w:fill="auto"/>
        <w:spacing w:before="0" w:line="240" w:lineRule="auto"/>
        <w:ind w:left="20" w:right="-1" w:firstLine="620"/>
        <w:rPr>
          <w:rStyle w:val="36"/>
          <w:rFonts w:ascii="Arial" w:hAnsi="Arial" w:cs="Arial"/>
          <w:color w:val="000000"/>
          <w:sz w:val="28"/>
          <w:szCs w:val="28"/>
        </w:rPr>
      </w:pPr>
      <w:r w:rsidRPr="007D4180">
        <w:rPr>
          <w:rStyle w:val="36"/>
          <w:rFonts w:ascii="Arial" w:hAnsi="Arial" w:cs="Arial"/>
          <w:color w:val="000000"/>
          <w:sz w:val="28"/>
          <w:szCs w:val="28"/>
        </w:rPr>
        <w:t>На съезде были внесены частичные изменения в Устав профсоюза. Председателем ЦК профсоюза был избран В.К. Бородин, секретарями - С.С. Алексеев, В.Г. Малахов и Е.Н. Орлов.</w:t>
      </w:r>
    </w:p>
    <w:p w14:paraId="30B71116" w14:textId="77777777" w:rsidR="009D7368" w:rsidRPr="007D4180" w:rsidRDefault="009D7368" w:rsidP="00536693">
      <w:pPr>
        <w:pStyle w:val="31"/>
        <w:shd w:val="clear" w:color="auto" w:fill="auto"/>
        <w:spacing w:before="0" w:line="240" w:lineRule="auto"/>
        <w:ind w:left="20" w:right="-1" w:firstLine="620"/>
        <w:rPr>
          <w:rFonts w:ascii="Arial" w:hAnsi="Arial" w:cs="Arial"/>
          <w:sz w:val="28"/>
          <w:szCs w:val="28"/>
        </w:rPr>
      </w:pPr>
    </w:p>
    <w:p w14:paraId="7A173827" w14:textId="77777777" w:rsidR="00A9690A" w:rsidRPr="007D4180" w:rsidRDefault="00A9690A" w:rsidP="00536693">
      <w:pPr>
        <w:pStyle w:val="19"/>
        <w:keepNext/>
        <w:keepLines/>
        <w:shd w:val="clear" w:color="auto" w:fill="auto"/>
        <w:spacing w:before="0" w:after="0" w:line="240" w:lineRule="auto"/>
        <w:ind w:right="-1"/>
        <w:rPr>
          <w:rStyle w:val="18"/>
          <w:rFonts w:ascii="Arial" w:hAnsi="Arial" w:cs="Arial"/>
          <w:b/>
          <w:color w:val="000000"/>
          <w:sz w:val="28"/>
          <w:szCs w:val="28"/>
        </w:rPr>
      </w:pPr>
      <w:bookmarkStart w:id="0" w:name="bookmark0"/>
      <w:r w:rsidRPr="007D4180">
        <w:rPr>
          <w:rStyle w:val="18"/>
          <w:rFonts w:ascii="Arial" w:hAnsi="Arial" w:cs="Arial"/>
          <w:b/>
          <w:color w:val="000000"/>
          <w:sz w:val="28"/>
          <w:szCs w:val="28"/>
        </w:rPr>
        <w:lastRenderedPageBreak/>
        <w:t>Воссоздание и становление Российского профсоюза</w:t>
      </w:r>
      <w:bookmarkEnd w:id="0"/>
    </w:p>
    <w:p w14:paraId="064B9631" w14:textId="4BBD4905"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 xml:space="preserve">С учетом мнения большинства областных, краевых комитетов профсоюза, профкомов предприятий и организаций и в целях усиления защиты законных прав и интересов трудящихся отраслей химической промышленности Российской Федерации 28 ноября 1989 г. в Москве </w:t>
      </w:r>
      <w:r w:rsidRPr="007D4180">
        <w:rPr>
          <w:rStyle w:val="36"/>
          <w:rFonts w:ascii="Arial" w:hAnsi="Arial" w:cs="Arial"/>
          <w:b/>
          <w:color w:val="000000"/>
          <w:sz w:val="28"/>
          <w:szCs w:val="28"/>
        </w:rPr>
        <w:t>со</w:t>
      </w:r>
      <w:r w:rsidRPr="007D4180">
        <w:rPr>
          <w:rStyle w:val="36"/>
          <w:rFonts w:ascii="Arial" w:hAnsi="Arial" w:cs="Arial"/>
          <w:b/>
          <w:color w:val="000000"/>
          <w:sz w:val="28"/>
          <w:szCs w:val="28"/>
        </w:rPr>
        <w:softHyphen/>
        <w:t>стоялась I Российская конференция профсоюза рабочих химической и нефтехимической промышленности.</w:t>
      </w:r>
      <w:r w:rsidRPr="007D4180">
        <w:rPr>
          <w:rStyle w:val="36"/>
          <w:rFonts w:ascii="Arial" w:hAnsi="Arial" w:cs="Arial"/>
          <w:color w:val="000000"/>
          <w:sz w:val="28"/>
          <w:szCs w:val="28"/>
        </w:rPr>
        <w:t xml:space="preserve"> На конференцию было избрано 300 делегатов, которые представляли 1,8 млн членов профсоюза.</w:t>
      </w:r>
    </w:p>
    <w:p w14:paraId="1CCD7952"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С докладом "О задачах комитетов профсоюза рабочих химической и нефтехимической промышленности Российской Федерации по защите прав, социально-экономических и профессиональных интересов трудя</w:t>
      </w:r>
      <w:r w:rsidRPr="007D4180">
        <w:rPr>
          <w:rStyle w:val="36"/>
          <w:rFonts w:ascii="Arial" w:hAnsi="Arial" w:cs="Arial"/>
          <w:color w:val="000000"/>
          <w:sz w:val="28"/>
          <w:szCs w:val="28"/>
        </w:rPr>
        <w:softHyphen/>
        <w:t>щихся" выступил председатель организационного комитета, предсе</w:t>
      </w:r>
      <w:r w:rsidRPr="007D4180">
        <w:rPr>
          <w:rStyle w:val="36"/>
          <w:rFonts w:ascii="Arial" w:hAnsi="Arial" w:cs="Arial"/>
          <w:color w:val="000000"/>
          <w:sz w:val="28"/>
          <w:szCs w:val="28"/>
        </w:rPr>
        <w:softHyphen/>
        <w:t>датель ЦК профсоюза В.К. Бородин.</w:t>
      </w:r>
    </w:p>
    <w:p w14:paraId="11B3F604" w14:textId="77777777" w:rsidR="00A9690A" w:rsidRPr="007D4180" w:rsidRDefault="00A9690A" w:rsidP="00536693">
      <w:pPr>
        <w:pStyle w:val="31"/>
        <w:shd w:val="clear" w:color="auto" w:fill="auto"/>
        <w:spacing w:before="0" w:line="240" w:lineRule="auto"/>
        <w:ind w:left="20" w:right="-1" w:firstLine="620"/>
        <w:rPr>
          <w:rFonts w:ascii="Arial" w:hAnsi="Arial" w:cs="Arial"/>
          <w:sz w:val="28"/>
          <w:szCs w:val="28"/>
        </w:rPr>
      </w:pPr>
      <w:r w:rsidRPr="007D4180">
        <w:rPr>
          <w:rStyle w:val="36"/>
          <w:rFonts w:ascii="Arial" w:hAnsi="Arial" w:cs="Arial"/>
          <w:color w:val="000000"/>
          <w:sz w:val="28"/>
          <w:szCs w:val="28"/>
        </w:rPr>
        <w:t>Конференция приняла постановление, которым было предусмот</w:t>
      </w:r>
      <w:r w:rsidRPr="007D4180">
        <w:rPr>
          <w:rStyle w:val="36"/>
          <w:rFonts w:ascii="Arial" w:hAnsi="Arial" w:cs="Arial"/>
          <w:color w:val="000000"/>
          <w:sz w:val="28"/>
          <w:szCs w:val="28"/>
        </w:rPr>
        <w:softHyphen/>
        <w:t>рено создание Российского республиканского комитета отраслевого профсоюза. Председателем республиканского комитета был избран В.Н. Станин, секретарями республиканского комитета - Т.Я. Вишневская, В.А. Судариков.</w:t>
      </w:r>
    </w:p>
    <w:p w14:paraId="3FF1A5E9" w14:textId="37A71BCF" w:rsidR="00A9690A" w:rsidRPr="007D4180" w:rsidRDefault="00A9690A" w:rsidP="00536693">
      <w:pPr>
        <w:pStyle w:val="31"/>
        <w:shd w:val="clear" w:color="auto" w:fill="auto"/>
        <w:spacing w:before="0" w:line="240" w:lineRule="auto"/>
        <w:ind w:left="20" w:right="-1" w:firstLine="620"/>
        <w:rPr>
          <w:rFonts w:ascii="Arial" w:hAnsi="Arial" w:cs="Arial"/>
          <w:b/>
          <w:sz w:val="28"/>
          <w:szCs w:val="28"/>
        </w:rPr>
      </w:pPr>
      <w:r w:rsidRPr="007D4180">
        <w:rPr>
          <w:rStyle w:val="36"/>
          <w:rFonts w:ascii="Arial" w:hAnsi="Arial" w:cs="Arial"/>
          <w:b/>
          <w:color w:val="000000"/>
          <w:sz w:val="28"/>
          <w:szCs w:val="28"/>
        </w:rPr>
        <w:t>3 сентября 1990 г. в Москве открылась II Российская республи</w:t>
      </w:r>
      <w:r w:rsidRPr="007D4180">
        <w:rPr>
          <w:rStyle w:val="36"/>
          <w:rFonts w:ascii="Arial" w:hAnsi="Arial" w:cs="Arial"/>
          <w:b/>
          <w:color w:val="000000"/>
          <w:sz w:val="28"/>
          <w:szCs w:val="28"/>
        </w:rPr>
        <w:softHyphen/>
        <w:t>канская конференция профсоюза рабочих химической и нефтехими</w:t>
      </w:r>
      <w:r w:rsidRPr="007D4180">
        <w:rPr>
          <w:rStyle w:val="36"/>
          <w:rFonts w:ascii="Arial" w:hAnsi="Arial" w:cs="Arial"/>
          <w:b/>
          <w:color w:val="000000"/>
          <w:sz w:val="28"/>
          <w:szCs w:val="28"/>
        </w:rPr>
        <w:softHyphen/>
        <w:t>ческой промышленности</w:t>
      </w:r>
      <w:r w:rsidRPr="007D4180">
        <w:rPr>
          <w:rStyle w:val="36"/>
          <w:rFonts w:ascii="Arial" w:hAnsi="Arial" w:cs="Arial"/>
          <w:color w:val="000000"/>
          <w:sz w:val="28"/>
          <w:szCs w:val="28"/>
        </w:rPr>
        <w:t>. На конференцию было избрано 387 делегатов, которые представляли 1,75 млн членов профсоюза. Было принято по</w:t>
      </w:r>
      <w:r w:rsidRPr="007D4180">
        <w:rPr>
          <w:rStyle w:val="36"/>
          <w:rFonts w:ascii="Arial" w:hAnsi="Arial" w:cs="Arial"/>
          <w:color w:val="000000"/>
          <w:sz w:val="28"/>
          <w:szCs w:val="28"/>
        </w:rPr>
        <w:softHyphen/>
        <w:t>становление о преобразовании II Российской республиканской конфе</w:t>
      </w:r>
      <w:r w:rsidRPr="007D4180">
        <w:rPr>
          <w:rStyle w:val="36"/>
          <w:rFonts w:ascii="Arial" w:hAnsi="Arial" w:cs="Arial"/>
          <w:color w:val="000000"/>
          <w:sz w:val="28"/>
          <w:szCs w:val="28"/>
        </w:rPr>
        <w:softHyphen/>
        <w:t>ренции профсоюза рабочих химической и нефтехимической промышлен</w:t>
      </w:r>
      <w:r w:rsidRPr="007D4180">
        <w:rPr>
          <w:rStyle w:val="36"/>
          <w:rFonts w:ascii="Arial" w:hAnsi="Arial" w:cs="Arial"/>
          <w:color w:val="000000"/>
          <w:sz w:val="28"/>
          <w:szCs w:val="28"/>
        </w:rPr>
        <w:softHyphen/>
        <w:t xml:space="preserve">ности в </w:t>
      </w:r>
      <w:r w:rsidRPr="007D4180">
        <w:rPr>
          <w:rStyle w:val="36"/>
          <w:rFonts w:ascii="Arial" w:hAnsi="Arial" w:cs="Arial"/>
          <w:b/>
          <w:color w:val="000000"/>
          <w:sz w:val="28"/>
          <w:szCs w:val="28"/>
        </w:rPr>
        <w:t>I Учредительный съезд Российского профсоюза работников хи</w:t>
      </w:r>
      <w:r w:rsidRPr="007D4180">
        <w:rPr>
          <w:rStyle w:val="36"/>
          <w:rFonts w:ascii="Arial" w:hAnsi="Arial" w:cs="Arial"/>
          <w:b/>
          <w:color w:val="000000"/>
          <w:sz w:val="28"/>
          <w:szCs w:val="28"/>
        </w:rPr>
        <w:softHyphen/>
        <w:t>мических отраслей промышленности.</w:t>
      </w:r>
    </w:p>
    <w:p w14:paraId="3476A6CC"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По требованию профсоюзных объединений предприятий и органи</w:t>
      </w:r>
      <w:r w:rsidRPr="007D4180">
        <w:rPr>
          <w:rStyle w:val="34"/>
          <w:rFonts w:ascii="Arial" w:hAnsi="Arial" w:cs="Arial"/>
          <w:color w:val="000000"/>
          <w:sz w:val="28"/>
          <w:szCs w:val="28"/>
        </w:rPr>
        <w:softHyphen/>
        <w:t>заций химических отраслей промышленности Российской Федерации и учитывая установление реального суверенитета России во всех сферах государственной и общественной жизни и необходимость наличия в этих условиях самостоятельного профсоюзного объединения трудящихся- химиков как равноправного партнера возрождающимся государственным и хозяйственным органам республики съезд провозгласил образование Российского профсоюза работников химических отраслей промышленно</w:t>
      </w:r>
      <w:r w:rsidRPr="007D4180">
        <w:rPr>
          <w:rStyle w:val="34"/>
          <w:rFonts w:ascii="Arial" w:hAnsi="Arial" w:cs="Arial"/>
          <w:color w:val="000000"/>
          <w:sz w:val="28"/>
          <w:szCs w:val="28"/>
        </w:rPr>
        <w:softHyphen/>
        <w:t>сти на основе Российской республиканской организации профсоюза ра</w:t>
      </w:r>
      <w:r w:rsidRPr="007D4180">
        <w:rPr>
          <w:rStyle w:val="34"/>
          <w:rFonts w:ascii="Arial" w:hAnsi="Arial" w:cs="Arial"/>
          <w:color w:val="000000"/>
          <w:sz w:val="28"/>
          <w:szCs w:val="28"/>
        </w:rPr>
        <w:softHyphen/>
        <w:t>бочих химической и нефтехимической промышленности.</w:t>
      </w:r>
    </w:p>
    <w:p w14:paraId="46E9C111"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принял Декларацию об образовании Российского профсоюза работников химических отраслей промышленности, Устав профсоюза, постановления: по основным направлениям деятельности в современных условиях; о делегировании полномочий Всесоюзной федерации проф</w:t>
      </w:r>
      <w:r w:rsidRPr="007D4180">
        <w:rPr>
          <w:rStyle w:val="34"/>
          <w:rFonts w:ascii="Arial" w:hAnsi="Arial" w:cs="Arial"/>
          <w:color w:val="000000"/>
          <w:sz w:val="28"/>
          <w:szCs w:val="28"/>
        </w:rPr>
        <w:softHyphen/>
        <w:t>союзов работников химических отраслей промышленности; о размерах отчислений от членских профсоюзных взносов для обеспечения дея</w:t>
      </w:r>
      <w:r w:rsidRPr="007D4180">
        <w:rPr>
          <w:rStyle w:val="34"/>
          <w:rFonts w:ascii="Arial" w:hAnsi="Arial" w:cs="Arial"/>
          <w:color w:val="000000"/>
          <w:sz w:val="28"/>
          <w:szCs w:val="28"/>
        </w:rPr>
        <w:softHyphen/>
        <w:t>тельности профсоюза и др., избрал делегатов на XIX съезд профсоюзов СССР.</w:t>
      </w:r>
    </w:p>
    <w:p w14:paraId="10A084AB"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 xml:space="preserve">Председателем Центрального комитета Российского профсоюза химиков был избран В.Н. Станин, его заместителями - Т.Я. Вишневская, </w:t>
      </w:r>
      <w:r w:rsidRPr="007D4180">
        <w:rPr>
          <w:rStyle w:val="34"/>
          <w:rFonts w:ascii="Arial" w:hAnsi="Arial" w:cs="Arial"/>
          <w:color w:val="000000"/>
          <w:sz w:val="28"/>
          <w:szCs w:val="28"/>
        </w:rPr>
        <w:lastRenderedPageBreak/>
        <w:t>В.А. Судариков.</w:t>
      </w:r>
    </w:p>
    <w:p w14:paraId="790E3F47" w14:textId="20E2A99F"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b/>
          <w:color w:val="000000"/>
          <w:sz w:val="28"/>
          <w:szCs w:val="28"/>
        </w:rPr>
        <w:t>29-30 марта 1995 г. в Тольятти Самарской обл. состоялся II съезд</w:t>
      </w:r>
      <w:r w:rsidRPr="007D4180">
        <w:rPr>
          <w:rStyle w:val="34"/>
          <w:rFonts w:ascii="Arial" w:hAnsi="Arial" w:cs="Arial"/>
          <w:color w:val="000000"/>
          <w:sz w:val="28"/>
          <w:szCs w:val="28"/>
        </w:rPr>
        <w:t xml:space="preserve"> Российского профсоюза работников химических отраслей промышленно</w:t>
      </w:r>
      <w:r w:rsidRPr="007D4180">
        <w:rPr>
          <w:rStyle w:val="34"/>
          <w:rFonts w:ascii="Arial" w:hAnsi="Arial" w:cs="Arial"/>
          <w:color w:val="000000"/>
          <w:sz w:val="28"/>
          <w:szCs w:val="28"/>
        </w:rPr>
        <w:softHyphen/>
        <w:t>сти. На съезд было избрано 385 делегатов, которые представляли более 1,65 млн членов профсоюза, присутствовало - 349 делегатов.</w:t>
      </w:r>
    </w:p>
    <w:p w14:paraId="329E789C" w14:textId="77777777" w:rsidR="00A9690A" w:rsidRPr="007D4180" w:rsidRDefault="00A9690A" w:rsidP="00536693">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Съезд заслушал отчетные доклады Центрального комитета и реви</w:t>
      </w:r>
      <w:r w:rsidRPr="007D4180">
        <w:rPr>
          <w:rStyle w:val="34"/>
          <w:rFonts w:ascii="Arial" w:hAnsi="Arial" w:cs="Arial"/>
          <w:color w:val="000000"/>
          <w:sz w:val="28"/>
          <w:szCs w:val="28"/>
        </w:rPr>
        <w:softHyphen/>
        <w:t>зионной комиссии профсоюза, обсудил и принял следующие документы: постановления по отчетным докладам, Основным направлениям дея</w:t>
      </w:r>
      <w:r w:rsidRPr="007D4180">
        <w:rPr>
          <w:rStyle w:val="34"/>
          <w:rFonts w:ascii="Arial" w:hAnsi="Arial" w:cs="Arial"/>
          <w:color w:val="000000"/>
          <w:sz w:val="28"/>
          <w:szCs w:val="28"/>
        </w:rPr>
        <w:softHyphen/>
        <w:t>тельности профсоюза, новую редакцию Устава профсоюза, Обращение делегатов ко всем членам отраслевого профсоюза, Заявление делегатов в связи с кризисом в развитии химического комплекса и падением жиз</w:t>
      </w:r>
      <w:r w:rsidRPr="007D4180">
        <w:rPr>
          <w:rStyle w:val="34"/>
          <w:rFonts w:ascii="Arial" w:hAnsi="Arial" w:cs="Arial"/>
          <w:color w:val="000000"/>
          <w:sz w:val="28"/>
          <w:szCs w:val="28"/>
        </w:rPr>
        <w:softHyphen/>
        <w:t>ненного уровня трудящихся-химиков.</w:t>
      </w:r>
    </w:p>
    <w:p w14:paraId="0485CF38" w14:textId="6DAFB866" w:rsidR="00A9690A" w:rsidRPr="007D4180" w:rsidRDefault="00A9690A" w:rsidP="00220164">
      <w:pPr>
        <w:pStyle w:val="31"/>
        <w:shd w:val="clear" w:color="auto" w:fill="auto"/>
        <w:spacing w:before="0" w:line="240" w:lineRule="auto"/>
        <w:ind w:left="20" w:right="-1"/>
        <w:rPr>
          <w:rFonts w:ascii="Arial" w:hAnsi="Arial" w:cs="Arial"/>
          <w:sz w:val="28"/>
          <w:szCs w:val="28"/>
        </w:rPr>
      </w:pPr>
      <w:r w:rsidRPr="007D4180">
        <w:rPr>
          <w:rStyle w:val="34"/>
          <w:rFonts w:ascii="Arial" w:hAnsi="Arial" w:cs="Arial"/>
          <w:color w:val="000000"/>
          <w:sz w:val="28"/>
          <w:szCs w:val="28"/>
        </w:rPr>
        <w:t>В выступлениях и принятом постановлении отмечалось, что про</w:t>
      </w:r>
      <w:r w:rsidRPr="007D4180">
        <w:rPr>
          <w:rStyle w:val="34"/>
          <w:rFonts w:ascii="Arial" w:hAnsi="Arial" w:cs="Arial"/>
          <w:color w:val="000000"/>
          <w:sz w:val="28"/>
          <w:szCs w:val="28"/>
        </w:rPr>
        <w:softHyphen/>
        <w:t>шедшее после I съезда отраслевого профсоюза время было насыщено как политическими, экономическими, так и социальными событиями. 1994</w:t>
      </w:r>
      <w:r w:rsidR="007500AD">
        <w:rPr>
          <w:rStyle w:val="34"/>
          <w:rFonts w:ascii="Arial" w:hAnsi="Arial" w:cs="Arial"/>
          <w:color w:val="000000"/>
          <w:sz w:val="28"/>
          <w:szCs w:val="28"/>
        </w:rPr>
        <w:t> </w:t>
      </w:r>
      <w:r w:rsidRPr="007D4180">
        <w:rPr>
          <w:rStyle w:val="34"/>
          <w:rFonts w:ascii="Arial" w:hAnsi="Arial" w:cs="Arial"/>
          <w:color w:val="000000"/>
          <w:sz w:val="28"/>
          <w:szCs w:val="28"/>
        </w:rPr>
        <w:t>г. стал годом наиболее сильного промышленного спада в химиче</w:t>
      </w:r>
      <w:r w:rsidRPr="007D4180">
        <w:rPr>
          <w:rStyle w:val="34"/>
          <w:rFonts w:ascii="Arial" w:hAnsi="Arial" w:cs="Arial"/>
          <w:color w:val="000000"/>
          <w:sz w:val="28"/>
          <w:szCs w:val="28"/>
        </w:rPr>
        <w:softHyphen/>
        <w:t>ском комплексе России за весь период кризиса в экономике. Сократился выпуск важнейших видов химической продукции. Целый ряд острых про</w:t>
      </w:r>
      <w:r w:rsidRPr="007D4180">
        <w:rPr>
          <w:rStyle w:val="34"/>
          <w:rFonts w:ascii="Arial" w:hAnsi="Arial" w:cs="Arial"/>
          <w:color w:val="000000"/>
          <w:sz w:val="28"/>
          <w:szCs w:val="28"/>
        </w:rPr>
        <w:softHyphen/>
        <w:t>блем образовался вокруг химических научных и учебных учреждений. Неоднократные обращения ЦК профсоюза понудили Росхимнефтепром и Минэкономики РФ пойти на разработку и поэтапную реализацию Феде</w:t>
      </w:r>
      <w:r w:rsidRPr="007D4180">
        <w:rPr>
          <w:rStyle w:val="34"/>
          <w:rFonts w:ascii="Arial" w:hAnsi="Arial" w:cs="Arial"/>
          <w:color w:val="000000"/>
          <w:sz w:val="28"/>
          <w:szCs w:val="28"/>
        </w:rPr>
        <w:softHyphen/>
        <w:t>ральной инновационной программы "Развитие и организация конкуренто</w:t>
      </w:r>
      <w:r w:rsidRPr="007D4180">
        <w:rPr>
          <w:rStyle w:val="35"/>
          <w:rFonts w:ascii="Arial" w:hAnsi="Arial" w:cs="Arial"/>
          <w:color w:val="000000"/>
          <w:sz w:val="28"/>
          <w:szCs w:val="28"/>
        </w:rPr>
        <w:t>способных промышленных производств химических продуктов", а также научно-технических программ по отдельным направлениям развития хи</w:t>
      </w:r>
      <w:r w:rsidRPr="007D4180">
        <w:rPr>
          <w:rStyle w:val="35"/>
          <w:rFonts w:ascii="Arial" w:hAnsi="Arial" w:cs="Arial"/>
          <w:color w:val="000000"/>
          <w:sz w:val="28"/>
          <w:szCs w:val="28"/>
        </w:rPr>
        <w:softHyphen/>
        <w:t>мических производств. И в то же время, несмотря на отмеченную не</w:t>
      </w:r>
      <w:r w:rsidRPr="007D4180">
        <w:rPr>
          <w:rStyle w:val="35"/>
          <w:rFonts w:ascii="Arial" w:hAnsi="Arial" w:cs="Arial"/>
          <w:color w:val="000000"/>
          <w:sz w:val="28"/>
          <w:szCs w:val="28"/>
        </w:rPr>
        <w:softHyphen/>
        <w:t xml:space="preserve">благоприятную ситуацию, ЦК профсоюза искал и находил в интересах </w:t>
      </w:r>
      <w:r w:rsidR="000D4766">
        <w:rPr>
          <w:rStyle w:val="35"/>
          <w:rFonts w:ascii="Arial" w:hAnsi="Arial" w:cs="Arial"/>
          <w:color w:val="000000"/>
          <w:sz w:val="28"/>
          <w:szCs w:val="28"/>
        </w:rPr>
        <w:t>т</w:t>
      </w:r>
      <w:r w:rsidRPr="007D4180">
        <w:rPr>
          <w:rStyle w:val="35"/>
          <w:rFonts w:ascii="Arial" w:hAnsi="Arial" w:cs="Arial"/>
          <w:color w:val="000000"/>
          <w:sz w:val="28"/>
          <w:szCs w:val="28"/>
        </w:rPr>
        <w:t>рудящихся пути решения постоянно возникавших социальных проблем. На съезде избраны руководители профсоюза (председатель Централь</w:t>
      </w:r>
      <w:r w:rsidRPr="007D4180">
        <w:rPr>
          <w:rStyle w:val="35"/>
          <w:rFonts w:ascii="Arial" w:hAnsi="Arial" w:cs="Arial"/>
          <w:color w:val="000000"/>
          <w:sz w:val="28"/>
          <w:szCs w:val="28"/>
        </w:rPr>
        <w:softHyphen/>
        <w:t>ного комитета - В.Н. Станин, заместители - Т.Я. Вишневская, В.А. Суда</w:t>
      </w:r>
      <w:r w:rsidRPr="007D4180">
        <w:rPr>
          <w:rStyle w:val="35"/>
          <w:rFonts w:ascii="Arial" w:hAnsi="Arial" w:cs="Arial"/>
          <w:color w:val="000000"/>
          <w:sz w:val="28"/>
          <w:szCs w:val="28"/>
        </w:rPr>
        <w:softHyphen/>
        <w:t>риков), Президиум Центрального комитета и ревизионная комиссия профсоюза, подтверждены полномочия членов Центрального комитета, делегированных региональными и первичными профсоюзными организа</w:t>
      </w:r>
      <w:r w:rsidRPr="007D4180">
        <w:rPr>
          <w:rStyle w:val="35"/>
          <w:rFonts w:ascii="Arial" w:hAnsi="Arial" w:cs="Arial"/>
          <w:color w:val="000000"/>
          <w:sz w:val="28"/>
          <w:szCs w:val="28"/>
        </w:rPr>
        <w:softHyphen/>
        <w:t>циями.</w:t>
      </w:r>
    </w:p>
    <w:p w14:paraId="1C6B42F4"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b/>
          <w:color w:val="000000"/>
          <w:sz w:val="28"/>
          <w:szCs w:val="28"/>
        </w:rPr>
        <w:t xml:space="preserve">25 ноября 1997 г. состоялся </w:t>
      </w:r>
      <w:r w:rsidRPr="007D4180">
        <w:rPr>
          <w:rStyle w:val="35"/>
          <w:rFonts w:ascii="Arial" w:hAnsi="Arial" w:cs="Arial"/>
          <w:b/>
          <w:color w:val="000000"/>
          <w:sz w:val="28"/>
          <w:szCs w:val="28"/>
          <w:lang w:val="en-US" w:eastAsia="en-US"/>
        </w:rPr>
        <w:t>III</w:t>
      </w:r>
      <w:r w:rsidRPr="007D4180">
        <w:rPr>
          <w:rStyle w:val="35"/>
          <w:rFonts w:ascii="Arial" w:hAnsi="Arial" w:cs="Arial"/>
          <w:b/>
          <w:color w:val="000000"/>
          <w:sz w:val="28"/>
          <w:szCs w:val="28"/>
          <w:lang w:eastAsia="en-US"/>
        </w:rPr>
        <w:t xml:space="preserve"> </w:t>
      </w:r>
      <w:r w:rsidRPr="007D4180">
        <w:rPr>
          <w:rStyle w:val="35"/>
          <w:rFonts w:ascii="Arial" w:hAnsi="Arial" w:cs="Arial"/>
          <w:b/>
          <w:color w:val="000000"/>
          <w:sz w:val="28"/>
          <w:szCs w:val="28"/>
        </w:rPr>
        <w:t>(Внеочередной) съезд</w:t>
      </w:r>
      <w:r w:rsidRPr="007D4180">
        <w:rPr>
          <w:rStyle w:val="35"/>
          <w:rFonts w:ascii="Arial" w:hAnsi="Arial" w:cs="Arial"/>
          <w:color w:val="000000"/>
          <w:sz w:val="28"/>
          <w:szCs w:val="28"/>
        </w:rPr>
        <w:t xml:space="preserve"> Российского профсоюза работников химических отраслей промышленности. На съезд было избрано 197 делегатов, присутствовало на съезде 177 делегатов. Созыв съезда был обусловлен необходимостью внесения изменений и дополнений в действующий Устав профсоюза и утверждения его в новой редакции в связи с принятием Федерального закона "О профессиональ</w:t>
      </w:r>
      <w:r w:rsidRPr="007D4180">
        <w:rPr>
          <w:rStyle w:val="35"/>
          <w:rFonts w:ascii="Arial" w:hAnsi="Arial" w:cs="Arial"/>
          <w:color w:val="000000"/>
          <w:sz w:val="28"/>
          <w:szCs w:val="28"/>
        </w:rPr>
        <w:softHyphen/>
        <w:t>ных союзах, их правах и гарантиях деятельности". Съездом были приня</w:t>
      </w:r>
      <w:r w:rsidRPr="007D4180">
        <w:rPr>
          <w:rStyle w:val="35"/>
          <w:rFonts w:ascii="Arial" w:hAnsi="Arial" w:cs="Arial"/>
          <w:color w:val="000000"/>
          <w:sz w:val="28"/>
          <w:szCs w:val="28"/>
        </w:rPr>
        <w:softHyphen/>
        <w:t>то соответствующее постановление о внесении изменений и дополнений в Устав профсоюза, утверждена его новая редакция. Одновременно был рассмотрен вопрос и принято постановление о мерах по укреплению ор</w:t>
      </w:r>
      <w:r w:rsidRPr="007D4180">
        <w:rPr>
          <w:rStyle w:val="35"/>
          <w:rFonts w:ascii="Arial" w:hAnsi="Arial" w:cs="Arial"/>
          <w:color w:val="000000"/>
          <w:sz w:val="28"/>
          <w:szCs w:val="28"/>
        </w:rPr>
        <w:softHyphen/>
        <w:t>ганизационно-финансового единства профсоюза.</w:t>
      </w:r>
    </w:p>
    <w:p w14:paraId="59F4598A"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Съездом также принято Обращение делегатов съезда к Президенту, правительству, Федеральному Собранию Российской Федерации по по</w:t>
      </w:r>
      <w:r w:rsidRPr="007D4180">
        <w:rPr>
          <w:rStyle w:val="35"/>
          <w:rFonts w:ascii="Arial" w:hAnsi="Arial" w:cs="Arial"/>
          <w:color w:val="000000"/>
          <w:sz w:val="28"/>
          <w:szCs w:val="28"/>
        </w:rPr>
        <w:softHyphen/>
      </w:r>
      <w:r w:rsidRPr="007D4180">
        <w:rPr>
          <w:rStyle w:val="35"/>
          <w:rFonts w:ascii="Arial" w:hAnsi="Arial" w:cs="Arial"/>
          <w:color w:val="000000"/>
          <w:sz w:val="28"/>
          <w:szCs w:val="28"/>
        </w:rPr>
        <w:lastRenderedPageBreak/>
        <w:t>воду критического положения в химических отраслях промышленности с требованием принятия неотложных мер по поддержке отечественных товаропроизводителей и социальной защите работников.</w:t>
      </w:r>
    </w:p>
    <w:p w14:paraId="0E1BE73E" w14:textId="77777777"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b/>
          <w:color w:val="000000"/>
          <w:sz w:val="28"/>
          <w:szCs w:val="28"/>
        </w:rPr>
        <w:t>11-12 апреля 2000 г. в Москве состоялся IV съезд</w:t>
      </w:r>
      <w:r w:rsidRPr="007D4180">
        <w:rPr>
          <w:rStyle w:val="35"/>
          <w:rFonts w:ascii="Arial" w:hAnsi="Arial" w:cs="Arial"/>
          <w:color w:val="000000"/>
          <w:sz w:val="28"/>
          <w:szCs w:val="28"/>
        </w:rPr>
        <w:t xml:space="preserve"> Российского профсоюза работников химических отраслей промышленности.</w:t>
      </w:r>
    </w:p>
    <w:p w14:paraId="5F82DC69" w14:textId="3291EEF0" w:rsidR="00A9690A" w:rsidRPr="007D4180" w:rsidRDefault="00A9690A" w:rsidP="00536693">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На съезд были избраны 295 делегатов, которые представляли 1 млн 88 тыс. членов профсоюза. На съезде присутствовало 268 де</w:t>
      </w:r>
      <w:r w:rsidRPr="007D4180">
        <w:rPr>
          <w:rStyle w:val="35"/>
          <w:rFonts w:ascii="Arial" w:hAnsi="Arial" w:cs="Arial"/>
          <w:color w:val="000000"/>
          <w:sz w:val="28"/>
          <w:szCs w:val="28"/>
        </w:rPr>
        <w:softHyphen/>
        <w:t>легатов.</w:t>
      </w:r>
    </w:p>
    <w:p w14:paraId="3A4E8C66" w14:textId="77777777" w:rsidR="00A9690A" w:rsidRPr="007D4180" w:rsidRDefault="00A9690A" w:rsidP="00220164">
      <w:pPr>
        <w:pStyle w:val="31"/>
        <w:shd w:val="clear" w:color="auto" w:fill="auto"/>
        <w:spacing w:before="0" w:line="240" w:lineRule="auto"/>
        <w:ind w:left="40" w:right="-1" w:firstLine="620"/>
        <w:rPr>
          <w:rFonts w:ascii="Arial" w:hAnsi="Arial" w:cs="Arial"/>
          <w:sz w:val="28"/>
          <w:szCs w:val="28"/>
        </w:rPr>
      </w:pPr>
      <w:r w:rsidRPr="007D4180">
        <w:rPr>
          <w:rStyle w:val="35"/>
          <w:rFonts w:ascii="Arial" w:hAnsi="Arial" w:cs="Arial"/>
          <w:color w:val="000000"/>
          <w:sz w:val="28"/>
          <w:szCs w:val="28"/>
        </w:rPr>
        <w:t>Съезд заслушал отчетные доклады ЦК и Ревизионной комиссии Росхимпрофсоюза, обсудил и принял Основные направления деятель</w:t>
      </w:r>
      <w:r w:rsidRPr="007D4180">
        <w:rPr>
          <w:rStyle w:val="35"/>
          <w:rFonts w:ascii="Arial" w:hAnsi="Arial" w:cs="Arial"/>
          <w:color w:val="000000"/>
          <w:sz w:val="28"/>
          <w:szCs w:val="28"/>
        </w:rPr>
        <w:softHyphen/>
        <w:t>ности профсоюза на период до 2005 г., Обращение к и.о. Президента России В.В. Путину. В Обращении было отмечено, что правительством недостаточно используются потенциальные возможности химии в ожив</w:t>
      </w:r>
      <w:r w:rsidRPr="007D4180">
        <w:rPr>
          <w:rStyle w:val="35"/>
          <w:rFonts w:ascii="Arial" w:hAnsi="Arial" w:cs="Arial"/>
          <w:color w:val="000000"/>
          <w:sz w:val="28"/>
          <w:szCs w:val="28"/>
        </w:rPr>
        <w:softHyphen/>
        <w:t>лении промышленности России, пополнении бюджетных и внебюджетных доходов, увеличении валютных запасов страны, ускорении расчетов по зарубежным кредитам, а также в решении социальных проблем. Делега</w:t>
      </w:r>
      <w:r w:rsidRPr="007D4180">
        <w:rPr>
          <w:rStyle w:val="35"/>
          <w:rFonts w:ascii="Arial" w:hAnsi="Arial" w:cs="Arial"/>
          <w:color w:val="000000"/>
          <w:sz w:val="28"/>
          <w:szCs w:val="28"/>
        </w:rPr>
        <w:softHyphen/>
        <w:t>ты съезда предложили создать Федеральную комиссию из представите</w:t>
      </w:r>
      <w:r w:rsidRPr="007D4180">
        <w:rPr>
          <w:rStyle w:val="35"/>
          <w:rFonts w:ascii="Arial" w:hAnsi="Arial" w:cs="Arial"/>
          <w:color w:val="000000"/>
          <w:sz w:val="28"/>
          <w:szCs w:val="28"/>
        </w:rPr>
        <w:softHyphen/>
        <w:t>лей соответствующих правительственных структур, руководителей пред</w:t>
      </w:r>
      <w:r w:rsidRPr="007D4180">
        <w:rPr>
          <w:rFonts w:ascii="Arial" w:hAnsi="Arial" w:cs="Arial"/>
          <w:color w:val="000000"/>
          <w:sz w:val="28"/>
          <w:szCs w:val="28"/>
        </w:rPr>
        <w:t>приятий, ученых и профсоюза для разработки и реализации Программы коренной перестройки химического комплекса в интересах России. От имени профсоюза было заявлено, что он готов к конструктивному сотрудничеству с правительством и работодателями.</w:t>
      </w:r>
    </w:p>
    <w:p w14:paraId="726D003D" w14:textId="77777777" w:rsidR="00A9690A" w:rsidRPr="007D4180" w:rsidRDefault="006D4C50" w:rsidP="00220164">
      <w:pPr>
        <w:pStyle w:val="a8"/>
        <w:shd w:val="clear" w:color="auto" w:fill="auto"/>
        <w:spacing w:line="240" w:lineRule="auto"/>
        <w:ind w:right="-1" w:firstLine="620"/>
        <w:jc w:val="both"/>
        <w:rPr>
          <w:rFonts w:ascii="Arial" w:hAnsi="Arial" w:cs="Arial"/>
          <w:color w:val="000000"/>
          <w:sz w:val="28"/>
          <w:szCs w:val="28"/>
        </w:rPr>
      </w:pPr>
      <w:r w:rsidRPr="007D4180">
        <w:rPr>
          <w:rFonts w:ascii="Arial" w:hAnsi="Arial" w:cs="Arial"/>
          <w:color w:val="000000"/>
          <w:sz w:val="28"/>
          <w:szCs w:val="28"/>
        </w:rPr>
        <w:t>На Съезде избраны заместители П</w:t>
      </w:r>
      <w:r w:rsidR="00AD16BB" w:rsidRPr="007D4180">
        <w:rPr>
          <w:rFonts w:ascii="Arial" w:hAnsi="Arial" w:cs="Arial"/>
          <w:color w:val="000000"/>
          <w:sz w:val="28"/>
          <w:szCs w:val="28"/>
        </w:rPr>
        <w:t>редседателя П</w:t>
      </w:r>
      <w:r w:rsidR="00A9690A" w:rsidRPr="007D4180">
        <w:rPr>
          <w:rFonts w:ascii="Arial" w:hAnsi="Arial" w:cs="Arial"/>
          <w:color w:val="000000"/>
          <w:sz w:val="28"/>
          <w:szCs w:val="28"/>
        </w:rPr>
        <w:t>рофсоюза: Б.С. Попенко и</w:t>
      </w:r>
      <w:r w:rsidR="009D7368" w:rsidRPr="007D4180">
        <w:rPr>
          <w:rFonts w:ascii="Arial" w:hAnsi="Arial" w:cs="Arial"/>
          <w:color w:val="000000"/>
          <w:sz w:val="28"/>
          <w:szCs w:val="28"/>
        </w:rPr>
        <w:t xml:space="preserve"> </w:t>
      </w:r>
      <w:r w:rsidR="00AD16BB" w:rsidRPr="007D4180">
        <w:rPr>
          <w:rFonts w:ascii="Arial" w:hAnsi="Arial" w:cs="Arial"/>
          <w:color w:val="000000"/>
          <w:sz w:val="28"/>
          <w:szCs w:val="28"/>
        </w:rPr>
        <w:t>А.</w:t>
      </w:r>
      <w:r w:rsidR="00A9690A" w:rsidRPr="007D4180">
        <w:rPr>
          <w:rFonts w:ascii="Arial" w:hAnsi="Arial" w:cs="Arial"/>
          <w:color w:val="000000"/>
          <w:sz w:val="28"/>
          <w:szCs w:val="28"/>
        </w:rPr>
        <w:t xml:space="preserve">В. Ситнов. В связи со смертью во время работы съезда председателя </w:t>
      </w:r>
      <w:r w:rsidR="009D7368" w:rsidRPr="007D4180">
        <w:rPr>
          <w:rFonts w:ascii="Arial" w:hAnsi="Arial" w:cs="Arial"/>
          <w:color w:val="000000"/>
          <w:sz w:val="28"/>
          <w:szCs w:val="28"/>
        </w:rPr>
        <w:t>п</w:t>
      </w:r>
      <w:r w:rsidR="00A9690A" w:rsidRPr="007D4180">
        <w:rPr>
          <w:rFonts w:ascii="Arial" w:hAnsi="Arial" w:cs="Arial"/>
          <w:color w:val="000000"/>
          <w:sz w:val="28"/>
          <w:szCs w:val="28"/>
        </w:rPr>
        <w:t>рофсоюза</w:t>
      </w:r>
      <w:r w:rsidR="00AD16BB" w:rsidRPr="007D4180">
        <w:rPr>
          <w:rFonts w:ascii="Arial" w:hAnsi="Arial" w:cs="Arial"/>
          <w:color w:val="000000"/>
          <w:sz w:val="28"/>
          <w:szCs w:val="28"/>
        </w:rPr>
        <w:t xml:space="preserve"> В.</w:t>
      </w:r>
      <w:r w:rsidR="00A9690A" w:rsidRPr="007D4180">
        <w:rPr>
          <w:rFonts w:ascii="Arial" w:hAnsi="Arial" w:cs="Arial"/>
          <w:color w:val="000000"/>
          <w:sz w:val="28"/>
          <w:szCs w:val="28"/>
        </w:rPr>
        <w:t>Н. Станина Съезд принял решение выборы нового председателя провести на очередном Пленуме ЦК Профсоюза. На период до избрания председателя Профсоюза Президиум ЦК своим постановлением возложил исполнение обязанностей председателя профсоюза на заместителя председателя Профсоюза Б.С. Попенко.</w:t>
      </w:r>
    </w:p>
    <w:p w14:paraId="5AAF2689" w14:textId="77777777" w:rsidR="00A9690A" w:rsidRPr="007D4180" w:rsidRDefault="00A9690A" w:rsidP="00220164">
      <w:pPr>
        <w:pStyle w:val="a8"/>
        <w:shd w:val="clear" w:color="auto" w:fill="auto"/>
        <w:spacing w:line="240" w:lineRule="auto"/>
        <w:ind w:left="60" w:right="-1" w:firstLine="620"/>
        <w:jc w:val="both"/>
        <w:rPr>
          <w:rFonts w:ascii="Arial" w:hAnsi="Arial" w:cs="Arial"/>
          <w:sz w:val="28"/>
          <w:szCs w:val="28"/>
        </w:rPr>
      </w:pPr>
      <w:r w:rsidRPr="007D4180">
        <w:rPr>
          <w:rFonts w:ascii="Arial" w:hAnsi="Arial" w:cs="Arial"/>
          <w:color w:val="000000"/>
          <w:sz w:val="28"/>
          <w:szCs w:val="28"/>
        </w:rPr>
        <w:t>На прошедшем после Съезда I Пленуме ЦК Профсоюза председателем Профсоюза был избран Б.С. Попенко.</w:t>
      </w:r>
    </w:p>
    <w:p w14:paraId="0C6631B6" w14:textId="77777777"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b/>
          <w:color w:val="000000"/>
          <w:sz w:val="28"/>
          <w:szCs w:val="28"/>
        </w:rPr>
        <w:t>28 марта 2002 г. в поселке "Московский" (Московская обл.) состоялся V (Внеочередной) Съезд</w:t>
      </w:r>
      <w:r w:rsidRPr="007D4180">
        <w:rPr>
          <w:rFonts w:ascii="Arial" w:hAnsi="Arial" w:cs="Arial"/>
          <w:color w:val="000000"/>
          <w:sz w:val="28"/>
          <w:szCs w:val="28"/>
        </w:rPr>
        <w:t xml:space="preserve"> Российского профсоюза работников химических отраслей промышленности.</w:t>
      </w:r>
    </w:p>
    <w:p w14:paraId="478DC1B9" w14:textId="00D4745C"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color w:val="000000"/>
          <w:sz w:val="28"/>
          <w:szCs w:val="28"/>
        </w:rPr>
        <w:t>На Съезд было избрано 195 делегатов, которые представляли 1</w:t>
      </w:r>
      <w:r w:rsidR="00042468">
        <w:rPr>
          <w:rFonts w:ascii="Arial" w:hAnsi="Arial" w:cs="Arial"/>
          <w:color w:val="000000"/>
          <w:sz w:val="28"/>
          <w:szCs w:val="28"/>
        </w:rPr>
        <w:t> </w:t>
      </w:r>
      <w:r w:rsidR="00042468" w:rsidRPr="007D4180">
        <w:rPr>
          <w:rFonts w:ascii="Arial" w:hAnsi="Arial" w:cs="Arial"/>
          <w:color w:val="000000"/>
          <w:sz w:val="28"/>
          <w:szCs w:val="28"/>
        </w:rPr>
        <w:t>млн</w:t>
      </w:r>
      <w:r w:rsidR="00042468">
        <w:rPr>
          <w:rFonts w:ascii="Arial" w:hAnsi="Arial" w:cs="Arial"/>
          <w:color w:val="000000"/>
          <w:sz w:val="28"/>
          <w:szCs w:val="28"/>
        </w:rPr>
        <w:t xml:space="preserve"> </w:t>
      </w:r>
      <w:r w:rsidRPr="007D4180">
        <w:rPr>
          <w:rFonts w:ascii="Arial" w:hAnsi="Arial" w:cs="Arial"/>
          <w:color w:val="000000"/>
          <w:sz w:val="28"/>
          <w:szCs w:val="28"/>
        </w:rPr>
        <w:t>38 тыс. членов Профсоюза. Присутствовало на Съезде 184 делегата. Созыв Съезда был вызван необходимостью избрания на нем нового Председателя Профсоюза ввиду сложения своих полномочий и увольнения по собственному желанию бывшего руководителя Профсоюза Б.С. Попенко. Съезд заслушал отчетные доклады ЦК и Ревизионной комиссии о проведенной за прошедшее после IV Съезда время работе. По отчетным докладам были приняты соответствующие постановления.</w:t>
      </w:r>
    </w:p>
    <w:p w14:paraId="244DAF4C" w14:textId="77777777"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color w:val="000000"/>
          <w:sz w:val="28"/>
          <w:szCs w:val="28"/>
        </w:rPr>
        <w:t>На Съезде были избраны Председателем Профсоюза А.В. Ситнов и за</w:t>
      </w:r>
      <w:r w:rsidRPr="007D4180">
        <w:rPr>
          <w:rFonts w:ascii="Arial" w:hAnsi="Arial" w:cs="Arial"/>
          <w:color w:val="000000"/>
          <w:sz w:val="28"/>
          <w:szCs w:val="28"/>
        </w:rPr>
        <w:softHyphen/>
        <w:t>местителем Председателя Профсоюза Г.С. Шандарин.</w:t>
      </w:r>
    </w:p>
    <w:p w14:paraId="534ACF53" w14:textId="77777777"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b/>
          <w:color w:val="000000"/>
          <w:sz w:val="28"/>
          <w:szCs w:val="28"/>
        </w:rPr>
        <w:t xml:space="preserve">30 марта 2005 года состоялся VI Съезд </w:t>
      </w:r>
      <w:r w:rsidRPr="007D4180">
        <w:rPr>
          <w:rFonts w:ascii="Arial" w:hAnsi="Arial" w:cs="Arial"/>
          <w:color w:val="000000"/>
          <w:sz w:val="28"/>
          <w:szCs w:val="28"/>
        </w:rPr>
        <w:t>Российского профсоюза работников химических отраслей промышленности.</w:t>
      </w:r>
    </w:p>
    <w:p w14:paraId="78007F63" w14:textId="77777777"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color w:val="000000"/>
          <w:sz w:val="28"/>
          <w:szCs w:val="28"/>
        </w:rPr>
        <w:lastRenderedPageBreak/>
        <w:t>На Съезд было избрано 202 делегата, которые представляли 581 тыс. членов Профсоюза - работающих и учащихся. Присутствовало на Съезде 187 делегатов.</w:t>
      </w:r>
    </w:p>
    <w:p w14:paraId="6ACD72F4" w14:textId="620AD271" w:rsidR="00A9690A" w:rsidRPr="007D4180" w:rsidRDefault="00A9690A" w:rsidP="00042468">
      <w:pPr>
        <w:pStyle w:val="a8"/>
        <w:shd w:val="clear" w:color="auto" w:fill="auto"/>
        <w:tabs>
          <w:tab w:val="left" w:pos="4730"/>
        </w:tabs>
        <w:spacing w:line="240" w:lineRule="auto"/>
        <w:ind w:left="60" w:right="-1" w:firstLine="720"/>
        <w:jc w:val="both"/>
        <w:rPr>
          <w:rFonts w:ascii="Arial" w:hAnsi="Arial" w:cs="Arial"/>
          <w:sz w:val="28"/>
          <w:szCs w:val="28"/>
        </w:rPr>
      </w:pPr>
      <w:r w:rsidRPr="007D4180">
        <w:rPr>
          <w:rFonts w:ascii="Arial" w:hAnsi="Arial" w:cs="Arial"/>
          <w:color w:val="000000"/>
          <w:sz w:val="28"/>
          <w:szCs w:val="28"/>
        </w:rPr>
        <w:t>Съезд заслушал отчетные доклады Центрального комитета и Ревизионной комиссии Росхимпрофсоюза, обсудил и принял постановление по отчетным докладам, утвердил документ:</w:t>
      </w:r>
      <w:r w:rsidRPr="007D4180">
        <w:rPr>
          <w:rFonts w:ascii="Arial" w:hAnsi="Arial" w:cs="Arial"/>
          <w:color w:val="000000"/>
          <w:sz w:val="28"/>
          <w:szCs w:val="28"/>
        </w:rPr>
        <w:tab/>
        <w:t>"Основные</w:t>
      </w:r>
      <w:r w:rsidR="00042468">
        <w:rPr>
          <w:rFonts w:ascii="Arial" w:hAnsi="Arial" w:cs="Arial"/>
          <w:color w:val="000000"/>
          <w:sz w:val="28"/>
          <w:szCs w:val="28"/>
        </w:rPr>
        <w:t xml:space="preserve"> </w:t>
      </w:r>
      <w:r w:rsidRPr="007D4180">
        <w:rPr>
          <w:rFonts w:ascii="Arial" w:hAnsi="Arial" w:cs="Arial"/>
          <w:color w:val="000000"/>
          <w:sz w:val="28"/>
          <w:szCs w:val="28"/>
        </w:rPr>
        <w:t>направления деятельности</w:t>
      </w:r>
      <w:r w:rsidR="00042468">
        <w:rPr>
          <w:rFonts w:ascii="Arial" w:hAnsi="Arial" w:cs="Arial"/>
          <w:color w:val="000000"/>
          <w:sz w:val="28"/>
          <w:szCs w:val="28"/>
        </w:rPr>
        <w:t xml:space="preserve"> </w:t>
      </w:r>
      <w:r w:rsidRPr="007D4180">
        <w:rPr>
          <w:rFonts w:ascii="Arial" w:hAnsi="Arial" w:cs="Arial"/>
          <w:color w:val="000000"/>
          <w:sz w:val="28"/>
          <w:szCs w:val="28"/>
        </w:rPr>
        <w:t>Росхимпрофсоюза на период до 2010 года". Делегаты Съезда обсудили и приняли новую редакцию Устава Профсоюза, Типовой Устав территориальной организации Профсоюза, Общее положение о первичной профорганизации, а также Общее положение о контрольно-ревизионных комиссиях в Профсоюзе.</w:t>
      </w:r>
    </w:p>
    <w:p w14:paraId="66BFE2CA" w14:textId="77777777"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color w:val="000000"/>
          <w:sz w:val="28"/>
          <w:szCs w:val="28"/>
        </w:rPr>
        <w:t>От имени химиков - членов Профсоюза делегаты Съезда единогласно приняли Обращение к Президенту России, Правительству России, Членам Совета Федерации и Депутатам Государственной Думы Федерального Собрания Российской Федерации по вопросу отношения к проводимым в стране социальным реформам, к проблемам, затрагивающим социально-экономические и трудовые интересы членов Профсоюза.</w:t>
      </w:r>
    </w:p>
    <w:p w14:paraId="6A6C4BCD" w14:textId="0AE83093" w:rsidR="00A9690A" w:rsidRPr="007D4180" w:rsidRDefault="00A9690A" w:rsidP="00536693">
      <w:pPr>
        <w:pStyle w:val="a8"/>
        <w:shd w:val="clear" w:color="auto" w:fill="auto"/>
        <w:spacing w:line="240" w:lineRule="auto"/>
        <w:ind w:left="60" w:right="-1" w:firstLine="720"/>
        <w:jc w:val="both"/>
        <w:rPr>
          <w:rFonts w:ascii="Arial" w:hAnsi="Arial" w:cs="Arial"/>
          <w:sz w:val="28"/>
          <w:szCs w:val="28"/>
        </w:rPr>
      </w:pPr>
      <w:r w:rsidRPr="007D4180">
        <w:rPr>
          <w:rFonts w:ascii="Arial" w:hAnsi="Arial" w:cs="Arial"/>
          <w:color w:val="000000"/>
          <w:sz w:val="28"/>
          <w:szCs w:val="28"/>
        </w:rPr>
        <w:t>В работе Съезда приняли участие Председатель ФНПР М.В.</w:t>
      </w:r>
      <w:r w:rsidR="00042468">
        <w:rPr>
          <w:rFonts w:ascii="Arial" w:hAnsi="Arial" w:cs="Arial"/>
          <w:color w:val="000000"/>
          <w:sz w:val="28"/>
          <w:szCs w:val="28"/>
        </w:rPr>
        <w:t> </w:t>
      </w:r>
      <w:r w:rsidRPr="007D4180">
        <w:rPr>
          <w:rFonts w:ascii="Arial" w:hAnsi="Arial" w:cs="Arial"/>
          <w:color w:val="000000"/>
          <w:sz w:val="28"/>
          <w:szCs w:val="28"/>
        </w:rPr>
        <w:t>Шмаков, депутат Государственной Думы, председатель Экспертного совета Думы по химии и нефтехимии А.А. Губкин, президенты Российского Союза химиков В.П. Иванов и Союза нефтегазопромышленников России Г.И. Шмаль, руководители и</w:t>
      </w:r>
      <w:r w:rsidR="009D7368" w:rsidRPr="007D4180">
        <w:rPr>
          <w:rFonts w:ascii="Arial" w:hAnsi="Arial" w:cs="Arial"/>
          <w:color w:val="000000"/>
          <w:sz w:val="28"/>
          <w:szCs w:val="28"/>
        </w:rPr>
        <w:t xml:space="preserve"> </w:t>
      </w:r>
      <w:r w:rsidRPr="007D4180">
        <w:rPr>
          <w:rFonts w:ascii="Arial" w:hAnsi="Arial" w:cs="Arial"/>
          <w:color w:val="000000"/>
          <w:sz w:val="28"/>
          <w:szCs w:val="28"/>
        </w:rPr>
        <w:t>представители ряда общероссийских профсоюзов, а также родственных химических профсоюзов зарубежных стран.</w:t>
      </w:r>
    </w:p>
    <w:p w14:paraId="57A4F14E" w14:textId="77777777"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color w:val="000000"/>
          <w:sz w:val="28"/>
          <w:szCs w:val="28"/>
        </w:rPr>
        <w:t>На Съезде были избраны Председателем Российского профсоюза работников химических отраслей промышленности Ситнов Александр Викторович и заместителем Председателя Профсоюза Шандарин Геннадий Сергеевич.</w:t>
      </w:r>
    </w:p>
    <w:p w14:paraId="6DCA2482" w14:textId="77777777"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b/>
          <w:color w:val="000000"/>
          <w:sz w:val="28"/>
          <w:szCs w:val="28"/>
        </w:rPr>
        <w:t>25 марта 2010 года состоялся VII Съезд</w:t>
      </w:r>
      <w:r w:rsidRPr="007D4180">
        <w:rPr>
          <w:rFonts w:ascii="Arial" w:hAnsi="Arial" w:cs="Arial"/>
          <w:color w:val="000000"/>
          <w:sz w:val="28"/>
          <w:szCs w:val="28"/>
        </w:rPr>
        <w:t xml:space="preserve"> Российского профсоюза работников химических отраслей промышленности.</w:t>
      </w:r>
    </w:p>
    <w:p w14:paraId="7EE793FF" w14:textId="77777777"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color w:val="000000"/>
          <w:sz w:val="28"/>
          <w:szCs w:val="28"/>
        </w:rPr>
        <w:t>На Съезд было избрано 180 делегатов, которые представляли около 450 тыс. членов Профсоюза. Присутствовало на Съезде 170 делегатов.</w:t>
      </w:r>
    </w:p>
    <w:p w14:paraId="152598BF" w14:textId="2CAFDE12" w:rsidR="00A9690A" w:rsidRPr="007D4180" w:rsidRDefault="00A9690A" w:rsidP="00042468">
      <w:pPr>
        <w:pStyle w:val="a8"/>
        <w:shd w:val="clear" w:color="auto" w:fill="auto"/>
        <w:tabs>
          <w:tab w:val="left" w:pos="4720"/>
        </w:tabs>
        <w:spacing w:line="240" w:lineRule="auto"/>
        <w:ind w:left="40" w:right="-1" w:firstLine="700"/>
        <w:jc w:val="both"/>
        <w:rPr>
          <w:rFonts w:ascii="Arial" w:hAnsi="Arial" w:cs="Arial"/>
          <w:sz w:val="28"/>
          <w:szCs w:val="28"/>
        </w:rPr>
      </w:pPr>
      <w:r w:rsidRPr="007D4180">
        <w:rPr>
          <w:rFonts w:ascii="Arial" w:hAnsi="Arial" w:cs="Arial"/>
          <w:color w:val="000000"/>
          <w:sz w:val="28"/>
          <w:szCs w:val="28"/>
        </w:rPr>
        <w:t xml:space="preserve">Съезд заслушал отчетные доклады Центрального комитета и </w:t>
      </w:r>
      <w:r w:rsidR="00220164" w:rsidRPr="007D4180">
        <w:rPr>
          <w:rFonts w:ascii="Arial" w:hAnsi="Arial" w:cs="Arial"/>
          <w:color w:val="000000"/>
          <w:sz w:val="28"/>
          <w:szCs w:val="28"/>
        </w:rPr>
        <w:t>контрольно-ревизионной</w:t>
      </w:r>
      <w:r w:rsidRPr="007D4180">
        <w:rPr>
          <w:rFonts w:ascii="Arial" w:hAnsi="Arial" w:cs="Arial"/>
          <w:color w:val="000000"/>
          <w:sz w:val="28"/>
          <w:szCs w:val="28"/>
        </w:rPr>
        <w:t xml:space="preserve"> комиссии Профсоюза, обсудил и принял постановление по отчетным докладам, утвердил документ:</w:t>
      </w:r>
      <w:r w:rsidRPr="007D4180">
        <w:rPr>
          <w:rFonts w:ascii="Arial" w:hAnsi="Arial" w:cs="Arial"/>
          <w:color w:val="000000"/>
          <w:sz w:val="28"/>
          <w:szCs w:val="28"/>
        </w:rPr>
        <w:tab/>
        <w:t>"Основные</w:t>
      </w:r>
      <w:r w:rsidR="00042468">
        <w:rPr>
          <w:rFonts w:ascii="Arial" w:hAnsi="Arial" w:cs="Arial"/>
          <w:color w:val="000000"/>
          <w:sz w:val="28"/>
          <w:szCs w:val="28"/>
        </w:rPr>
        <w:t xml:space="preserve"> </w:t>
      </w:r>
      <w:r w:rsidRPr="007D4180">
        <w:rPr>
          <w:rFonts w:ascii="Arial" w:hAnsi="Arial" w:cs="Arial"/>
          <w:color w:val="000000"/>
          <w:sz w:val="28"/>
          <w:szCs w:val="28"/>
        </w:rPr>
        <w:t>направления деятельности</w:t>
      </w:r>
      <w:r w:rsidR="00220164">
        <w:rPr>
          <w:rFonts w:ascii="Arial" w:hAnsi="Arial" w:cs="Arial"/>
          <w:color w:val="000000"/>
          <w:sz w:val="28"/>
          <w:szCs w:val="28"/>
        </w:rPr>
        <w:t xml:space="preserve"> </w:t>
      </w:r>
      <w:r w:rsidRPr="007D4180">
        <w:rPr>
          <w:rFonts w:ascii="Arial" w:hAnsi="Arial" w:cs="Arial"/>
          <w:color w:val="000000"/>
          <w:sz w:val="28"/>
          <w:szCs w:val="28"/>
        </w:rPr>
        <w:t>Росхимпрофсоюза на период до 2015 года". Делегаты Съезда обсудили и приняли дополнения и изменения в Устав Профсоюза, избрали новый состав Центрального комитета, контрольно-ревизионной комиссии Профсоюза и ее председателя.</w:t>
      </w:r>
    </w:p>
    <w:p w14:paraId="5E619BA5" w14:textId="77777777"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color w:val="000000"/>
          <w:sz w:val="28"/>
          <w:szCs w:val="28"/>
        </w:rPr>
        <w:t xml:space="preserve">Делегаты Съезда единогласно приняли решение направить от их имени в адрес Председателя Правительства РФ В.В. Путина Заявление с выражением серьезной озабоченности по поводу принимаемых решений и действий исполнительной власти страны по таким очень важным и чувствительным для работников химической отрасли вопросам как условия и охрана труда, укрепление здоровья работников, а также </w:t>
      </w:r>
      <w:r w:rsidRPr="007D4180">
        <w:rPr>
          <w:rFonts w:ascii="Arial" w:hAnsi="Arial" w:cs="Arial"/>
          <w:color w:val="000000"/>
          <w:sz w:val="28"/>
          <w:szCs w:val="28"/>
        </w:rPr>
        <w:lastRenderedPageBreak/>
        <w:t>введения в 2010 году нового механизма организации и финансового обеспечения детского отдыха и оздоровления на местах.</w:t>
      </w:r>
    </w:p>
    <w:p w14:paraId="619CF4FC" w14:textId="4AE9A2EA"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color w:val="000000"/>
          <w:sz w:val="28"/>
          <w:szCs w:val="28"/>
        </w:rPr>
        <w:t>В работе Съезда приняли участие заместитель Председателя ФНПР Д.М. Кришталь, Президент Российского Союза химиков В.П.</w:t>
      </w:r>
      <w:r w:rsidR="00042468">
        <w:rPr>
          <w:rFonts w:ascii="Arial" w:hAnsi="Arial" w:cs="Arial"/>
          <w:color w:val="000000"/>
          <w:sz w:val="28"/>
          <w:szCs w:val="28"/>
        </w:rPr>
        <w:t> </w:t>
      </w:r>
      <w:r w:rsidRPr="007D4180">
        <w:rPr>
          <w:rFonts w:ascii="Arial" w:hAnsi="Arial" w:cs="Arial"/>
          <w:color w:val="000000"/>
          <w:sz w:val="28"/>
          <w:szCs w:val="28"/>
        </w:rPr>
        <w:t>Иванов, Генеральный директор Союза нефтегазопромышленников России Е.Н. Чернышов, руководители крупных химических компаний, ряда общероссийских отраслевых профсоюзов, а также родственных профсоюзов стран СНГ.</w:t>
      </w:r>
    </w:p>
    <w:p w14:paraId="5D6F64E7" w14:textId="77777777" w:rsidR="00A9690A" w:rsidRPr="007D4180" w:rsidRDefault="00A9690A" w:rsidP="00536693">
      <w:pPr>
        <w:pStyle w:val="a8"/>
        <w:shd w:val="clear" w:color="auto" w:fill="auto"/>
        <w:spacing w:line="240" w:lineRule="auto"/>
        <w:ind w:left="40" w:right="-1" w:firstLine="700"/>
        <w:jc w:val="both"/>
        <w:rPr>
          <w:rFonts w:ascii="Arial" w:hAnsi="Arial" w:cs="Arial"/>
          <w:color w:val="000000"/>
          <w:sz w:val="28"/>
          <w:szCs w:val="28"/>
        </w:rPr>
      </w:pPr>
      <w:r w:rsidRPr="007D4180">
        <w:rPr>
          <w:rFonts w:ascii="Arial" w:hAnsi="Arial" w:cs="Arial"/>
          <w:color w:val="000000"/>
          <w:sz w:val="28"/>
          <w:szCs w:val="28"/>
        </w:rPr>
        <w:t>На Съезде были избраны Председателем Российского профсоюза работников химических отраслей промышленности А.В. Ситнов и заместителем Председателя Профсоюза Г.С. Шандарин.</w:t>
      </w:r>
    </w:p>
    <w:p w14:paraId="3BB20AC7" w14:textId="77777777" w:rsidR="008249E9" w:rsidRPr="007D4180" w:rsidRDefault="008249E9" w:rsidP="00167404">
      <w:pPr>
        <w:ind w:right="-1" w:firstLine="720"/>
        <w:jc w:val="both"/>
        <w:rPr>
          <w:rFonts w:ascii="Arial" w:eastAsia="Arial Unicode MS" w:hAnsi="Arial" w:cs="Arial"/>
          <w:b/>
          <w:sz w:val="28"/>
          <w:szCs w:val="28"/>
        </w:rPr>
      </w:pPr>
      <w:r w:rsidRPr="007D4180">
        <w:rPr>
          <w:rFonts w:ascii="Arial" w:eastAsia="Arial Unicode MS" w:hAnsi="Arial" w:cs="Arial"/>
          <w:b/>
          <w:sz w:val="28"/>
          <w:szCs w:val="28"/>
        </w:rPr>
        <w:t>25 марта 2015 года состоялся VIII Съезд Российского профсоюза работников химических отраслей промышленности.</w:t>
      </w:r>
    </w:p>
    <w:p w14:paraId="38545AA5" w14:textId="53AB5851" w:rsidR="008249E9" w:rsidRPr="007D4180" w:rsidRDefault="008249E9" w:rsidP="00167404">
      <w:pPr>
        <w:pStyle w:val="a8"/>
        <w:ind w:right="-1" w:firstLine="709"/>
        <w:jc w:val="both"/>
        <w:rPr>
          <w:rFonts w:ascii="Arial" w:hAnsi="Arial" w:cs="Arial"/>
          <w:color w:val="000000"/>
          <w:sz w:val="28"/>
          <w:szCs w:val="28"/>
        </w:rPr>
      </w:pPr>
      <w:r w:rsidRPr="007D4180">
        <w:rPr>
          <w:rFonts w:ascii="Arial" w:hAnsi="Arial" w:cs="Arial"/>
          <w:color w:val="000000"/>
          <w:sz w:val="28"/>
          <w:szCs w:val="28"/>
        </w:rPr>
        <w:t xml:space="preserve">На Съезд было избрано 124 делегата, которые представляли </w:t>
      </w:r>
      <w:r w:rsidR="00167404">
        <w:rPr>
          <w:rFonts w:ascii="Arial" w:hAnsi="Arial" w:cs="Arial"/>
          <w:color w:val="000000"/>
          <w:sz w:val="28"/>
          <w:szCs w:val="28"/>
        </w:rPr>
        <w:t>б</w:t>
      </w:r>
      <w:r w:rsidRPr="007D4180">
        <w:rPr>
          <w:rFonts w:ascii="Arial" w:hAnsi="Arial" w:cs="Arial"/>
          <w:color w:val="000000"/>
          <w:sz w:val="28"/>
          <w:szCs w:val="28"/>
        </w:rPr>
        <w:t xml:space="preserve">олее 243 тысяч </w:t>
      </w:r>
      <w:r w:rsidR="00ED0590" w:rsidRPr="007D4180">
        <w:rPr>
          <w:rFonts w:ascii="Arial" w:hAnsi="Arial" w:cs="Arial"/>
          <w:color w:val="000000"/>
          <w:sz w:val="28"/>
          <w:szCs w:val="28"/>
        </w:rPr>
        <w:t xml:space="preserve">работающих </w:t>
      </w:r>
      <w:r w:rsidRPr="007D4180">
        <w:rPr>
          <w:rFonts w:ascii="Arial" w:hAnsi="Arial" w:cs="Arial"/>
          <w:color w:val="000000"/>
          <w:sz w:val="28"/>
          <w:szCs w:val="28"/>
        </w:rPr>
        <w:t>членов Профсоюза. Присутствовало на Съезде 120 делегатов.</w:t>
      </w:r>
    </w:p>
    <w:p w14:paraId="17264A6E" w14:textId="77777777" w:rsidR="008249E9" w:rsidRPr="007D4180" w:rsidRDefault="008249E9" w:rsidP="00167404">
      <w:pPr>
        <w:ind w:right="-1" w:firstLine="709"/>
        <w:jc w:val="both"/>
        <w:rPr>
          <w:rFonts w:ascii="Arial" w:eastAsia="Arial Unicode MS" w:hAnsi="Arial" w:cs="Arial"/>
          <w:sz w:val="28"/>
          <w:szCs w:val="28"/>
        </w:rPr>
      </w:pPr>
      <w:bookmarkStart w:id="1" w:name="_Hlk145410185"/>
      <w:r w:rsidRPr="007D4180">
        <w:rPr>
          <w:rFonts w:ascii="Arial" w:eastAsia="Arial Unicode MS" w:hAnsi="Arial" w:cs="Arial"/>
          <w:sz w:val="28"/>
          <w:szCs w:val="28"/>
        </w:rPr>
        <w:t xml:space="preserve">Съезд заслушал отчетные доклады Центрального комитета и Контрольно-ревизионной комиссии Профсоюза, обсудил и принял постановление по отчетным докладам, утвердил документ: "Основные направления деятельности Росхимпрофсоюза на период до 2020 года". Делегаты Съезда избрали новый состав Центрального комитета, Контрольно-ревизионной комиссии Профсоюза и ее председателя. </w:t>
      </w:r>
    </w:p>
    <w:p w14:paraId="33021350" w14:textId="43DD1032" w:rsidR="008249E9" w:rsidRPr="007D4180" w:rsidRDefault="008249E9" w:rsidP="00871FA0">
      <w:pPr>
        <w:ind w:right="-1" w:firstLine="709"/>
        <w:jc w:val="both"/>
        <w:rPr>
          <w:rFonts w:ascii="Arial" w:eastAsia="Arial Unicode MS" w:hAnsi="Arial" w:cs="Arial"/>
          <w:sz w:val="28"/>
          <w:szCs w:val="28"/>
        </w:rPr>
      </w:pPr>
      <w:r w:rsidRPr="007D4180">
        <w:rPr>
          <w:rFonts w:ascii="Arial" w:eastAsia="Arial Unicode MS" w:hAnsi="Arial" w:cs="Arial"/>
          <w:sz w:val="28"/>
          <w:szCs w:val="28"/>
        </w:rPr>
        <w:t>В работе Съезда приняли участие Заместитель Председателя ФНПР Г.Б. Келехсаева, Президент Российского Союза химиков В.П.</w:t>
      </w:r>
      <w:r w:rsidR="00042468">
        <w:rPr>
          <w:rFonts w:ascii="Arial" w:eastAsia="Arial Unicode MS" w:hAnsi="Arial" w:cs="Arial"/>
          <w:sz w:val="28"/>
          <w:szCs w:val="28"/>
        </w:rPr>
        <w:t> </w:t>
      </w:r>
      <w:r w:rsidRPr="007D4180">
        <w:rPr>
          <w:rFonts w:ascii="Arial" w:eastAsia="Arial Unicode MS" w:hAnsi="Arial" w:cs="Arial"/>
          <w:sz w:val="28"/>
          <w:szCs w:val="28"/>
        </w:rPr>
        <w:t xml:space="preserve">Иванов, руководители крупных химических компаний, ряда общероссийских отраслевых профсоюзов, а также родственных профсоюзов стран СНГ. </w:t>
      </w:r>
    </w:p>
    <w:p w14:paraId="36099B7E" w14:textId="3A7AF2E2" w:rsidR="00CD5961" w:rsidRPr="007D4180" w:rsidRDefault="008249E9" w:rsidP="00CD5961">
      <w:pPr>
        <w:pStyle w:val="a8"/>
        <w:ind w:right="-1" w:firstLine="709"/>
        <w:jc w:val="both"/>
        <w:rPr>
          <w:rFonts w:ascii="Arial" w:hAnsi="Arial" w:cs="Arial"/>
          <w:color w:val="000000"/>
          <w:sz w:val="28"/>
          <w:szCs w:val="28"/>
        </w:rPr>
      </w:pPr>
      <w:r w:rsidRPr="007D4180">
        <w:rPr>
          <w:rFonts w:ascii="Arial" w:hAnsi="Arial" w:cs="Arial"/>
          <w:color w:val="000000"/>
          <w:sz w:val="28"/>
          <w:szCs w:val="28"/>
        </w:rPr>
        <w:t>На Съезде</w:t>
      </w:r>
      <w:r w:rsidR="007F43D9" w:rsidRPr="007D4180">
        <w:rPr>
          <w:rFonts w:ascii="Arial" w:hAnsi="Arial" w:cs="Arial"/>
          <w:color w:val="000000"/>
          <w:sz w:val="28"/>
          <w:szCs w:val="28"/>
        </w:rPr>
        <w:t xml:space="preserve"> были</w:t>
      </w:r>
      <w:r w:rsidRPr="007D4180">
        <w:rPr>
          <w:rFonts w:ascii="Arial" w:hAnsi="Arial" w:cs="Arial"/>
          <w:color w:val="000000"/>
          <w:sz w:val="28"/>
          <w:szCs w:val="28"/>
        </w:rPr>
        <w:t xml:space="preserve"> избраны Председателем Российского профсоюза работников химических отраслей промышленности Ситнов Александр Викторович и заместителем Председателя Профсоюза Коваленко Андрей Олегович.</w:t>
      </w:r>
      <w:bookmarkEnd w:id="1"/>
    </w:p>
    <w:p w14:paraId="649AE801" w14:textId="77777777" w:rsidR="002B2FD4" w:rsidRPr="002B2FD4" w:rsidRDefault="002B2FD4" w:rsidP="002B2FD4">
      <w:pPr>
        <w:pStyle w:val="a8"/>
        <w:ind w:firstLine="709"/>
        <w:jc w:val="both"/>
        <w:rPr>
          <w:rFonts w:ascii="Arial" w:hAnsi="Arial" w:cs="Arial"/>
          <w:b/>
          <w:sz w:val="28"/>
          <w:szCs w:val="28"/>
        </w:rPr>
      </w:pPr>
      <w:r w:rsidRPr="002B2FD4">
        <w:rPr>
          <w:rFonts w:ascii="Arial" w:hAnsi="Arial" w:cs="Arial"/>
          <w:b/>
          <w:sz w:val="28"/>
          <w:szCs w:val="28"/>
        </w:rPr>
        <w:t>25 марта 2020 года состоялся I</w:t>
      </w:r>
      <w:r>
        <w:rPr>
          <w:rFonts w:ascii="Arial" w:hAnsi="Arial" w:cs="Arial"/>
          <w:b/>
          <w:sz w:val="28"/>
          <w:szCs w:val="28"/>
          <w:lang w:val="en-US"/>
        </w:rPr>
        <w:t>X</w:t>
      </w:r>
      <w:r w:rsidRPr="002B2FD4">
        <w:rPr>
          <w:rFonts w:ascii="Arial" w:hAnsi="Arial" w:cs="Arial"/>
          <w:b/>
          <w:sz w:val="28"/>
          <w:szCs w:val="28"/>
        </w:rPr>
        <w:t xml:space="preserve"> Съезд Российского </w:t>
      </w:r>
      <w:r>
        <w:rPr>
          <w:rFonts w:ascii="Arial" w:hAnsi="Arial" w:cs="Arial"/>
          <w:b/>
          <w:sz w:val="28"/>
          <w:szCs w:val="28"/>
        </w:rPr>
        <w:t>п</w:t>
      </w:r>
      <w:r w:rsidRPr="002B2FD4">
        <w:rPr>
          <w:rFonts w:ascii="Arial" w:hAnsi="Arial" w:cs="Arial"/>
          <w:b/>
          <w:sz w:val="28"/>
          <w:szCs w:val="28"/>
        </w:rPr>
        <w:t>рофсоюза работников химических отраслей промышленности.</w:t>
      </w:r>
    </w:p>
    <w:p w14:paraId="25C3631A" w14:textId="390AF767" w:rsidR="00D859CD" w:rsidRPr="002B2FD4" w:rsidRDefault="002B2FD4" w:rsidP="00536693">
      <w:pPr>
        <w:pStyle w:val="a8"/>
        <w:shd w:val="clear" w:color="auto" w:fill="auto"/>
        <w:spacing w:line="240" w:lineRule="auto"/>
        <w:ind w:left="40" w:right="-1" w:firstLine="700"/>
        <w:jc w:val="both"/>
        <w:rPr>
          <w:rFonts w:ascii="Arial" w:hAnsi="Arial" w:cs="Arial"/>
          <w:bCs/>
          <w:color w:val="000000"/>
          <w:sz w:val="28"/>
          <w:szCs w:val="28"/>
        </w:rPr>
      </w:pPr>
      <w:r w:rsidRPr="002B2FD4">
        <w:rPr>
          <w:rFonts w:ascii="Arial" w:hAnsi="Arial" w:cs="Arial"/>
          <w:bCs/>
          <w:color w:val="000000"/>
          <w:sz w:val="28"/>
          <w:szCs w:val="28"/>
        </w:rPr>
        <w:t>На</w:t>
      </w:r>
      <w:r>
        <w:rPr>
          <w:rFonts w:ascii="Arial" w:hAnsi="Arial" w:cs="Arial"/>
          <w:bCs/>
          <w:color w:val="000000"/>
          <w:sz w:val="28"/>
          <w:szCs w:val="28"/>
        </w:rPr>
        <w:t xml:space="preserve"> Съезд было избрано 102 делегата, которые представляли более 180 тысяч работающих членов Профсоюза. Присутствовал</w:t>
      </w:r>
      <w:r w:rsidR="00167404">
        <w:rPr>
          <w:rFonts w:ascii="Arial" w:hAnsi="Arial" w:cs="Arial"/>
          <w:bCs/>
          <w:color w:val="000000"/>
          <w:sz w:val="28"/>
          <w:szCs w:val="28"/>
        </w:rPr>
        <w:t>и</w:t>
      </w:r>
      <w:r>
        <w:rPr>
          <w:rFonts w:ascii="Arial" w:hAnsi="Arial" w:cs="Arial"/>
          <w:bCs/>
          <w:color w:val="000000"/>
          <w:sz w:val="28"/>
          <w:szCs w:val="28"/>
        </w:rPr>
        <w:t xml:space="preserve"> на Съезде </w:t>
      </w:r>
      <w:r w:rsidR="00871FA0">
        <w:rPr>
          <w:rFonts w:ascii="Arial" w:hAnsi="Arial" w:cs="Arial"/>
          <w:bCs/>
          <w:color w:val="000000"/>
          <w:sz w:val="28"/>
          <w:szCs w:val="28"/>
        </w:rPr>
        <w:t>74 делегата.</w:t>
      </w:r>
      <w:r w:rsidRPr="002B2FD4">
        <w:rPr>
          <w:rFonts w:ascii="Arial" w:hAnsi="Arial" w:cs="Arial"/>
          <w:bCs/>
          <w:color w:val="000000"/>
          <w:sz w:val="28"/>
          <w:szCs w:val="28"/>
        </w:rPr>
        <w:t xml:space="preserve"> </w:t>
      </w:r>
    </w:p>
    <w:p w14:paraId="3A04B02B" w14:textId="31A6B6CF" w:rsidR="00CD5961" w:rsidRDefault="00871FA0" w:rsidP="00871FA0">
      <w:pPr>
        <w:pStyle w:val="a8"/>
        <w:ind w:left="40" w:firstLine="700"/>
        <w:jc w:val="both"/>
        <w:rPr>
          <w:rFonts w:ascii="Arial" w:hAnsi="Arial" w:cs="Arial"/>
          <w:bCs/>
          <w:sz w:val="28"/>
          <w:szCs w:val="28"/>
        </w:rPr>
      </w:pPr>
      <w:r w:rsidRPr="00871FA0">
        <w:rPr>
          <w:rFonts w:ascii="Arial" w:hAnsi="Arial" w:cs="Arial"/>
          <w:bCs/>
          <w:sz w:val="28"/>
          <w:szCs w:val="28"/>
        </w:rPr>
        <w:t>Съезд заслушал отчетные доклады Центрального комитета и Контрольно-ревизионной комиссии Профсоюза</w:t>
      </w:r>
      <w:r w:rsidR="0006479E">
        <w:rPr>
          <w:rFonts w:ascii="Arial" w:hAnsi="Arial" w:cs="Arial"/>
          <w:bCs/>
          <w:sz w:val="28"/>
          <w:szCs w:val="28"/>
        </w:rPr>
        <w:t>.</w:t>
      </w:r>
      <w:r w:rsidRPr="00871FA0">
        <w:rPr>
          <w:rFonts w:ascii="Arial" w:hAnsi="Arial" w:cs="Arial"/>
          <w:bCs/>
          <w:sz w:val="28"/>
          <w:szCs w:val="28"/>
        </w:rPr>
        <w:t xml:space="preserve"> </w:t>
      </w:r>
      <w:r w:rsidR="0006479E">
        <w:rPr>
          <w:rFonts w:ascii="Arial" w:hAnsi="Arial" w:cs="Arial"/>
          <w:bCs/>
          <w:sz w:val="28"/>
          <w:szCs w:val="28"/>
        </w:rPr>
        <w:t>О</w:t>
      </w:r>
      <w:r w:rsidRPr="00871FA0">
        <w:rPr>
          <w:rFonts w:ascii="Arial" w:hAnsi="Arial" w:cs="Arial"/>
          <w:bCs/>
          <w:sz w:val="28"/>
          <w:szCs w:val="28"/>
        </w:rPr>
        <w:t xml:space="preserve">бсудил и принял постановление по отчетным докладам, </w:t>
      </w:r>
      <w:r w:rsidR="0006479E">
        <w:rPr>
          <w:rFonts w:ascii="Arial" w:hAnsi="Arial" w:cs="Arial"/>
          <w:bCs/>
          <w:sz w:val="28"/>
          <w:szCs w:val="28"/>
        </w:rPr>
        <w:t xml:space="preserve">в которых </w:t>
      </w:r>
      <w:r w:rsidR="0006479E" w:rsidRPr="00CF35DE">
        <w:rPr>
          <w:rFonts w:ascii="Arial" w:hAnsi="Arial" w:cs="Arial"/>
          <w:bCs/>
          <w:sz w:val="28"/>
          <w:szCs w:val="28"/>
        </w:rPr>
        <w:t xml:space="preserve">главное внимание ЦК Профсоюза было сосредоточено на решении таких задач, как защита трудовых прав и интересов членов </w:t>
      </w:r>
      <w:r w:rsidR="0006479E">
        <w:rPr>
          <w:rFonts w:ascii="Arial" w:hAnsi="Arial" w:cs="Arial"/>
          <w:bCs/>
          <w:sz w:val="28"/>
          <w:szCs w:val="28"/>
        </w:rPr>
        <w:t>П</w:t>
      </w:r>
      <w:r w:rsidR="0006479E" w:rsidRPr="00CF35DE">
        <w:rPr>
          <w:rFonts w:ascii="Arial" w:hAnsi="Arial" w:cs="Arial"/>
          <w:bCs/>
          <w:sz w:val="28"/>
          <w:szCs w:val="28"/>
        </w:rPr>
        <w:t>рофсоюза в области оплаты и охраны их труда, а также на решении возникавших проблем социально-трудового характера</w:t>
      </w:r>
      <w:r w:rsidR="0006479E">
        <w:rPr>
          <w:rFonts w:ascii="Arial" w:hAnsi="Arial" w:cs="Arial"/>
          <w:bCs/>
          <w:sz w:val="28"/>
          <w:szCs w:val="28"/>
        </w:rPr>
        <w:t xml:space="preserve">, организационно-финансовом укреплении и повышении исполнительной дисциплины. Эти и другие вопросы нашли свое отражение в </w:t>
      </w:r>
      <w:r w:rsidRPr="00871FA0">
        <w:rPr>
          <w:rFonts w:ascii="Arial" w:hAnsi="Arial" w:cs="Arial"/>
          <w:bCs/>
          <w:sz w:val="28"/>
          <w:szCs w:val="28"/>
        </w:rPr>
        <w:t>утвер</w:t>
      </w:r>
      <w:r w:rsidR="0006479E">
        <w:rPr>
          <w:rFonts w:ascii="Arial" w:hAnsi="Arial" w:cs="Arial"/>
          <w:bCs/>
          <w:sz w:val="28"/>
          <w:szCs w:val="28"/>
        </w:rPr>
        <w:t>жденном Съездом</w:t>
      </w:r>
      <w:r w:rsidRPr="00871FA0">
        <w:rPr>
          <w:rFonts w:ascii="Arial" w:hAnsi="Arial" w:cs="Arial"/>
          <w:bCs/>
          <w:sz w:val="28"/>
          <w:szCs w:val="28"/>
        </w:rPr>
        <w:t xml:space="preserve"> документ</w:t>
      </w:r>
      <w:r w:rsidR="0006479E">
        <w:rPr>
          <w:rFonts w:ascii="Arial" w:hAnsi="Arial" w:cs="Arial"/>
          <w:bCs/>
          <w:sz w:val="28"/>
          <w:szCs w:val="28"/>
        </w:rPr>
        <w:t>е</w:t>
      </w:r>
      <w:r w:rsidRPr="00871FA0">
        <w:rPr>
          <w:rFonts w:ascii="Arial" w:hAnsi="Arial" w:cs="Arial"/>
          <w:bCs/>
          <w:sz w:val="28"/>
          <w:szCs w:val="28"/>
        </w:rPr>
        <w:t>: "Основные направления деятельности Росхимпрофсоюза на период до 202</w:t>
      </w:r>
      <w:r>
        <w:rPr>
          <w:rFonts w:ascii="Arial" w:hAnsi="Arial" w:cs="Arial"/>
          <w:bCs/>
          <w:sz w:val="28"/>
          <w:szCs w:val="28"/>
        </w:rPr>
        <w:t>5</w:t>
      </w:r>
      <w:r w:rsidRPr="00871FA0">
        <w:rPr>
          <w:rFonts w:ascii="Arial" w:hAnsi="Arial" w:cs="Arial"/>
          <w:bCs/>
          <w:sz w:val="28"/>
          <w:szCs w:val="28"/>
        </w:rPr>
        <w:t xml:space="preserve"> года".</w:t>
      </w:r>
    </w:p>
    <w:p w14:paraId="53BDB622" w14:textId="467D9C15" w:rsidR="00871FA0" w:rsidRPr="00871FA0" w:rsidRDefault="00871FA0" w:rsidP="00871FA0">
      <w:pPr>
        <w:pStyle w:val="a8"/>
        <w:ind w:left="40" w:firstLine="700"/>
        <w:jc w:val="both"/>
        <w:rPr>
          <w:rFonts w:ascii="Arial" w:hAnsi="Arial" w:cs="Arial"/>
          <w:bCs/>
          <w:sz w:val="28"/>
          <w:szCs w:val="28"/>
        </w:rPr>
      </w:pPr>
      <w:r w:rsidRPr="00871FA0">
        <w:rPr>
          <w:rFonts w:ascii="Arial" w:hAnsi="Arial" w:cs="Arial"/>
          <w:bCs/>
          <w:sz w:val="28"/>
          <w:szCs w:val="28"/>
        </w:rPr>
        <w:t xml:space="preserve">Делегаты Съезда избрали новый состав Центрального комитета, </w:t>
      </w:r>
      <w:r w:rsidRPr="00871FA0">
        <w:rPr>
          <w:rFonts w:ascii="Arial" w:hAnsi="Arial" w:cs="Arial"/>
          <w:bCs/>
          <w:sz w:val="28"/>
          <w:szCs w:val="28"/>
        </w:rPr>
        <w:lastRenderedPageBreak/>
        <w:t xml:space="preserve">Контрольно-ревизионной комиссии Профсоюза и ее председателя. </w:t>
      </w:r>
    </w:p>
    <w:p w14:paraId="30012074" w14:textId="550936DB" w:rsidR="00871FA0" w:rsidRPr="00871FA0" w:rsidRDefault="00871FA0" w:rsidP="00871FA0">
      <w:pPr>
        <w:pStyle w:val="a8"/>
        <w:ind w:left="40" w:firstLine="700"/>
        <w:jc w:val="both"/>
        <w:rPr>
          <w:rFonts w:ascii="Arial" w:hAnsi="Arial" w:cs="Arial"/>
          <w:bCs/>
          <w:sz w:val="28"/>
          <w:szCs w:val="28"/>
        </w:rPr>
      </w:pPr>
      <w:r w:rsidRPr="00871FA0">
        <w:rPr>
          <w:rFonts w:ascii="Arial" w:hAnsi="Arial" w:cs="Arial"/>
          <w:bCs/>
          <w:sz w:val="28"/>
          <w:szCs w:val="28"/>
        </w:rPr>
        <w:t>В работе Съезда принял</w:t>
      </w:r>
      <w:r w:rsidR="003051E6">
        <w:rPr>
          <w:rFonts w:ascii="Arial" w:hAnsi="Arial" w:cs="Arial"/>
          <w:bCs/>
          <w:sz w:val="28"/>
          <w:szCs w:val="28"/>
        </w:rPr>
        <w:t>а</w:t>
      </w:r>
      <w:r w:rsidRPr="00871FA0">
        <w:rPr>
          <w:rFonts w:ascii="Arial" w:hAnsi="Arial" w:cs="Arial"/>
          <w:bCs/>
          <w:sz w:val="28"/>
          <w:szCs w:val="28"/>
        </w:rPr>
        <w:t xml:space="preserve"> участие Заместитель Председателя ФНПР</w:t>
      </w:r>
      <w:r w:rsidR="00CD5961" w:rsidRPr="00871FA0">
        <w:rPr>
          <w:rFonts w:ascii="Arial" w:hAnsi="Arial" w:cs="Arial"/>
          <w:bCs/>
          <w:sz w:val="28"/>
          <w:szCs w:val="28"/>
        </w:rPr>
        <w:t>, ректор АТиСО</w:t>
      </w:r>
      <w:r w:rsidRPr="00871FA0">
        <w:rPr>
          <w:rFonts w:ascii="Arial" w:hAnsi="Arial" w:cs="Arial"/>
          <w:bCs/>
          <w:sz w:val="28"/>
          <w:szCs w:val="28"/>
        </w:rPr>
        <w:t xml:space="preserve"> </w:t>
      </w:r>
      <w:r w:rsidRPr="00871FA0">
        <w:rPr>
          <w:rFonts w:ascii="Arial" w:hAnsi="Arial" w:cs="Arial"/>
          <w:sz w:val="28"/>
          <w:szCs w:val="28"/>
        </w:rPr>
        <w:t>Кузьмина Н.Н</w:t>
      </w:r>
      <w:r>
        <w:rPr>
          <w:rFonts w:ascii="Arial" w:hAnsi="Arial" w:cs="Arial"/>
          <w:bCs/>
          <w:sz w:val="28"/>
          <w:szCs w:val="28"/>
        </w:rPr>
        <w:t>.</w:t>
      </w:r>
      <w:r w:rsidRPr="00871FA0">
        <w:rPr>
          <w:rFonts w:ascii="Arial" w:hAnsi="Arial" w:cs="Arial"/>
          <w:bCs/>
          <w:sz w:val="28"/>
          <w:szCs w:val="28"/>
        </w:rPr>
        <w:t xml:space="preserve"> </w:t>
      </w:r>
    </w:p>
    <w:p w14:paraId="3646BD69" w14:textId="77777777" w:rsidR="002B2FD4" w:rsidRDefault="00871FA0" w:rsidP="00871FA0">
      <w:pPr>
        <w:pStyle w:val="a8"/>
        <w:shd w:val="clear" w:color="auto" w:fill="auto"/>
        <w:spacing w:line="240" w:lineRule="auto"/>
        <w:ind w:left="40" w:right="-1" w:firstLine="700"/>
        <w:jc w:val="both"/>
        <w:rPr>
          <w:rFonts w:ascii="Arial" w:hAnsi="Arial" w:cs="Arial"/>
          <w:bCs/>
          <w:color w:val="000000"/>
          <w:sz w:val="28"/>
          <w:szCs w:val="28"/>
        </w:rPr>
      </w:pPr>
      <w:r w:rsidRPr="00871FA0">
        <w:rPr>
          <w:rFonts w:ascii="Arial" w:hAnsi="Arial" w:cs="Arial"/>
          <w:bCs/>
          <w:color w:val="000000"/>
          <w:sz w:val="28"/>
          <w:szCs w:val="28"/>
        </w:rPr>
        <w:t>На Съезде были избраны Председателем Российского профсоюза работников химических отраслей промышленности Ситнов Александр Викторович и заместителем Председателя Профсоюза Коваленко Андрей Олегович.</w:t>
      </w:r>
    </w:p>
    <w:p w14:paraId="52DD329F" w14:textId="3692CB6D"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b/>
          <w:color w:val="000000"/>
          <w:sz w:val="28"/>
          <w:szCs w:val="28"/>
        </w:rPr>
        <w:t>В настоящее время ЦК Профсоюза,</w:t>
      </w:r>
      <w:r w:rsidRPr="007D4180">
        <w:rPr>
          <w:rFonts w:ascii="Arial" w:hAnsi="Arial" w:cs="Arial"/>
          <w:color w:val="000000"/>
          <w:sz w:val="28"/>
          <w:szCs w:val="28"/>
        </w:rPr>
        <w:t xml:space="preserve"> реализуя на практике решения Съезда, мероприятия и положения, заложенные в </w:t>
      </w:r>
      <w:r w:rsidR="00042468">
        <w:rPr>
          <w:rFonts w:ascii="Arial" w:hAnsi="Arial" w:cs="Arial"/>
          <w:color w:val="000000"/>
          <w:sz w:val="28"/>
          <w:szCs w:val="28"/>
        </w:rPr>
        <w:t>"</w:t>
      </w:r>
      <w:r w:rsidRPr="007D4180">
        <w:rPr>
          <w:rFonts w:ascii="Arial" w:hAnsi="Arial" w:cs="Arial"/>
          <w:color w:val="000000"/>
          <w:sz w:val="28"/>
          <w:szCs w:val="28"/>
        </w:rPr>
        <w:t>Основных направлениях деятельности Росхимпрофсоюза на период до 20</w:t>
      </w:r>
      <w:r w:rsidR="00911CFE">
        <w:rPr>
          <w:rFonts w:ascii="Arial" w:hAnsi="Arial" w:cs="Arial"/>
          <w:color w:val="000000"/>
          <w:sz w:val="28"/>
          <w:szCs w:val="28"/>
        </w:rPr>
        <w:t>2</w:t>
      </w:r>
      <w:r w:rsidRPr="007D4180">
        <w:rPr>
          <w:rFonts w:ascii="Arial" w:hAnsi="Arial" w:cs="Arial"/>
          <w:color w:val="000000"/>
          <w:sz w:val="28"/>
          <w:szCs w:val="28"/>
        </w:rPr>
        <w:t>5 г.</w:t>
      </w:r>
      <w:r w:rsidR="00042468">
        <w:rPr>
          <w:rFonts w:ascii="Arial" w:hAnsi="Arial" w:cs="Arial"/>
          <w:color w:val="000000"/>
          <w:sz w:val="28"/>
          <w:szCs w:val="28"/>
        </w:rPr>
        <w:t>"</w:t>
      </w:r>
      <w:r w:rsidRPr="007D4180">
        <w:rPr>
          <w:rFonts w:ascii="Arial" w:hAnsi="Arial" w:cs="Arial"/>
          <w:color w:val="000000"/>
          <w:sz w:val="28"/>
          <w:szCs w:val="28"/>
        </w:rPr>
        <w:t xml:space="preserve">, сосредоточил свое главное внимание </w:t>
      </w:r>
      <w:r w:rsidR="00042468">
        <w:rPr>
          <w:rFonts w:ascii="Arial" w:hAnsi="Arial" w:cs="Arial"/>
          <w:color w:val="000000"/>
          <w:sz w:val="28"/>
          <w:szCs w:val="28"/>
        </w:rPr>
        <w:t xml:space="preserve">на </w:t>
      </w:r>
      <w:r w:rsidRPr="007D4180">
        <w:rPr>
          <w:rFonts w:ascii="Arial" w:hAnsi="Arial" w:cs="Arial"/>
          <w:color w:val="000000"/>
          <w:sz w:val="28"/>
          <w:szCs w:val="28"/>
        </w:rPr>
        <w:t>организационно-финансовом укреплени</w:t>
      </w:r>
      <w:r w:rsidR="00042468">
        <w:rPr>
          <w:rFonts w:ascii="Arial" w:hAnsi="Arial" w:cs="Arial"/>
          <w:color w:val="000000"/>
          <w:sz w:val="28"/>
          <w:szCs w:val="28"/>
        </w:rPr>
        <w:t>и</w:t>
      </w:r>
      <w:r w:rsidRPr="007D4180">
        <w:rPr>
          <w:rFonts w:ascii="Arial" w:hAnsi="Arial" w:cs="Arial"/>
          <w:color w:val="000000"/>
          <w:sz w:val="28"/>
          <w:szCs w:val="28"/>
        </w:rPr>
        <w:t xml:space="preserve"> Профсоюза, дальнейшем развити</w:t>
      </w:r>
      <w:r w:rsidR="00042468">
        <w:rPr>
          <w:rFonts w:ascii="Arial" w:hAnsi="Arial" w:cs="Arial"/>
          <w:color w:val="000000"/>
          <w:sz w:val="28"/>
          <w:szCs w:val="28"/>
        </w:rPr>
        <w:t>и</w:t>
      </w:r>
      <w:r w:rsidRPr="007D4180">
        <w:rPr>
          <w:rFonts w:ascii="Arial" w:hAnsi="Arial" w:cs="Arial"/>
          <w:color w:val="000000"/>
          <w:sz w:val="28"/>
          <w:szCs w:val="28"/>
        </w:rPr>
        <w:t xml:space="preserve"> социального партнерства, разработке эффективных мер по защите прав и интересов членов Профсоюза - работников химических отраслей по всем аспектам их производственной деятельности, повышени</w:t>
      </w:r>
      <w:r w:rsidR="00042468">
        <w:rPr>
          <w:rFonts w:ascii="Arial" w:hAnsi="Arial" w:cs="Arial"/>
          <w:color w:val="000000"/>
          <w:sz w:val="28"/>
          <w:szCs w:val="28"/>
        </w:rPr>
        <w:t>и</w:t>
      </w:r>
      <w:r w:rsidRPr="007D4180">
        <w:rPr>
          <w:rFonts w:ascii="Arial" w:hAnsi="Arial" w:cs="Arial"/>
          <w:color w:val="000000"/>
          <w:sz w:val="28"/>
          <w:szCs w:val="28"/>
        </w:rPr>
        <w:t xml:space="preserve"> роли молодежи в развитии отраслевого профсоюзного движения. В свете этого получают свое дальнейшее развитие деловые партнерские отношения с Российским Союзом химиков, Общероссийским отраслевым объединением работодателей </w:t>
      </w:r>
      <w:r w:rsidR="00042468">
        <w:rPr>
          <w:rFonts w:ascii="Arial" w:hAnsi="Arial" w:cs="Arial"/>
          <w:color w:val="000000"/>
          <w:sz w:val="28"/>
          <w:szCs w:val="28"/>
        </w:rPr>
        <w:t>"</w:t>
      </w:r>
      <w:r w:rsidRPr="007D4180">
        <w:rPr>
          <w:rFonts w:ascii="Arial" w:hAnsi="Arial" w:cs="Arial"/>
          <w:color w:val="000000"/>
          <w:sz w:val="28"/>
          <w:szCs w:val="28"/>
        </w:rPr>
        <w:t>Российский Союз химиков</w:t>
      </w:r>
      <w:r w:rsidR="00042468">
        <w:rPr>
          <w:rFonts w:ascii="Arial" w:hAnsi="Arial" w:cs="Arial"/>
          <w:color w:val="000000"/>
          <w:sz w:val="28"/>
          <w:szCs w:val="28"/>
        </w:rPr>
        <w:t>"</w:t>
      </w:r>
      <w:r w:rsidRPr="007D4180">
        <w:rPr>
          <w:rFonts w:ascii="Arial" w:hAnsi="Arial" w:cs="Arial"/>
          <w:color w:val="000000"/>
          <w:sz w:val="28"/>
          <w:szCs w:val="28"/>
        </w:rPr>
        <w:t>, заключены и действуют два ОТС по организациям как химических и нефтехимических отраслей промышленности, так и нефтеперерабатывающей и системы нефтепродуктообеспечения. Многие вопросы ставятся и решаются путем совместной работы с другими российским профсоюзами в рамках Ассоциации профсоюзов базовых отраслей промышленности и строительства.</w:t>
      </w:r>
    </w:p>
    <w:p w14:paraId="0AEBD090" w14:textId="4D018152" w:rsidR="00A9690A" w:rsidRDefault="00A9690A" w:rsidP="00536693">
      <w:pPr>
        <w:pStyle w:val="a8"/>
        <w:shd w:val="clear" w:color="auto" w:fill="auto"/>
        <w:spacing w:line="240" w:lineRule="auto"/>
        <w:ind w:left="40" w:right="-1" w:firstLine="700"/>
        <w:jc w:val="both"/>
        <w:rPr>
          <w:rFonts w:ascii="Arial" w:hAnsi="Arial" w:cs="Arial"/>
          <w:color w:val="000000"/>
          <w:sz w:val="28"/>
          <w:szCs w:val="28"/>
        </w:rPr>
      </w:pPr>
      <w:r w:rsidRPr="007D4180">
        <w:rPr>
          <w:rFonts w:ascii="Arial" w:hAnsi="Arial" w:cs="Arial"/>
          <w:color w:val="000000"/>
          <w:sz w:val="28"/>
          <w:szCs w:val="28"/>
        </w:rPr>
        <w:t>На заседания Президиума ЦК Профсоюза регулярно выносятся и рассматриваются вопросы финансового обеспечения работы Профсоюза, состояния</w:t>
      </w:r>
      <w:r w:rsidR="009D7368" w:rsidRPr="007D4180">
        <w:rPr>
          <w:rFonts w:ascii="Arial" w:hAnsi="Arial" w:cs="Arial"/>
          <w:color w:val="000000"/>
          <w:sz w:val="28"/>
          <w:szCs w:val="28"/>
        </w:rPr>
        <w:t xml:space="preserve"> </w:t>
      </w:r>
      <w:r w:rsidRPr="007D4180">
        <w:rPr>
          <w:rFonts w:ascii="Arial" w:hAnsi="Arial" w:cs="Arial"/>
          <w:color w:val="000000"/>
          <w:sz w:val="28"/>
          <w:szCs w:val="28"/>
        </w:rPr>
        <w:t>охраны труда и мер по усилению этой работы, участия в акциях солидарности, налаживания и совершенствования форм отчетности, проблемы отраслевого регулирования социально-трудовых отношений, профсоюзного членства, опыт и практика работы отдельных профорганизаций и други</w:t>
      </w:r>
      <w:r w:rsidR="00EE0E2D">
        <w:rPr>
          <w:rFonts w:ascii="Arial" w:hAnsi="Arial" w:cs="Arial"/>
          <w:color w:val="000000"/>
          <w:sz w:val="28"/>
          <w:szCs w:val="28"/>
        </w:rPr>
        <w:t>е</w:t>
      </w:r>
      <w:r w:rsidRPr="007D4180">
        <w:rPr>
          <w:rFonts w:ascii="Arial" w:hAnsi="Arial" w:cs="Arial"/>
          <w:color w:val="000000"/>
          <w:sz w:val="28"/>
          <w:szCs w:val="28"/>
        </w:rPr>
        <w:t>. Непосредственно на заседаниях Президиума ЦК Профсоюза за прошедшее после I</w:t>
      </w:r>
      <w:r w:rsidR="00FE02BC">
        <w:rPr>
          <w:rFonts w:ascii="Arial" w:hAnsi="Arial" w:cs="Arial"/>
          <w:color w:val="000000"/>
          <w:sz w:val="28"/>
          <w:szCs w:val="28"/>
          <w:lang w:val="en-US"/>
        </w:rPr>
        <w:t>X</w:t>
      </w:r>
      <w:r w:rsidRPr="007D4180">
        <w:rPr>
          <w:rFonts w:ascii="Arial" w:hAnsi="Arial" w:cs="Arial"/>
          <w:color w:val="000000"/>
          <w:sz w:val="28"/>
          <w:szCs w:val="28"/>
        </w:rPr>
        <w:t xml:space="preserve"> Съезда время было внесено и рассмотрено более </w:t>
      </w:r>
      <w:r w:rsidR="00FE02BC" w:rsidRPr="00FE02BC">
        <w:rPr>
          <w:rFonts w:ascii="Arial" w:hAnsi="Arial" w:cs="Arial"/>
          <w:color w:val="000000"/>
          <w:sz w:val="28"/>
          <w:szCs w:val="28"/>
        </w:rPr>
        <w:t>70</w:t>
      </w:r>
      <w:r w:rsidRPr="007D4180">
        <w:rPr>
          <w:rFonts w:ascii="Arial" w:hAnsi="Arial" w:cs="Arial"/>
          <w:color w:val="000000"/>
          <w:sz w:val="28"/>
          <w:szCs w:val="28"/>
        </w:rPr>
        <w:t xml:space="preserve"> важнейших вопросов, касающихся различных направлений и форм деятельности отраслевого Профсоюза.</w:t>
      </w:r>
    </w:p>
    <w:p w14:paraId="13ACCCC7" w14:textId="7D83A13A" w:rsidR="00FE02BC" w:rsidRDefault="00A17312" w:rsidP="00536693">
      <w:pPr>
        <w:pStyle w:val="a8"/>
        <w:shd w:val="clear" w:color="auto" w:fill="auto"/>
        <w:spacing w:line="240" w:lineRule="auto"/>
        <w:ind w:left="40" w:right="-1" w:firstLine="700"/>
        <w:jc w:val="both"/>
        <w:rPr>
          <w:rFonts w:ascii="Arial" w:hAnsi="Arial" w:cs="Arial"/>
          <w:sz w:val="28"/>
          <w:szCs w:val="28"/>
        </w:rPr>
      </w:pPr>
      <w:bookmarkStart w:id="2" w:name="_Hlk66962952"/>
      <w:r w:rsidRPr="00A17312">
        <w:rPr>
          <w:rFonts w:ascii="Arial" w:hAnsi="Arial" w:cs="Arial"/>
          <w:sz w:val="28"/>
          <w:szCs w:val="28"/>
        </w:rPr>
        <w:t xml:space="preserve">В 2020 году в работу профсоюзного актива, руководителей всех уровней структуры Профсоюза, профсоюзных органов вмешалась пандемия коронавируса </w:t>
      </w:r>
      <w:r w:rsidRPr="00FE02BC">
        <w:rPr>
          <w:rFonts w:ascii="Arial" w:hAnsi="Arial" w:cs="Arial"/>
          <w:sz w:val="28"/>
          <w:szCs w:val="28"/>
        </w:rPr>
        <w:t>и ограничительные меры, связанные с ней</w:t>
      </w:r>
      <w:r w:rsidRPr="00A17312">
        <w:rPr>
          <w:rFonts w:ascii="Arial" w:hAnsi="Arial" w:cs="Arial"/>
          <w:sz w:val="28"/>
          <w:szCs w:val="28"/>
        </w:rPr>
        <w:t xml:space="preserve">. Приходилось менять формат запланированных профсоюзных мероприятий, которые перешли в режим </w:t>
      </w:r>
      <w:r w:rsidR="000D4766" w:rsidRPr="00A17312">
        <w:rPr>
          <w:rFonts w:ascii="Arial" w:hAnsi="Arial" w:cs="Arial"/>
          <w:sz w:val="28"/>
          <w:szCs w:val="28"/>
        </w:rPr>
        <w:t>онлайн</w:t>
      </w:r>
      <w:r w:rsidRPr="00A17312">
        <w:rPr>
          <w:rFonts w:ascii="Arial" w:hAnsi="Arial" w:cs="Arial"/>
          <w:sz w:val="28"/>
          <w:szCs w:val="28"/>
        </w:rPr>
        <w:t xml:space="preserve">. </w:t>
      </w:r>
      <w:bookmarkEnd w:id="2"/>
      <w:r w:rsidRPr="00A17312">
        <w:rPr>
          <w:rFonts w:ascii="Arial" w:hAnsi="Arial" w:cs="Arial"/>
          <w:sz w:val="28"/>
          <w:szCs w:val="28"/>
        </w:rPr>
        <w:t>При этом профсоюзные комитеты выполняли основную задачу: быть на переднем крае защиты трудовых коллективов, в том числе и в части снижения рисков заражения коронавирусной инфекцией.</w:t>
      </w:r>
    </w:p>
    <w:p w14:paraId="6738A510" w14:textId="77777777" w:rsidR="00FE02BC" w:rsidRDefault="00A17312" w:rsidP="00536693">
      <w:pPr>
        <w:pStyle w:val="a8"/>
        <w:shd w:val="clear" w:color="auto" w:fill="auto"/>
        <w:spacing w:line="240" w:lineRule="auto"/>
        <w:ind w:left="40" w:right="-1" w:firstLine="700"/>
        <w:jc w:val="both"/>
        <w:rPr>
          <w:rFonts w:ascii="Arial" w:hAnsi="Arial" w:cs="Arial"/>
          <w:sz w:val="28"/>
          <w:szCs w:val="28"/>
        </w:rPr>
      </w:pPr>
      <w:r>
        <w:rPr>
          <w:rFonts w:ascii="Arial" w:hAnsi="Arial" w:cs="Arial"/>
          <w:sz w:val="28"/>
          <w:szCs w:val="28"/>
        </w:rPr>
        <w:t>В связи этим в повестку заседаний Президиума ЦК Профсоюза были внесены и рассмотрены следующие вопросы:</w:t>
      </w:r>
    </w:p>
    <w:p w14:paraId="03214E8D" w14:textId="027B9F4D" w:rsidR="00A17312" w:rsidRDefault="00042468" w:rsidP="00042468">
      <w:pPr>
        <w:pStyle w:val="a8"/>
        <w:numPr>
          <w:ilvl w:val="0"/>
          <w:numId w:val="13"/>
        </w:numPr>
        <w:shd w:val="clear" w:color="auto" w:fill="auto"/>
        <w:spacing w:line="240" w:lineRule="auto"/>
        <w:ind w:left="0" w:right="-1" w:firstLine="709"/>
        <w:jc w:val="both"/>
        <w:rPr>
          <w:rFonts w:ascii="Arial" w:hAnsi="Arial" w:cs="Arial"/>
          <w:sz w:val="28"/>
          <w:szCs w:val="28"/>
        </w:rPr>
      </w:pPr>
      <w:r>
        <w:rPr>
          <w:rFonts w:ascii="Arial" w:hAnsi="Arial" w:cs="Arial"/>
          <w:sz w:val="28"/>
          <w:szCs w:val="28"/>
        </w:rPr>
        <w:t>"</w:t>
      </w:r>
      <w:r w:rsidR="004414E5">
        <w:rPr>
          <w:rFonts w:ascii="Arial" w:hAnsi="Arial" w:cs="Arial"/>
          <w:sz w:val="28"/>
          <w:szCs w:val="28"/>
        </w:rPr>
        <w:t>О проекте Федерального закона, касающегося регулирования дистанционной и удаленной работы</w:t>
      </w:r>
      <w:r>
        <w:rPr>
          <w:rFonts w:ascii="Arial" w:hAnsi="Arial" w:cs="Arial"/>
          <w:sz w:val="28"/>
          <w:szCs w:val="28"/>
        </w:rPr>
        <w:t>"</w:t>
      </w:r>
      <w:r w:rsidR="004414E5">
        <w:rPr>
          <w:rFonts w:ascii="Arial" w:hAnsi="Arial" w:cs="Arial"/>
          <w:sz w:val="28"/>
          <w:szCs w:val="28"/>
        </w:rPr>
        <w:t>;</w:t>
      </w:r>
    </w:p>
    <w:p w14:paraId="2FCF34BD" w14:textId="4EF8CC05" w:rsidR="004414E5" w:rsidRDefault="00042468" w:rsidP="00042468">
      <w:pPr>
        <w:pStyle w:val="a8"/>
        <w:numPr>
          <w:ilvl w:val="0"/>
          <w:numId w:val="13"/>
        </w:numPr>
        <w:shd w:val="clear" w:color="auto" w:fill="auto"/>
        <w:spacing w:line="240" w:lineRule="auto"/>
        <w:ind w:left="0" w:right="-1" w:firstLine="709"/>
        <w:jc w:val="both"/>
        <w:rPr>
          <w:rFonts w:ascii="Arial" w:hAnsi="Arial" w:cs="Arial"/>
          <w:sz w:val="28"/>
          <w:szCs w:val="28"/>
        </w:rPr>
      </w:pPr>
      <w:r>
        <w:rPr>
          <w:rFonts w:ascii="Arial" w:hAnsi="Arial" w:cs="Arial"/>
          <w:sz w:val="28"/>
          <w:szCs w:val="28"/>
        </w:rPr>
        <w:lastRenderedPageBreak/>
        <w:t>"</w:t>
      </w:r>
      <w:r w:rsidR="004414E5">
        <w:rPr>
          <w:rFonts w:ascii="Arial" w:hAnsi="Arial" w:cs="Arial"/>
          <w:sz w:val="28"/>
          <w:szCs w:val="28"/>
        </w:rPr>
        <w:t>Об используемых формах ограничений для работников компаний в связи с пандемией коронавируса</w:t>
      </w:r>
      <w:r>
        <w:rPr>
          <w:rFonts w:ascii="Arial" w:hAnsi="Arial" w:cs="Arial"/>
          <w:sz w:val="28"/>
          <w:szCs w:val="28"/>
        </w:rPr>
        <w:t>"</w:t>
      </w:r>
      <w:r w:rsidR="004414E5">
        <w:rPr>
          <w:rFonts w:ascii="Arial" w:hAnsi="Arial" w:cs="Arial"/>
          <w:sz w:val="28"/>
          <w:szCs w:val="28"/>
        </w:rPr>
        <w:t>;</w:t>
      </w:r>
    </w:p>
    <w:p w14:paraId="656BBEC4" w14:textId="12011BC3" w:rsidR="004414E5" w:rsidRPr="00EE0E2D" w:rsidRDefault="00042468" w:rsidP="00042468">
      <w:pPr>
        <w:pStyle w:val="a8"/>
        <w:numPr>
          <w:ilvl w:val="0"/>
          <w:numId w:val="13"/>
        </w:numPr>
        <w:shd w:val="clear" w:color="auto" w:fill="auto"/>
        <w:spacing w:line="240" w:lineRule="auto"/>
        <w:ind w:left="0" w:right="-1" w:firstLine="709"/>
        <w:jc w:val="both"/>
        <w:rPr>
          <w:rFonts w:ascii="Arial" w:hAnsi="Arial" w:cs="Arial"/>
          <w:sz w:val="28"/>
          <w:szCs w:val="28"/>
        </w:rPr>
      </w:pPr>
      <w:r>
        <w:rPr>
          <w:rFonts w:ascii="Arial" w:hAnsi="Arial" w:cs="Arial"/>
          <w:sz w:val="28"/>
          <w:szCs w:val="28"/>
        </w:rPr>
        <w:t>"</w:t>
      </w:r>
      <w:r w:rsidR="004414E5" w:rsidRPr="00EE0E2D">
        <w:rPr>
          <w:rFonts w:ascii="Arial" w:hAnsi="Arial" w:cs="Arial"/>
          <w:sz w:val="28"/>
          <w:szCs w:val="28"/>
        </w:rPr>
        <w:t xml:space="preserve">Об использовании платформы </w:t>
      </w:r>
      <w:r w:rsidR="00EE0E2D" w:rsidRPr="00EE0E2D">
        <w:rPr>
          <w:rFonts w:ascii="Arial" w:hAnsi="Arial" w:cs="Arial"/>
          <w:sz w:val="28"/>
          <w:szCs w:val="28"/>
        </w:rPr>
        <w:t xml:space="preserve">видеоконференцсвязи </w:t>
      </w:r>
      <w:r w:rsidR="004414E5" w:rsidRPr="00EE0E2D">
        <w:rPr>
          <w:rFonts w:ascii="Arial" w:hAnsi="Arial" w:cs="Arial"/>
          <w:sz w:val="28"/>
          <w:szCs w:val="28"/>
          <w:lang w:val="en-US"/>
        </w:rPr>
        <w:t>Zoom</w:t>
      </w:r>
      <w:r w:rsidR="004414E5" w:rsidRPr="00EE0E2D">
        <w:rPr>
          <w:rFonts w:ascii="Arial" w:hAnsi="Arial" w:cs="Arial"/>
          <w:sz w:val="28"/>
          <w:szCs w:val="28"/>
        </w:rPr>
        <w:t xml:space="preserve"> в работе профсоюзных организаций</w:t>
      </w:r>
      <w:r>
        <w:rPr>
          <w:rFonts w:ascii="Arial" w:hAnsi="Arial" w:cs="Arial"/>
          <w:sz w:val="28"/>
          <w:szCs w:val="28"/>
        </w:rPr>
        <w:t>"</w:t>
      </w:r>
      <w:r w:rsidR="004414E5" w:rsidRPr="00EE0E2D">
        <w:rPr>
          <w:rFonts w:ascii="Arial" w:hAnsi="Arial" w:cs="Arial"/>
          <w:sz w:val="28"/>
          <w:szCs w:val="28"/>
        </w:rPr>
        <w:t>.</w:t>
      </w:r>
    </w:p>
    <w:p w14:paraId="71825C90" w14:textId="77777777" w:rsidR="00A9690A" w:rsidRPr="007D4180" w:rsidRDefault="00A9690A" w:rsidP="00536693">
      <w:pPr>
        <w:pStyle w:val="a8"/>
        <w:shd w:val="clear" w:color="auto" w:fill="auto"/>
        <w:spacing w:line="240" w:lineRule="auto"/>
        <w:ind w:left="40" w:right="-1" w:firstLine="700"/>
        <w:jc w:val="both"/>
        <w:rPr>
          <w:rFonts w:ascii="Arial" w:hAnsi="Arial" w:cs="Arial"/>
          <w:sz w:val="28"/>
          <w:szCs w:val="28"/>
        </w:rPr>
      </w:pPr>
      <w:r w:rsidRPr="007D4180">
        <w:rPr>
          <w:rFonts w:ascii="Arial" w:hAnsi="Arial" w:cs="Arial"/>
          <w:color w:val="000000"/>
          <w:sz w:val="28"/>
          <w:szCs w:val="28"/>
        </w:rPr>
        <w:t>Кроме этого, за неполные три года с момента проведения последнего Съезда Профсоюза прошло 7 заседаний Центрального Комитета, где члены ЦК рассмотрели и приняли решения по таким насущным вопросам, как:</w:t>
      </w:r>
    </w:p>
    <w:p w14:paraId="3125E7B7" w14:textId="3F6DD184" w:rsidR="00A9690A" w:rsidRPr="004414E5" w:rsidRDefault="00A9690A" w:rsidP="004E1EBA">
      <w:pPr>
        <w:pStyle w:val="a8"/>
        <w:numPr>
          <w:ilvl w:val="0"/>
          <w:numId w:val="9"/>
        </w:numPr>
        <w:ind w:left="40" w:right="-1" w:firstLine="700"/>
        <w:jc w:val="both"/>
        <w:rPr>
          <w:rFonts w:ascii="Arial" w:hAnsi="Arial" w:cs="Arial"/>
          <w:sz w:val="28"/>
          <w:szCs w:val="28"/>
        </w:rPr>
      </w:pPr>
      <w:r w:rsidRPr="007D4180">
        <w:rPr>
          <w:rFonts w:ascii="Arial" w:hAnsi="Arial" w:cs="Arial"/>
          <w:color w:val="000000"/>
          <w:sz w:val="28"/>
          <w:szCs w:val="28"/>
        </w:rPr>
        <w:t xml:space="preserve"> </w:t>
      </w:r>
      <w:r w:rsidR="00042468">
        <w:rPr>
          <w:rFonts w:ascii="Arial" w:hAnsi="Arial" w:cs="Arial"/>
          <w:color w:val="000000"/>
          <w:sz w:val="28"/>
          <w:szCs w:val="28"/>
        </w:rPr>
        <w:t>"</w:t>
      </w:r>
      <w:r w:rsidR="004414E5" w:rsidRPr="004414E5">
        <w:rPr>
          <w:rFonts w:ascii="Arial" w:hAnsi="Arial" w:cs="Arial"/>
          <w:sz w:val="28"/>
          <w:szCs w:val="28"/>
        </w:rPr>
        <w:t>О совершенствовании лидерских качеств руководителей организаций Профсоюза</w:t>
      </w:r>
      <w:r w:rsidR="00042468">
        <w:rPr>
          <w:rFonts w:ascii="Arial" w:hAnsi="Arial" w:cs="Arial"/>
          <w:sz w:val="28"/>
          <w:szCs w:val="28"/>
        </w:rPr>
        <w:t>"</w:t>
      </w:r>
      <w:r w:rsidR="004E1EBA">
        <w:rPr>
          <w:rFonts w:ascii="Arial" w:hAnsi="Arial" w:cs="Arial"/>
          <w:color w:val="000000"/>
          <w:sz w:val="28"/>
          <w:szCs w:val="28"/>
        </w:rPr>
        <w:t xml:space="preserve"> (в</w:t>
      </w:r>
      <w:r w:rsidR="004E1EBA" w:rsidRPr="004E1EBA">
        <w:rPr>
          <w:rFonts w:ascii="Arial" w:hAnsi="Arial" w:cs="Arial"/>
          <w:color w:val="000000"/>
          <w:sz w:val="28"/>
          <w:szCs w:val="28"/>
        </w:rPr>
        <w:t xml:space="preserve"> рамках тренинг</w:t>
      </w:r>
      <w:r w:rsidR="004E1EBA">
        <w:rPr>
          <w:rFonts w:ascii="Arial" w:hAnsi="Arial" w:cs="Arial"/>
          <w:color w:val="000000"/>
          <w:sz w:val="28"/>
          <w:szCs w:val="28"/>
        </w:rPr>
        <w:t>а</w:t>
      </w:r>
      <w:r w:rsidR="004E1EBA" w:rsidRPr="004E1EBA">
        <w:rPr>
          <w:rFonts w:ascii="Arial" w:hAnsi="Arial" w:cs="Arial"/>
          <w:color w:val="000000"/>
          <w:sz w:val="28"/>
          <w:szCs w:val="28"/>
        </w:rPr>
        <w:t xml:space="preserve"> на тему: </w:t>
      </w:r>
      <w:r w:rsidR="00042468">
        <w:rPr>
          <w:rFonts w:ascii="Arial" w:hAnsi="Arial" w:cs="Arial"/>
          <w:color w:val="000000"/>
          <w:sz w:val="28"/>
          <w:szCs w:val="28"/>
        </w:rPr>
        <w:t>"</w:t>
      </w:r>
      <w:r w:rsidR="004E1EBA" w:rsidRPr="004E1EBA">
        <w:rPr>
          <w:rFonts w:ascii="Arial" w:hAnsi="Arial" w:cs="Arial"/>
          <w:color w:val="000000"/>
          <w:sz w:val="28"/>
          <w:szCs w:val="28"/>
        </w:rPr>
        <w:t>Основы публичной коммуникации профсоюзного лидера</w:t>
      </w:r>
      <w:r w:rsidR="00042468">
        <w:rPr>
          <w:rFonts w:ascii="Arial" w:hAnsi="Arial" w:cs="Arial"/>
          <w:color w:val="000000"/>
          <w:sz w:val="28"/>
          <w:szCs w:val="28"/>
        </w:rPr>
        <w:t>"</w:t>
      </w:r>
      <w:r w:rsidR="004E1EBA">
        <w:rPr>
          <w:rFonts w:ascii="Arial" w:hAnsi="Arial" w:cs="Arial"/>
          <w:color w:val="000000"/>
          <w:sz w:val="28"/>
          <w:szCs w:val="28"/>
        </w:rPr>
        <w:t>)</w:t>
      </w:r>
      <w:r w:rsidRPr="004414E5">
        <w:rPr>
          <w:rFonts w:ascii="Arial" w:hAnsi="Arial" w:cs="Arial"/>
          <w:color w:val="000000"/>
          <w:sz w:val="28"/>
          <w:szCs w:val="28"/>
        </w:rPr>
        <w:t>;</w:t>
      </w:r>
    </w:p>
    <w:p w14:paraId="1637246F" w14:textId="622562AA" w:rsidR="00A9690A" w:rsidRPr="004414E5" w:rsidRDefault="00A9690A" w:rsidP="00536693">
      <w:pPr>
        <w:pStyle w:val="a8"/>
        <w:numPr>
          <w:ilvl w:val="0"/>
          <w:numId w:val="9"/>
        </w:numPr>
        <w:shd w:val="clear" w:color="auto" w:fill="auto"/>
        <w:spacing w:line="240" w:lineRule="auto"/>
        <w:ind w:left="40" w:right="-1" w:firstLine="700"/>
        <w:jc w:val="both"/>
        <w:rPr>
          <w:rFonts w:ascii="Arial" w:hAnsi="Arial" w:cs="Arial"/>
          <w:sz w:val="28"/>
          <w:szCs w:val="28"/>
        </w:rPr>
      </w:pPr>
      <w:r w:rsidRPr="007D4180">
        <w:rPr>
          <w:rFonts w:ascii="Arial" w:hAnsi="Arial" w:cs="Arial"/>
          <w:color w:val="000000"/>
          <w:sz w:val="28"/>
          <w:szCs w:val="28"/>
        </w:rPr>
        <w:t xml:space="preserve"> </w:t>
      </w:r>
      <w:r w:rsidR="00042468">
        <w:rPr>
          <w:rFonts w:ascii="Arial" w:hAnsi="Arial" w:cs="Arial"/>
          <w:color w:val="000000"/>
          <w:sz w:val="28"/>
          <w:szCs w:val="28"/>
        </w:rPr>
        <w:t>"</w:t>
      </w:r>
      <w:r w:rsidR="004414E5" w:rsidRPr="004414E5">
        <w:rPr>
          <w:rFonts w:ascii="Arial" w:hAnsi="Arial" w:cs="Arial"/>
          <w:color w:val="000000"/>
          <w:sz w:val="28"/>
          <w:szCs w:val="28"/>
        </w:rPr>
        <w:t>Опыт, практика, пути совершенствования информационной работы и пропаганды в Профсоюзе</w:t>
      </w:r>
      <w:r w:rsidR="00042468">
        <w:rPr>
          <w:rFonts w:ascii="Arial" w:hAnsi="Arial" w:cs="Arial"/>
          <w:color w:val="000000"/>
          <w:sz w:val="28"/>
          <w:szCs w:val="28"/>
        </w:rPr>
        <w:t>"</w:t>
      </w:r>
      <w:r w:rsidRPr="007D4180">
        <w:rPr>
          <w:rFonts w:ascii="Arial" w:hAnsi="Arial" w:cs="Arial"/>
          <w:color w:val="000000"/>
          <w:sz w:val="28"/>
          <w:szCs w:val="28"/>
        </w:rPr>
        <w:t>;</w:t>
      </w:r>
    </w:p>
    <w:p w14:paraId="5C7D7EB4" w14:textId="0EC4BAA9" w:rsidR="00A9690A" w:rsidRPr="004414E5" w:rsidRDefault="00A9690A" w:rsidP="004414E5">
      <w:pPr>
        <w:pStyle w:val="a8"/>
        <w:numPr>
          <w:ilvl w:val="0"/>
          <w:numId w:val="9"/>
        </w:numPr>
        <w:shd w:val="clear" w:color="auto" w:fill="auto"/>
        <w:spacing w:line="240" w:lineRule="auto"/>
        <w:ind w:left="40" w:right="-1" w:firstLine="700"/>
        <w:jc w:val="both"/>
        <w:rPr>
          <w:rFonts w:ascii="Arial" w:hAnsi="Arial" w:cs="Arial"/>
          <w:bCs/>
          <w:color w:val="000000"/>
          <w:sz w:val="28"/>
          <w:szCs w:val="28"/>
        </w:rPr>
      </w:pPr>
      <w:r w:rsidRPr="007D4180">
        <w:rPr>
          <w:rFonts w:ascii="Arial" w:hAnsi="Arial" w:cs="Arial"/>
          <w:color w:val="000000"/>
          <w:sz w:val="28"/>
          <w:szCs w:val="28"/>
        </w:rPr>
        <w:t xml:space="preserve"> </w:t>
      </w:r>
      <w:r w:rsidR="00042468">
        <w:rPr>
          <w:rFonts w:ascii="Arial" w:hAnsi="Arial" w:cs="Arial"/>
          <w:color w:val="000000"/>
          <w:sz w:val="28"/>
          <w:szCs w:val="28"/>
        </w:rPr>
        <w:t>"</w:t>
      </w:r>
      <w:r w:rsidR="004414E5" w:rsidRPr="004414E5">
        <w:rPr>
          <w:rFonts w:ascii="Arial" w:hAnsi="Arial" w:cs="Arial"/>
          <w:bCs/>
          <w:color w:val="000000"/>
          <w:sz w:val="28"/>
          <w:szCs w:val="28"/>
        </w:rPr>
        <w:t xml:space="preserve">О работе Профсоюза и его структурных организаций по </w:t>
      </w:r>
      <w:r w:rsidR="00042468">
        <w:rPr>
          <w:rFonts w:ascii="Arial" w:hAnsi="Arial" w:cs="Arial"/>
          <w:bCs/>
          <w:color w:val="000000"/>
          <w:sz w:val="28"/>
          <w:szCs w:val="28"/>
        </w:rPr>
        <w:t>"</w:t>
      </w:r>
      <w:r w:rsidR="004414E5" w:rsidRPr="004414E5">
        <w:rPr>
          <w:rFonts w:ascii="Arial" w:hAnsi="Arial" w:cs="Arial"/>
          <w:bCs/>
          <w:color w:val="000000"/>
          <w:sz w:val="28"/>
          <w:szCs w:val="28"/>
        </w:rPr>
        <w:t>Основным направлениям деятельности Российского профсоюза работников химических отраслей промышленности на период до 2025 года</w:t>
      </w:r>
      <w:r w:rsidR="00042468">
        <w:rPr>
          <w:rFonts w:ascii="Arial" w:hAnsi="Arial" w:cs="Arial"/>
          <w:bCs/>
          <w:color w:val="000000"/>
          <w:sz w:val="28"/>
          <w:szCs w:val="28"/>
        </w:rPr>
        <w:t>"</w:t>
      </w:r>
      <w:r w:rsidR="007632A8">
        <w:rPr>
          <w:rFonts w:ascii="Arial" w:hAnsi="Arial" w:cs="Arial"/>
          <w:color w:val="000000"/>
          <w:sz w:val="28"/>
          <w:szCs w:val="28"/>
        </w:rPr>
        <w:t>.</w:t>
      </w:r>
    </w:p>
    <w:p w14:paraId="5572AB10" w14:textId="1C1123F7" w:rsidR="00A9690A" w:rsidRPr="007D4180" w:rsidRDefault="00A9690A" w:rsidP="007632A8">
      <w:pPr>
        <w:pStyle w:val="a8"/>
        <w:shd w:val="clear" w:color="auto" w:fill="auto"/>
        <w:spacing w:line="240" w:lineRule="auto"/>
        <w:ind w:left="40" w:right="-1" w:firstLine="700"/>
        <w:jc w:val="both"/>
        <w:rPr>
          <w:rFonts w:ascii="Arial" w:hAnsi="Arial" w:cs="Arial"/>
          <w:color w:val="000000"/>
          <w:sz w:val="28"/>
          <w:szCs w:val="28"/>
        </w:rPr>
      </w:pPr>
      <w:r w:rsidRPr="007D4180">
        <w:rPr>
          <w:rFonts w:ascii="Arial" w:hAnsi="Arial" w:cs="Arial"/>
          <w:color w:val="000000"/>
          <w:sz w:val="28"/>
          <w:szCs w:val="28"/>
        </w:rPr>
        <w:t xml:space="preserve">С участием руководителей </w:t>
      </w:r>
      <w:r w:rsidR="00B74DF2" w:rsidRPr="00B74DF2">
        <w:rPr>
          <w:rFonts w:ascii="Arial" w:hAnsi="Arial" w:cs="Arial"/>
          <w:color w:val="000000"/>
          <w:sz w:val="28"/>
          <w:szCs w:val="28"/>
        </w:rPr>
        <w:t>Общероссийск</w:t>
      </w:r>
      <w:r w:rsidR="00B74DF2">
        <w:rPr>
          <w:rFonts w:ascii="Arial" w:hAnsi="Arial" w:cs="Arial"/>
          <w:color w:val="000000"/>
          <w:sz w:val="28"/>
          <w:szCs w:val="28"/>
        </w:rPr>
        <w:t>ого</w:t>
      </w:r>
      <w:r w:rsidR="00B74DF2" w:rsidRPr="00B74DF2">
        <w:rPr>
          <w:rFonts w:ascii="Arial" w:hAnsi="Arial" w:cs="Arial"/>
          <w:color w:val="000000"/>
          <w:sz w:val="28"/>
          <w:szCs w:val="28"/>
        </w:rPr>
        <w:t xml:space="preserve"> отраслев</w:t>
      </w:r>
      <w:r w:rsidR="00B74DF2">
        <w:rPr>
          <w:rFonts w:ascii="Arial" w:hAnsi="Arial" w:cs="Arial"/>
          <w:color w:val="000000"/>
          <w:sz w:val="28"/>
          <w:szCs w:val="28"/>
        </w:rPr>
        <w:t>ого</w:t>
      </w:r>
      <w:r w:rsidR="00B74DF2" w:rsidRPr="00B74DF2">
        <w:rPr>
          <w:rFonts w:ascii="Arial" w:hAnsi="Arial" w:cs="Arial"/>
          <w:color w:val="000000"/>
          <w:sz w:val="28"/>
          <w:szCs w:val="28"/>
        </w:rPr>
        <w:t xml:space="preserve"> объединени</w:t>
      </w:r>
      <w:r w:rsidR="00B74DF2">
        <w:rPr>
          <w:rFonts w:ascii="Arial" w:hAnsi="Arial" w:cs="Arial"/>
          <w:color w:val="000000"/>
          <w:sz w:val="28"/>
          <w:szCs w:val="28"/>
        </w:rPr>
        <w:t>я</w:t>
      </w:r>
      <w:r w:rsidR="00B74DF2" w:rsidRPr="00B74DF2">
        <w:rPr>
          <w:rFonts w:ascii="Arial" w:hAnsi="Arial" w:cs="Arial"/>
          <w:color w:val="000000"/>
          <w:sz w:val="28"/>
          <w:szCs w:val="28"/>
        </w:rPr>
        <w:t xml:space="preserve"> работодателей </w:t>
      </w:r>
      <w:r w:rsidR="00042468">
        <w:rPr>
          <w:rFonts w:ascii="Arial" w:hAnsi="Arial" w:cs="Arial"/>
          <w:color w:val="000000"/>
          <w:sz w:val="28"/>
          <w:szCs w:val="28"/>
        </w:rPr>
        <w:t>"</w:t>
      </w:r>
      <w:r w:rsidR="00B74DF2" w:rsidRPr="00B74DF2">
        <w:rPr>
          <w:rFonts w:ascii="Arial" w:hAnsi="Arial" w:cs="Arial"/>
          <w:color w:val="000000"/>
          <w:sz w:val="28"/>
          <w:szCs w:val="28"/>
        </w:rPr>
        <w:t>Российский Союз химиков</w:t>
      </w:r>
      <w:r w:rsidR="00042468">
        <w:rPr>
          <w:rFonts w:ascii="Arial" w:hAnsi="Arial" w:cs="Arial"/>
          <w:color w:val="000000"/>
          <w:sz w:val="28"/>
          <w:szCs w:val="28"/>
        </w:rPr>
        <w:t>"</w:t>
      </w:r>
      <w:r w:rsidRPr="007D4180">
        <w:rPr>
          <w:rFonts w:ascii="Arial" w:hAnsi="Arial" w:cs="Arial"/>
          <w:color w:val="000000"/>
          <w:sz w:val="28"/>
          <w:szCs w:val="28"/>
        </w:rPr>
        <w:t xml:space="preserve">, руководителей и </w:t>
      </w:r>
      <w:r w:rsidR="00B74DF2">
        <w:rPr>
          <w:rFonts w:ascii="Arial" w:hAnsi="Arial" w:cs="Arial"/>
          <w:color w:val="000000"/>
          <w:sz w:val="28"/>
          <w:szCs w:val="28"/>
        </w:rPr>
        <w:t>том-менеджмента</w:t>
      </w:r>
      <w:r w:rsidRPr="007D4180">
        <w:rPr>
          <w:rFonts w:ascii="Arial" w:hAnsi="Arial" w:cs="Arial"/>
          <w:color w:val="000000"/>
          <w:sz w:val="28"/>
          <w:szCs w:val="28"/>
        </w:rPr>
        <w:t xml:space="preserve"> </w:t>
      </w:r>
      <w:r w:rsidR="00B74DF2">
        <w:rPr>
          <w:rFonts w:ascii="Arial" w:hAnsi="Arial" w:cs="Arial"/>
          <w:color w:val="000000"/>
          <w:sz w:val="28"/>
          <w:szCs w:val="28"/>
        </w:rPr>
        <w:t>крупнейших в стране химических и нефтехимических и фармацевтических</w:t>
      </w:r>
      <w:r w:rsidRPr="007D4180">
        <w:rPr>
          <w:rFonts w:ascii="Arial" w:hAnsi="Arial" w:cs="Arial"/>
          <w:color w:val="000000"/>
          <w:sz w:val="28"/>
          <w:szCs w:val="28"/>
        </w:rPr>
        <w:t xml:space="preserve"> </w:t>
      </w:r>
      <w:r w:rsidR="00B74DF2">
        <w:rPr>
          <w:rFonts w:ascii="Arial" w:hAnsi="Arial" w:cs="Arial"/>
          <w:color w:val="000000"/>
          <w:sz w:val="28"/>
          <w:szCs w:val="28"/>
        </w:rPr>
        <w:t xml:space="preserve">вертикально-интегрированных </w:t>
      </w:r>
      <w:r w:rsidRPr="007D4180">
        <w:rPr>
          <w:rFonts w:ascii="Arial" w:hAnsi="Arial" w:cs="Arial"/>
          <w:color w:val="000000"/>
          <w:sz w:val="28"/>
          <w:szCs w:val="28"/>
        </w:rPr>
        <w:t>компаний</w:t>
      </w:r>
      <w:r w:rsidR="00B74DF2">
        <w:rPr>
          <w:rFonts w:ascii="Arial" w:hAnsi="Arial" w:cs="Arial"/>
          <w:color w:val="000000"/>
          <w:sz w:val="28"/>
          <w:szCs w:val="28"/>
        </w:rPr>
        <w:t xml:space="preserve">, представителей научного сообщества </w:t>
      </w:r>
      <w:r w:rsidRPr="007D4180">
        <w:rPr>
          <w:rFonts w:ascii="Arial" w:hAnsi="Arial" w:cs="Arial"/>
          <w:color w:val="000000"/>
          <w:sz w:val="28"/>
          <w:szCs w:val="28"/>
        </w:rPr>
        <w:t xml:space="preserve">рассматривались такие, например, важные проблемы для отрасли, как: </w:t>
      </w:r>
      <w:r w:rsidR="00042468">
        <w:rPr>
          <w:rFonts w:ascii="Arial" w:hAnsi="Arial" w:cs="Arial"/>
          <w:color w:val="000000"/>
          <w:sz w:val="28"/>
          <w:szCs w:val="28"/>
        </w:rPr>
        <w:t>"</w:t>
      </w:r>
      <w:r w:rsidR="004414E5" w:rsidRPr="004414E5">
        <w:rPr>
          <w:rFonts w:ascii="Arial" w:hAnsi="Arial" w:cs="Arial"/>
          <w:bCs/>
          <w:color w:val="000000"/>
          <w:sz w:val="28"/>
          <w:szCs w:val="28"/>
        </w:rPr>
        <w:t>Итоги работы химической индустрии РФ в 2020 году. Вопросы регулирования социально-трудовых отношений в организациях химической, нефтехимической и нефтеперерабатывающей отраслей промышленности</w:t>
      </w:r>
      <w:r w:rsidR="00042468">
        <w:rPr>
          <w:rFonts w:ascii="Arial" w:hAnsi="Arial" w:cs="Arial"/>
          <w:bCs/>
          <w:color w:val="000000"/>
          <w:sz w:val="28"/>
          <w:szCs w:val="28"/>
        </w:rPr>
        <w:t>"</w:t>
      </w:r>
      <w:r w:rsidR="004414E5">
        <w:rPr>
          <w:rFonts w:ascii="Arial" w:hAnsi="Arial" w:cs="Arial"/>
          <w:color w:val="000000"/>
          <w:sz w:val="28"/>
          <w:szCs w:val="28"/>
        </w:rPr>
        <w:t>,</w:t>
      </w:r>
      <w:r w:rsidRPr="007D4180">
        <w:rPr>
          <w:rFonts w:ascii="Arial" w:hAnsi="Arial" w:cs="Arial"/>
          <w:color w:val="000000"/>
          <w:sz w:val="28"/>
          <w:szCs w:val="28"/>
        </w:rPr>
        <w:t xml:space="preserve"> </w:t>
      </w:r>
      <w:r w:rsidR="00042468">
        <w:rPr>
          <w:rFonts w:ascii="Arial" w:hAnsi="Arial" w:cs="Arial"/>
          <w:color w:val="000000"/>
          <w:sz w:val="28"/>
          <w:szCs w:val="28"/>
        </w:rPr>
        <w:t>"</w:t>
      </w:r>
      <w:r w:rsidR="004414E5" w:rsidRPr="004414E5">
        <w:rPr>
          <w:rFonts w:ascii="Arial" w:hAnsi="Arial" w:cs="Arial"/>
          <w:bCs/>
          <w:color w:val="000000"/>
          <w:sz w:val="28"/>
          <w:szCs w:val="28"/>
        </w:rPr>
        <w:t>Об итогах работы в области охраны труда и здоровья работников на предприятиях химической, нефтехимической и нефтеперерабатывающей отраслей промышленности в 2021 году и мерах по ее совершенствованию</w:t>
      </w:r>
      <w:r w:rsidR="00042468">
        <w:rPr>
          <w:rFonts w:ascii="Arial" w:hAnsi="Arial" w:cs="Arial"/>
          <w:color w:val="000000"/>
          <w:sz w:val="28"/>
          <w:szCs w:val="28"/>
        </w:rPr>
        <w:t>"</w:t>
      </w:r>
      <w:r w:rsidRPr="007D4180">
        <w:rPr>
          <w:rFonts w:ascii="Arial" w:hAnsi="Arial" w:cs="Arial"/>
          <w:color w:val="000000"/>
          <w:sz w:val="28"/>
          <w:szCs w:val="28"/>
        </w:rPr>
        <w:t>,</w:t>
      </w:r>
      <w:r w:rsidR="007632A8">
        <w:rPr>
          <w:rFonts w:ascii="Arial" w:hAnsi="Arial" w:cs="Arial"/>
          <w:color w:val="000000"/>
          <w:sz w:val="28"/>
          <w:szCs w:val="28"/>
        </w:rPr>
        <w:t xml:space="preserve"> </w:t>
      </w:r>
      <w:r w:rsidR="00042468">
        <w:rPr>
          <w:rFonts w:ascii="Arial" w:hAnsi="Arial" w:cs="Arial"/>
          <w:color w:val="000000"/>
          <w:sz w:val="28"/>
          <w:szCs w:val="28"/>
        </w:rPr>
        <w:t>"</w:t>
      </w:r>
      <w:r w:rsidR="007632A8" w:rsidRPr="007632A8">
        <w:rPr>
          <w:rFonts w:ascii="Arial" w:hAnsi="Arial" w:cs="Arial"/>
          <w:bCs/>
          <w:color w:val="000000"/>
          <w:sz w:val="28"/>
          <w:szCs w:val="28"/>
        </w:rPr>
        <w:t>Об итогах работы химического комплекса РФ в 2022 г. и основных задачах его социально-экономического развития</w:t>
      </w:r>
      <w:r w:rsidR="00042468">
        <w:rPr>
          <w:rFonts w:ascii="Arial" w:hAnsi="Arial" w:cs="Arial"/>
          <w:bCs/>
          <w:color w:val="000000"/>
          <w:sz w:val="28"/>
          <w:szCs w:val="28"/>
        </w:rPr>
        <w:t>"</w:t>
      </w:r>
      <w:r w:rsidRPr="007D4180">
        <w:rPr>
          <w:rFonts w:ascii="Arial" w:hAnsi="Arial" w:cs="Arial"/>
          <w:color w:val="000000"/>
          <w:sz w:val="28"/>
          <w:szCs w:val="28"/>
        </w:rPr>
        <w:t>.</w:t>
      </w:r>
    </w:p>
    <w:p w14:paraId="076ADD2E" w14:textId="1522ECEB" w:rsidR="00C85B5D" w:rsidRPr="007D4180" w:rsidRDefault="00C85B5D" w:rsidP="00536693">
      <w:pPr>
        <w:ind w:right="-1" w:firstLine="709"/>
        <w:jc w:val="both"/>
        <w:rPr>
          <w:rFonts w:ascii="Arial" w:hAnsi="Arial" w:cs="Arial"/>
          <w:sz w:val="28"/>
          <w:szCs w:val="28"/>
        </w:rPr>
      </w:pPr>
      <w:r w:rsidRPr="007D4180">
        <w:rPr>
          <w:rFonts w:ascii="Arial" w:hAnsi="Arial" w:cs="Arial"/>
          <w:sz w:val="28"/>
          <w:szCs w:val="28"/>
        </w:rPr>
        <w:t>Председатель Профсоюза химиков России Ситнов А.В. является членом Российской трехсторонней комиссии по регулированию социально-трудовых отношений и сопредседателем Рабочей группы Комиссии в области экономической политики</w:t>
      </w:r>
      <w:r w:rsidR="001F4CD5" w:rsidRPr="007D4180">
        <w:rPr>
          <w:rFonts w:ascii="Arial" w:hAnsi="Arial" w:cs="Arial"/>
          <w:sz w:val="28"/>
          <w:szCs w:val="28"/>
        </w:rPr>
        <w:t>.</w:t>
      </w:r>
      <w:r w:rsidRPr="007D4180">
        <w:rPr>
          <w:rFonts w:ascii="Arial" w:hAnsi="Arial" w:cs="Arial"/>
          <w:sz w:val="28"/>
          <w:szCs w:val="28"/>
        </w:rPr>
        <w:t xml:space="preserve"> </w:t>
      </w:r>
      <w:r w:rsidR="001F4CD5" w:rsidRPr="007D4180">
        <w:rPr>
          <w:rFonts w:ascii="Arial" w:hAnsi="Arial" w:cs="Arial"/>
          <w:sz w:val="28"/>
          <w:szCs w:val="28"/>
        </w:rPr>
        <w:t>О</w:t>
      </w:r>
      <w:r w:rsidRPr="007D4180">
        <w:rPr>
          <w:rFonts w:ascii="Arial" w:hAnsi="Arial" w:cs="Arial"/>
          <w:sz w:val="28"/>
          <w:szCs w:val="28"/>
        </w:rPr>
        <w:t>траслево</w:t>
      </w:r>
      <w:r w:rsidR="001F4CD5" w:rsidRPr="007D4180">
        <w:rPr>
          <w:rFonts w:ascii="Arial" w:hAnsi="Arial" w:cs="Arial"/>
          <w:sz w:val="28"/>
          <w:szCs w:val="28"/>
        </w:rPr>
        <w:t>е</w:t>
      </w:r>
      <w:r w:rsidRPr="007D4180">
        <w:rPr>
          <w:rFonts w:ascii="Arial" w:hAnsi="Arial" w:cs="Arial"/>
          <w:sz w:val="28"/>
          <w:szCs w:val="28"/>
        </w:rPr>
        <w:t xml:space="preserve"> российско</w:t>
      </w:r>
      <w:r w:rsidR="001F4CD5" w:rsidRPr="007D4180">
        <w:rPr>
          <w:rFonts w:ascii="Arial" w:hAnsi="Arial" w:cs="Arial"/>
          <w:sz w:val="28"/>
          <w:szCs w:val="28"/>
        </w:rPr>
        <w:t>е</w:t>
      </w:r>
      <w:r w:rsidRPr="007D4180">
        <w:rPr>
          <w:rFonts w:ascii="Arial" w:hAnsi="Arial" w:cs="Arial"/>
          <w:sz w:val="28"/>
          <w:szCs w:val="28"/>
        </w:rPr>
        <w:t xml:space="preserve"> химическо</w:t>
      </w:r>
      <w:r w:rsidR="001F4CD5" w:rsidRPr="007D4180">
        <w:rPr>
          <w:rFonts w:ascii="Arial" w:hAnsi="Arial" w:cs="Arial"/>
          <w:sz w:val="28"/>
          <w:szCs w:val="28"/>
        </w:rPr>
        <w:t>е</w:t>
      </w:r>
      <w:r w:rsidRPr="007D4180">
        <w:rPr>
          <w:rFonts w:ascii="Arial" w:hAnsi="Arial" w:cs="Arial"/>
          <w:sz w:val="28"/>
          <w:szCs w:val="28"/>
        </w:rPr>
        <w:t xml:space="preserve"> сообществ</w:t>
      </w:r>
      <w:r w:rsidR="001F4CD5" w:rsidRPr="007D4180">
        <w:rPr>
          <w:rFonts w:ascii="Arial" w:hAnsi="Arial" w:cs="Arial"/>
          <w:sz w:val="28"/>
          <w:szCs w:val="28"/>
        </w:rPr>
        <w:t>о</w:t>
      </w:r>
      <w:r w:rsidRPr="007D4180">
        <w:rPr>
          <w:rFonts w:ascii="Arial" w:hAnsi="Arial" w:cs="Arial"/>
          <w:sz w:val="28"/>
          <w:szCs w:val="28"/>
        </w:rPr>
        <w:t xml:space="preserve"> избрало </w:t>
      </w:r>
      <w:r w:rsidR="001F4CD5" w:rsidRPr="007D4180">
        <w:rPr>
          <w:rFonts w:ascii="Arial" w:hAnsi="Arial" w:cs="Arial"/>
          <w:sz w:val="28"/>
          <w:szCs w:val="28"/>
        </w:rPr>
        <w:t>А.В. Ситнова</w:t>
      </w:r>
      <w:r w:rsidRPr="007D4180">
        <w:rPr>
          <w:rFonts w:ascii="Arial" w:hAnsi="Arial" w:cs="Arial"/>
          <w:sz w:val="28"/>
          <w:szCs w:val="28"/>
        </w:rPr>
        <w:t xml:space="preserve"> третейским судьей Третейского суда при Российском Союзе химиков.</w:t>
      </w:r>
    </w:p>
    <w:p w14:paraId="602DCD74" w14:textId="77777777" w:rsidR="00A9690A" w:rsidRDefault="00A9690A" w:rsidP="00536693">
      <w:pPr>
        <w:pStyle w:val="a8"/>
        <w:shd w:val="clear" w:color="auto" w:fill="auto"/>
        <w:spacing w:line="240" w:lineRule="auto"/>
        <w:ind w:left="40" w:right="-1" w:firstLine="700"/>
        <w:jc w:val="both"/>
        <w:rPr>
          <w:rFonts w:ascii="Arial" w:hAnsi="Arial" w:cs="Arial"/>
          <w:color w:val="000000"/>
          <w:sz w:val="28"/>
          <w:szCs w:val="28"/>
        </w:rPr>
      </w:pPr>
      <w:r w:rsidRPr="007D4180">
        <w:rPr>
          <w:rFonts w:ascii="Arial" w:hAnsi="Arial" w:cs="Arial"/>
          <w:color w:val="000000"/>
          <w:sz w:val="28"/>
          <w:szCs w:val="28"/>
        </w:rPr>
        <w:t>Все звенья отраслевого профдвижения с оптимизмом смотрят в завтрашний день, реализуя уставную цель - повышение уровня жизни членов Профсоюза, используя для этого определенные Уставом основные функции и принципы деятельности Профсоюза</w:t>
      </w:r>
      <w:r w:rsidR="00B74DF2">
        <w:rPr>
          <w:rFonts w:ascii="Arial" w:hAnsi="Arial" w:cs="Arial"/>
          <w:color w:val="000000"/>
          <w:sz w:val="28"/>
          <w:szCs w:val="28"/>
        </w:rPr>
        <w:t>.</w:t>
      </w:r>
    </w:p>
    <w:p w14:paraId="56E73909" w14:textId="77777777" w:rsidR="00B67DB8" w:rsidRDefault="00B67DB8" w:rsidP="00A351DB">
      <w:pPr>
        <w:pStyle w:val="a8"/>
        <w:ind w:left="1418" w:right="-1" w:hanging="1418"/>
        <w:jc w:val="both"/>
        <w:rPr>
          <w:rFonts w:ascii="Arial" w:hAnsi="Arial" w:cs="Arial"/>
          <w:color w:val="000000"/>
          <w:sz w:val="22"/>
          <w:szCs w:val="22"/>
        </w:rPr>
      </w:pPr>
    </w:p>
    <w:p w14:paraId="2F917AAB" w14:textId="059C43F1" w:rsidR="00B74DF2" w:rsidRPr="00A351DB" w:rsidRDefault="00A351DB" w:rsidP="00A351DB">
      <w:pPr>
        <w:pStyle w:val="a8"/>
        <w:ind w:left="1418" w:right="-1" w:hanging="1418"/>
        <w:jc w:val="both"/>
        <w:rPr>
          <w:rFonts w:ascii="Arial" w:hAnsi="Arial" w:cs="Arial"/>
          <w:color w:val="000000"/>
          <w:sz w:val="22"/>
          <w:szCs w:val="22"/>
        </w:rPr>
      </w:pPr>
      <w:r w:rsidRPr="00A351DB">
        <w:rPr>
          <w:rFonts w:ascii="Arial" w:hAnsi="Arial" w:cs="Arial"/>
          <w:color w:val="000000"/>
          <w:sz w:val="22"/>
          <w:szCs w:val="22"/>
        </w:rPr>
        <w:t xml:space="preserve">Приложение: </w:t>
      </w:r>
      <w:r>
        <w:rPr>
          <w:rFonts w:ascii="Arial" w:hAnsi="Arial" w:cs="Arial"/>
          <w:color w:val="000000"/>
          <w:sz w:val="22"/>
          <w:szCs w:val="22"/>
        </w:rPr>
        <w:t>К</w:t>
      </w:r>
      <w:r w:rsidRPr="00A351DB">
        <w:rPr>
          <w:rFonts w:ascii="Arial" w:hAnsi="Arial" w:cs="Arial"/>
          <w:color w:val="000000"/>
          <w:sz w:val="22"/>
          <w:szCs w:val="22"/>
        </w:rPr>
        <w:t>раткие сведения о создании и реорганизациях профсоюза рабочих химической промышленности</w:t>
      </w:r>
    </w:p>
    <w:sectPr w:rsidR="00B74DF2" w:rsidRPr="00A351DB" w:rsidSect="00B67938">
      <w:footerReference w:type="even" r:id="rId8"/>
      <w:footerReference w:type="default" r:id="rId9"/>
      <w:pgSz w:w="11907" w:h="16839" w:code="9"/>
      <w:pgMar w:top="851" w:right="851" w:bottom="851" w:left="1418" w:header="0" w:footer="13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4067" w14:textId="77777777" w:rsidR="002D2256" w:rsidRDefault="002D2256">
      <w:pPr>
        <w:rPr>
          <w:color w:val="auto"/>
        </w:rPr>
      </w:pPr>
      <w:r>
        <w:rPr>
          <w:color w:val="auto"/>
        </w:rPr>
        <w:separator/>
      </w:r>
    </w:p>
  </w:endnote>
  <w:endnote w:type="continuationSeparator" w:id="0">
    <w:p w14:paraId="165F48EF" w14:textId="77777777" w:rsidR="002D2256" w:rsidRDefault="002D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omic Sans MS">
    <w:panose1 w:val="030F0702030302020204"/>
    <w:charset w:val="CC"/>
    <w:family w:val="script"/>
    <w:pitch w:val="variable"/>
    <w:sig w:usb0="00000287" w:usb1="00000013" w:usb2="00000000" w:usb3="00000000" w:csb0="0000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David">
    <w:charset w:val="B1"/>
    <w:family w:val="swiss"/>
    <w:pitch w:val="variable"/>
    <w:sig w:usb0="00000803" w:usb1="00000000" w:usb2="00000000" w:usb3="00000000" w:csb0="00000021" w:csb1="00000000"/>
  </w:font>
  <w:font w:name="Sylfaen">
    <w:panose1 w:val="010A0502050306030303"/>
    <w:charset w:val="CC"/>
    <w:family w:val="roman"/>
    <w:pitch w:val="variable"/>
    <w:sig w:usb0="04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8592012"/>
      <w:docPartObj>
        <w:docPartGallery w:val="Page Numbers (Bottom of Page)"/>
        <w:docPartUnique/>
      </w:docPartObj>
    </w:sdtPr>
    <w:sdtContent>
      <w:p w14:paraId="2D31BFCB" w14:textId="02CC7F9E" w:rsidR="00A351DB" w:rsidRDefault="00A351DB">
        <w:pPr>
          <w:pStyle w:val="ac"/>
          <w:jc w:val="right"/>
        </w:pPr>
        <w:r>
          <w:fldChar w:fldCharType="begin"/>
        </w:r>
        <w:r>
          <w:instrText>PAGE   \* MERGEFORMAT</w:instrText>
        </w:r>
        <w:r>
          <w:fldChar w:fldCharType="separate"/>
        </w:r>
        <w:r>
          <w:t>2</w:t>
        </w:r>
        <w:r>
          <w:fldChar w:fldCharType="end"/>
        </w:r>
      </w:p>
    </w:sdtContent>
  </w:sdt>
  <w:p w14:paraId="0346DD58" w14:textId="77777777" w:rsidR="00A351DB" w:rsidRDefault="00A351D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957450943"/>
      <w:docPartObj>
        <w:docPartGallery w:val="Page Numbers (Bottom of Page)"/>
        <w:docPartUnique/>
      </w:docPartObj>
    </w:sdtPr>
    <w:sdtContent>
      <w:p w14:paraId="74B37165" w14:textId="115C5DD7" w:rsidR="00B67938" w:rsidRPr="00DD5B1D" w:rsidRDefault="00B67938">
        <w:pPr>
          <w:pStyle w:val="ac"/>
          <w:jc w:val="right"/>
          <w:rPr>
            <w:rFonts w:ascii="Arial" w:hAnsi="Arial" w:cs="Arial"/>
            <w:sz w:val="22"/>
            <w:szCs w:val="22"/>
          </w:rPr>
        </w:pPr>
        <w:r w:rsidRPr="00DD5B1D">
          <w:rPr>
            <w:rFonts w:ascii="Arial" w:hAnsi="Arial" w:cs="Arial"/>
            <w:sz w:val="22"/>
            <w:szCs w:val="22"/>
          </w:rPr>
          <w:fldChar w:fldCharType="begin"/>
        </w:r>
        <w:r w:rsidRPr="00DD5B1D">
          <w:rPr>
            <w:rFonts w:ascii="Arial" w:hAnsi="Arial" w:cs="Arial"/>
            <w:sz w:val="22"/>
            <w:szCs w:val="22"/>
          </w:rPr>
          <w:instrText>PAGE   \* MERGEFORMAT</w:instrText>
        </w:r>
        <w:r w:rsidRPr="00DD5B1D">
          <w:rPr>
            <w:rFonts w:ascii="Arial" w:hAnsi="Arial" w:cs="Arial"/>
            <w:sz w:val="22"/>
            <w:szCs w:val="22"/>
          </w:rPr>
          <w:fldChar w:fldCharType="separate"/>
        </w:r>
        <w:r w:rsidRPr="00DD5B1D">
          <w:rPr>
            <w:rFonts w:ascii="Arial" w:hAnsi="Arial" w:cs="Arial"/>
            <w:sz w:val="22"/>
            <w:szCs w:val="22"/>
          </w:rPr>
          <w:t>2</w:t>
        </w:r>
        <w:r w:rsidRPr="00DD5B1D">
          <w:rPr>
            <w:rFonts w:ascii="Arial" w:hAnsi="Arial" w:cs="Arial"/>
            <w:sz w:val="22"/>
            <w:szCs w:val="22"/>
          </w:rPr>
          <w:fldChar w:fldCharType="end"/>
        </w:r>
      </w:p>
    </w:sdtContent>
  </w:sdt>
  <w:p w14:paraId="2EC1F545" w14:textId="77777777" w:rsidR="00B67938" w:rsidRPr="00DD5B1D" w:rsidRDefault="00B67938">
    <w:pPr>
      <w:pStyle w:val="ac"/>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66BE" w14:textId="77777777" w:rsidR="002D2256" w:rsidRDefault="002D2256">
      <w:pPr>
        <w:rPr>
          <w:color w:val="auto"/>
        </w:rPr>
      </w:pPr>
      <w:r>
        <w:rPr>
          <w:color w:val="auto"/>
        </w:rPr>
        <w:separator/>
      </w:r>
    </w:p>
  </w:footnote>
  <w:footnote w:type="continuationSeparator" w:id="0">
    <w:p w14:paraId="3ACB6406" w14:textId="77777777" w:rsidR="002D2256" w:rsidRDefault="002D2256">
      <w:r>
        <w:continuationSeparator/>
      </w:r>
    </w:p>
  </w:footnote>
  <w:footnote w:id="1">
    <w:p w14:paraId="46BCBA43" w14:textId="77777777" w:rsidR="00C24CB7" w:rsidRDefault="00C24CB7"/>
    <w:p w14:paraId="51426565" w14:textId="77777777" w:rsidR="00280EA7" w:rsidRDefault="00280EA7">
      <w:pPr>
        <w:pStyle w:val="1"/>
        <w:shd w:val="clear" w:color="auto" w:fill="auto"/>
        <w:spacing w:line="210" w:lineRule="exact"/>
        <w:ind w:left="580"/>
      </w:pPr>
    </w:p>
  </w:footnote>
  <w:footnote w:id="2">
    <w:p w14:paraId="7B38B159" w14:textId="77777777" w:rsidR="00C24CB7" w:rsidRDefault="00C24CB7"/>
    <w:p w14:paraId="48F8A57B" w14:textId="77777777" w:rsidR="00280EA7" w:rsidRDefault="00280EA7">
      <w:pPr>
        <w:pStyle w:val="1"/>
        <w:shd w:val="clear" w:color="auto" w:fill="auto"/>
        <w:spacing w:line="210" w:lineRule="exact"/>
        <w:ind w:left="520"/>
      </w:pPr>
    </w:p>
  </w:footnote>
  <w:footnote w:id="3">
    <w:p w14:paraId="05F14D28" w14:textId="77777777" w:rsidR="00C24CB7" w:rsidRDefault="00C24CB7"/>
    <w:p w14:paraId="1529B979" w14:textId="77777777" w:rsidR="00280EA7" w:rsidRDefault="00280EA7" w:rsidP="00866822">
      <w:pPr>
        <w:pStyle w:val="1"/>
        <w:shd w:val="clear" w:color="auto" w:fill="auto"/>
        <w:spacing w:line="210" w:lineRule="exact"/>
      </w:pPr>
    </w:p>
  </w:footnote>
  <w:footnote w:id="4">
    <w:p w14:paraId="7CBD046F" w14:textId="77777777" w:rsidR="00C24CB7" w:rsidRDefault="00C24CB7"/>
    <w:p w14:paraId="7A602057" w14:textId="77777777" w:rsidR="00280EA7" w:rsidRDefault="00280EA7" w:rsidP="00866822">
      <w:pPr>
        <w:pStyle w:val="1"/>
        <w:shd w:val="clear" w:color="auto" w:fill="auto"/>
        <w:spacing w:line="210" w:lineRule="exac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rFonts w:ascii="Arial Unicode MS" w:eastAsia="Arial Unicode MS"/>
        <w:b w:val="0"/>
        <w:i w:val="0"/>
        <w:smallCaps w:val="0"/>
        <w:strike w:val="0"/>
        <w:color w:val="000000"/>
        <w:spacing w:val="0"/>
        <w:w w:val="100"/>
        <w:position w:val="0"/>
        <w:sz w:val="23"/>
        <w:u w:val="none"/>
      </w:rPr>
    </w:lvl>
    <w:lvl w:ilvl="1">
      <w:start w:val="1"/>
      <w:numFmt w:val="bullet"/>
      <w:lvlText w:val="-"/>
      <w:lvlJc w:val="left"/>
      <w:rPr>
        <w:rFonts w:ascii="Arial Unicode MS" w:eastAsia="Arial Unicode MS"/>
        <w:b w:val="0"/>
        <w:i w:val="0"/>
        <w:smallCaps w:val="0"/>
        <w:strike w:val="0"/>
        <w:color w:val="000000"/>
        <w:spacing w:val="0"/>
        <w:w w:val="100"/>
        <w:position w:val="0"/>
        <w:sz w:val="23"/>
        <w:u w:val="none"/>
      </w:rPr>
    </w:lvl>
    <w:lvl w:ilvl="2">
      <w:start w:val="1"/>
      <w:numFmt w:val="bullet"/>
      <w:lvlText w:val="-"/>
      <w:lvlJc w:val="left"/>
      <w:rPr>
        <w:rFonts w:ascii="Arial Unicode MS" w:eastAsia="Arial Unicode MS"/>
        <w:b w:val="0"/>
        <w:i w:val="0"/>
        <w:smallCaps w:val="0"/>
        <w:strike w:val="0"/>
        <w:color w:val="000000"/>
        <w:spacing w:val="0"/>
        <w:w w:val="100"/>
        <w:position w:val="0"/>
        <w:sz w:val="23"/>
        <w:u w:val="none"/>
      </w:rPr>
    </w:lvl>
    <w:lvl w:ilvl="3">
      <w:start w:val="1"/>
      <w:numFmt w:val="bullet"/>
      <w:lvlText w:val="-"/>
      <w:lvlJc w:val="left"/>
      <w:rPr>
        <w:rFonts w:ascii="Arial Unicode MS" w:eastAsia="Arial Unicode MS"/>
        <w:b w:val="0"/>
        <w:i w:val="0"/>
        <w:smallCaps w:val="0"/>
        <w:strike w:val="0"/>
        <w:color w:val="000000"/>
        <w:spacing w:val="0"/>
        <w:w w:val="100"/>
        <w:position w:val="0"/>
        <w:sz w:val="23"/>
        <w:u w:val="none"/>
      </w:rPr>
    </w:lvl>
    <w:lvl w:ilvl="4">
      <w:start w:val="1"/>
      <w:numFmt w:val="bullet"/>
      <w:lvlText w:val="-"/>
      <w:lvlJc w:val="left"/>
      <w:rPr>
        <w:rFonts w:ascii="Arial Unicode MS" w:eastAsia="Arial Unicode MS"/>
        <w:b w:val="0"/>
        <w:i w:val="0"/>
        <w:smallCaps w:val="0"/>
        <w:strike w:val="0"/>
        <w:color w:val="000000"/>
        <w:spacing w:val="0"/>
        <w:w w:val="100"/>
        <w:position w:val="0"/>
        <w:sz w:val="23"/>
        <w:u w:val="none"/>
      </w:rPr>
    </w:lvl>
    <w:lvl w:ilvl="5">
      <w:start w:val="1"/>
      <w:numFmt w:val="bullet"/>
      <w:lvlText w:val="-"/>
      <w:lvlJc w:val="left"/>
      <w:rPr>
        <w:rFonts w:ascii="Arial Unicode MS" w:eastAsia="Arial Unicode MS"/>
        <w:b w:val="0"/>
        <w:i w:val="0"/>
        <w:smallCaps w:val="0"/>
        <w:strike w:val="0"/>
        <w:color w:val="000000"/>
        <w:spacing w:val="0"/>
        <w:w w:val="100"/>
        <w:position w:val="0"/>
        <w:sz w:val="23"/>
        <w:u w:val="none"/>
      </w:rPr>
    </w:lvl>
    <w:lvl w:ilvl="6">
      <w:start w:val="1"/>
      <w:numFmt w:val="bullet"/>
      <w:lvlText w:val="-"/>
      <w:lvlJc w:val="left"/>
      <w:rPr>
        <w:rFonts w:ascii="Arial Unicode MS" w:eastAsia="Arial Unicode MS"/>
        <w:b w:val="0"/>
        <w:i w:val="0"/>
        <w:smallCaps w:val="0"/>
        <w:strike w:val="0"/>
        <w:color w:val="000000"/>
        <w:spacing w:val="0"/>
        <w:w w:val="100"/>
        <w:position w:val="0"/>
        <w:sz w:val="23"/>
        <w:u w:val="none"/>
      </w:rPr>
    </w:lvl>
    <w:lvl w:ilvl="7">
      <w:start w:val="1"/>
      <w:numFmt w:val="bullet"/>
      <w:lvlText w:val="-"/>
      <w:lvlJc w:val="left"/>
      <w:rPr>
        <w:rFonts w:ascii="Arial Unicode MS" w:eastAsia="Arial Unicode MS"/>
        <w:b w:val="0"/>
        <w:i w:val="0"/>
        <w:smallCaps w:val="0"/>
        <w:strike w:val="0"/>
        <w:color w:val="000000"/>
        <w:spacing w:val="0"/>
        <w:w w:val="100"/>
        <w:position w:val="0"/>
        <w:sz w:val="23"/>
        <w:u w:val="none"/>
      </w:rPr>
    </w:lvl>
    <w:lvl w:ilvl="8">
      <w:start w:val="1"/>
      <w:numFmt w:val="bullet"/>
      <w:lvlText w:val="-"/>
      <w:lvlJc w:val="left"/>
      <w:rPr>
        <w:rFonts w:ascii="Arial Unicode MS" w:eastAsia="Arial Unicode MS"/>
        <w:b w:val="0"/>
        <w:i w:val="0"/>
        <w:smallCaps w:val="0"/>
        <w:strike w:val="0"/>
        <w:color w:val="000000"/>
        <w:spacing w:val="0"/>
        <w:w w:val="100"/>
        <w:position w:val="0"/>
        <w:sz w:val="23"/>
        <w:u w:val="none"/>
      </w:rPr>
    </w:lvl>
  </w:abstractNum>
  <w:abstractNum w:abstractNumId="1" w15:restartNumberingAfterBreak="0">
    <w:nsid w:val="00000003"/>
    <w:multiLevelType w:val="multilevel"/>
    <w:tmpl w:val="00000002"/>
    <w:lvl w:ilvl="0">
      <w:start w:val="1"/>
      <w:numFmt w:val="bullet"/>
      <w:lvlText w:val="-"/>
      <w:lvlJc w:val="left"/>
      <w:rPr>
        <w:rFonts w:ascii="Arial Unicode MS" w:eastAsia="Arial Unicode MS"/>
        <w:b w:val="0"/>
        <w:i w:val="0"/>
        <w:smallCaps w:val="0"/>
        <w:strike w:val="0"/>
        <w:color w:val="000000"/>
        <w:spacing w:val="0"/>
        <w:w w:val="100"/>
        <w:position w:val="0"/>
        <w:sz w:val="23"/>
        <w:u w:val="none"/>
      </w:rPr>
    </w:lvl>
    <w:lvl w:ilvl="1">
      <w:start w:val="1"/>
      <w:numFmt w:val="bullet"/>
      <w:lvlText w:val="-"/>
      <w:lvlJc w:val="left"/>
      <w:rPr>
        <w:rFonts w:ascii="Arial Unicode MS" w:eastAsia="Arial Unicode MS"/>
        <w:b w:val="0"/>
        <w:i w:val="0"/>
        <w:smallCaps w:val="0"/>
        <w:strike w:val="0"/>
        <w:color w:val="000000"/>
        <w:spacing w:val="0"/>
        <w:w w:val="100"/>
        <w:position w:val="0"/>
        <w:sz w:val="23"/>
        <w:u w:val="none"/>
      </w:rPr>
    </w:lvl>
    <w:lvl w:ilvl="2">
      <w:start w:val="1"/>
      <w:numFmt w:val="bullet"/>
      <w:lvlText w:val="-"/>
      <w:lvlJc w:val="left"/>
      <w:rPr>
        <w:rFonts w:ascii="Arial Unicode MS" w:eastAsia="Arial Unicode MS"/>
        <w:b w:val="0"/>
        <w:i w:val="0"/>
        <w:smallCaps w:val="0"/>
        <w:strike w:val="0"/>
        <w:color w:val="000000"/>
        <w:spacing w:val="0"/>
        <w:w w:val="100"/>
        <w:position w:val="0"/>
        <w:sz w:val="23"/>
        <w:u w:val="none"/>
      </w:rPr>
    </w:lvl>
    <w:lvl w:ilvl="3">
      <w:start w:val="1"/>
      <w:numFmt w:val="bullet"/>
      <w:lvlText w:val="-"/>
      <w:lvlJc w:val="left"/>
      <w:rPr>
        <w:rFonts w:ascii="Arial Unicode MS" w:eastAsia="Arial Unicode MS"/>
        <w:b w:val="0"/>
        <w:i w:val="0"/>
        <w:smallCaps w:val="0"/>
        <w:strike w:val="0"/>
        <w:color w:val="000000"/>
        <w:spacing w:val="0"/>
        <w:w w:val="100"/>
        <w:position w:val="0"/>
        <w:sz w:val="23"/>
        <w:u w:val="none"/>
      </w:rPr>
    </w:lvl>
    <w:lvl w:ilvl="4">
      <w:start w:val="1"/>
      <w:numFmt w:val="bullet"/>
      <w:lvlText w:val="-"/>
      <w:lvlJc w:val="left"/>
      <w:rPr>
        <w:rFonts w:ascii="Arial Unicode MS" w:eastAsia="Arial Unicode MS"/>
        <w:b w:val="0"/>
        <w:i w:val="0"/>
        <w:smallCaps w:val="0"/>
        <w:strike w:val="0"/>
        <w:color w:val="000000"/>
        <w:spacing w:val="0"/>
        <w:w w:val="100"/>
        <w:position w:val="0"/>
        <w:sz w:val="23"/>
        <w:u w:val="none"/>
      </w:rPr>
    </w:lvl>
    <w:lvl w:ilvl="5">
      <w:start w:val="1"/>
      <w:numFmt w:val="bullet"/>
      <w:lvlText w:val="-"/>
      <w:lvlJc w:val="left"/>
      <w:rPr>
        <w:rFonts w:ascii="Arial Unicode MS" w:eastAsia="Arial Unicode MS"/>
        <w:b w:val="0"/>
        <w:i w:val="0"/>
        <w:smallCaps w:val="0"/>
        <w:strike w:val="0"/>
        <w:color w:val="000000"/>
        <w:spacing w:val="0"/>
        <w:w w:val="100"/>
        <w:position w:val="0"/>
        <w:sz w:val="23"/>
        <w:u w:val="none"/>
      </w:rPr>
    </w:lvl>
    <w:lvl w:ilvl="6">
      <w:start w:val="1"/>
      <w:numFmt w:val="bullet"/>
      <w:lvlText w:val="-"/>
      <w:lvlJc w:val="left"/>
      <w:rPr>
        <w:rFonts w:ascii="Arial Unicode MS" w:eastAsia="Arial Unicode MS"/>
        <w:b w:val="0"/>
        <w:i w:val="0"/>
        <w:smallCaps w:val="0"/>
        <w:strike w:val="0"/>
        <w:color w:val="000000"/>
        <w:spacing w:val="0"/>
        <w:w w:val="100"/>
        <w:position w:val="0"/>
        <w:sz w:val="23"/>
        <w:u w:val="none"/>
      </w:rPr>
    </w:lvl>
    <w:lvl w:ilvl="7">
      <w:start w:val="1"/>
      <w:numFmt w:val="bullet"/>
      <w:lvlText w:val="-"/>
      <w:lvlJc w:val="left"/>
      <w:rPr>
        <w:rFonts w:ascii="Arial Unicode MS" w:eastAsia="Arial Unicode MS"/>
        <w:b w:val="0"/>
        <w:i w:val="0"/>
        <w:smallCaps w:val="0"/>
        <w:strike w:val="0"/>
        <w:color w:val="000000"/>
        <w:spacing w:val="0"/>
        <w:w w:val="100"/>
        <w:position w:val="0"/>
        <w:sz w:val="23"/>
        <w:u w:val="none"/>
      </w:rPr>
    </w:lvl>
    <w:lvl w:ilvl="8">
      <w:start w:val="1"/>
      <w:numFmt w:val="bullet"/>
      <w:lvlText w:val="-"/>
      <w:lvlJc w:val="left"/>
      <w:rPr>
        <w:rFonts w:ascii="Arial Unicode MS" w:eastAsia="Arial Unicode MS"/>
        <w:b w:val="0"/>
        <w:i w:val="0"/>
        <w:smallCaps w:val="0"/>
        <w:strike w:val="0"/>
        <w:color w:val="000000"/>
        <w:spacing w:val="0"/>
        <w:w w:val="100"/>
        <w:position w:val="0"/>
        <w:sz w:val="23"/>
        <w:u w:val="none"/>
      </w:rPr>
    </w:lvl>
  </w:abstractNum>
  <w:abstractNum w:abstractNumId="2" w15:restartNumberingAfterBreak="0">
    <w:nsid w:val="00000005"/>
    <w:multiLevelType w:val="multilevel"/>
    <w:tmpl w:val="00000004"/>
    <w:lvl w:ilvl="0">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1">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2">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3">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4">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5">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6">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7">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lvl w:ilvl="8">
      <w:start w:val="13"/>
      <w:numFmt w:val="decimal"/>
      <w:lvlText w:val="%1"/>
      <w:lvlJc w:val="left"/>
      <w:rPr>
        <w:rFonts w:ascii="Arial Unicode MS" w:eastAsia="Arial Unicode MS" w:cs="Arial Unicode MS"/>
        <w:b w:val="0"/>
        <w:bCs w:val="0"/>
        <w:i w:val="0"/>
        <w:iCs w:val="0"/>
        <w:smallCaps w:val="0"/>
        <w:strike w:val="0"/>
        <w:color w:val="000000"/>
        <w:spacing w:val="0"/>
        <w:w w:val="100"/>
        <w:position w:val="0"/>
        <w:sz w:val="15"/>
        <w:szCs w:val="15"/>
        <w:u w:val="none"/>
        <w:vertAlign w:val="superscript"/>
      </w:rPr>
    </w:lvl>
  </w:abstractNum>
  <w:abstractNum w:abstractNumId="3" w15:restartNumberingAfterBreak="0">
    <w:nsid w:val="00000007"/>
    <w:multiLevelType w:val="multilevel"/>
    <w:tmpl w:val="00000006"/>
    <w:lvl w:ilvl="0">
      <w:start w:val="1"/>
      <w:numFmt w:val="bullet"/>
      <w:lvlText w:val="-"/>
      <w:lvlJc w:val="left"/>
      <w:rPr>
        <w:rFonts w:ascii="Arial Unicode MS" w:eastAsia="Arial Unicode MS"/>
        <w:b w:val="0"/>
        <w:i w:val="0"/>
        <w:smallCaps w:val="0"/>
        <w:strike w:val="0"/>
        <w:color w:val="000000"/>
        <w:spacing w:val="0"/>
        <w:w w:val="100"/>
        <w:position w:val="0"/>
        <w:sz w:val="23"/>
        <w:u w:val="none"/>
      </w:rPr>
    </w:lvl>
    <w:lvl w:ilvl="1">
      <w:start w:val="1"/>
      <w:numFmt w:val="bullet"/>
      <w:lvlText w:val="-"/>
      <w:lvlJc w:val="left"/>
      <w:rPr>
        <w:rFonts w:ascii="Arial Unicode MS" w:eastAsia="Arial Unicode MS"/>
        <w:b w:val="0"/>
        <w:i w:val="0"/>
        <w:smallCaps w:val="0"/>
        <w:strike w:val="0"/>
        <w:color w:val="000000"/>
        <w:spacing w:val="0"/>
        <w:w w:val="100"/>
        <w:position w:val="0"/>
        <w:sz w:val="23"/>
        <w:u w:val="none"/>
      </w:rPr>
    </w:lvl>
    <w:lvl w:ilvl="2">
      <w:start w:val="1"/>
      <w:numFmt w:val="bullet"/>
      <w:lvlText w:val="-"/>
      <w:lvlJc w:val="left"/>
      <w:rPr>
        <w:rFonts w:ascii="Arial Unicode MS" w:eastAsia="Arial Unicode MS"/>
        <w:b w:val="0"/>
        <w:i w:val="0"/>
        <w:smallCaps w:val="0"/>
        <w:strike w:val="0"/>
        <w:color w:val="000000"/>
        <w:spacing w:val="0"/>
        <w:w w:val="100"/>
        <w:position w:val="0"/>
        <w:sz w:val="23"/>
        <w:u w:val="none"/>
      </w:rPr>
    </w:lvl>
    <w:lvl w:ilvl="3">
      <w:start w:val="1"/>
      <w:numFmt w:val="bullet"/>
      <w:lvlText w:val="-"/>
      <w:lvlJc w:val="left"/>
      <w:rPr>
        <w:rFonts w:ascii="Arial Unicode MS" w:eastAsia="Arial Unicode MS"/>
        <w:b w:val="0"/>
        <w:i w:val="0"/>
        <w:smallCaps w:val="0"/>
        <w:strike w:val="0"/>
        <w:color w:val="000000"/>
        <w:spacing w:val="0"/>
        <w:w w:val="100"/>
        <w:position w:val="0"/>
        <w:sz w:val="23"/>
        <w:u w:val="none"/>
      </w:rPr>
    </w:lvl>
    <w:lvl w:ilvl="4">
      <w:start w:val="1"/>
      <w:numFmt w:val="bullet"/>
      <w:lvlText w:val="-"/>
      <w:lvlJc w:val="left"/>
      <w:rPr>
        <w:rFonts w:ascii="Arial Unicode MS" w:eastAsia="Arial Unicode MS"/>
        <w:b w:val="0"/>
        <w:i w:val="0"/>
        <w:smallCaps w:val="0"/>
        <w:strike w:val="0"/>
        <w:color w:val="000000"/>
        <w:spacing w:val="0"/>
        <w:w w:val="100"/>
        <w:position w:val="0"/>
        <w:sz w:val="23"/>
        <w:u w:val="none"/>
      </w:rPr>
    </w:lvl>
    <w:lvl w:ilvl="5">
      <w:start w:val="1"/>
      <w:numFmt w:val="bullet"/>
      <w:lvlText w:val="-"/>
      <w:lvlJc w:val="left"/>
      <w:rPr>
        <w:rFonts w:ascii="Arial Unicode MS" w:eastAsia="Arial Unicode MS"/>
        <w:b w:val="0"/>
        <w:i w:val="0"/>
        <w:smallCaps w:val="0"/>
        <w:strike w:val="0"/>
        <w:color w:val="000000"/>
        <w:spacing w:val="0"/>
        <w:w w:val="100"/>
        <w:position w:val="0"/>
        <w:sz w:val="23"/>
        <w:u w:val="none"/>
      </w:rPr>
    </w:lvl>
    <w:lvl w:ilvl="6">
      <w:start w:val="1"/>
      <w:numFmt w:val="bullet"/>
      <w:lvlText w:val="-"/>
      <w:lvlJc w:val="left"/>
      <w:rPr>
        <w:rFonts w:ascii="Arial Unicode MS" w:eastAsia="Arial Unicode MS"/>
        <w:b w:val="0"/>
        <w:i w:val="0"/>
        <w:smallCaps w:val="0"/>
        <w:strike w:val="0"/>
        <w:color w:val="000000"/>
        <w:spacing w:val="0"/>
        <w:w w:val="100"/>
        <w:position w:val="0"/>
        <w:sz w:val="23"/>
        <w:u w:val="none"/>
      </w:rPr>
    </w:lvl>
    <w:lvl w:ilvl="7">
      <w:start w:val="1"/>
      <w:numFmt w:val="bullet"/>
      <w:lvlText w:val="-"/>
      <w:lvlJc w:val="left"/>
      <w:rPr>
        <w:rFonts w:ascii="Arial Unicode MS" w:eastAsia="Arial Unicode MS"/>
        <w:b w:val="0"/>
        <w:i w:val="0"/>
        <w:smallCaps w:val="0"/>
        <w:strike w:val="0"/>
        <w:color w:val="000000"/>
        <w:spacing w:val="0"/>
        <w:w w:val="100"/>
        <w:position w:val="0"/>
        <w:sz w:val="23"/>
        <w:u w:val="none"/>
      </w:rPr>
    </w:lvl>
    <w:lvl w:ilvl="8">
      <w:start w:val="1"/>
      <w:numFmt w:val="bullet"/>
      <w:lvlText w:val="-"/>
      <w:lvlJc w:val="left"/>
      <w:rPr>
        <w:rFonts w:ascii="Arial Unicode MS" w:eastAsia="Arial Unicode MS"/>
        <w:b w:val="0"/>
        <w:i w:val="0"/>
        <w:smallCaps w:val="0"/>
        <w:strike w:val="0"/>
        <w:color w:val="000000"/>
        <w:spacing w:val="0"/>
        <w:w w:val="100"/>
        <w:position w:val="0"/>
        <w:sz w:val="23"/>
        <w:u w:val="none"/>
      </w:rPr>
    </w:lvl>
  </w:abstractNum>
  <w:abstractNum w:abstractNumId="4" w15:restartNumberingAfterBreak="0">
    <w:nsid w:val="00000009"/>
    <w:multiLevelType w:val="multilevel"/>
    <w:tmpl w:val="00000008"/>
    <w:lvl w:ilvl="0">
      <w:start w:val="1"/>
      <w:numFmt w:val="bullet"/>
      <w:lvlText w:val="-"/>
      <w:lvlJc w:val="left"/>
      <w:rPr>
        <w:rFonts w:ascii="Arial Unicode MS" w:eastAsia="Arial Unicode MS"/>
        <w:b w:val="0"/>
        <w:i w:val="0"/>
        <w:smallCaps w:val="0"/>
        <w:strike w:val="0"/>
        <w:color w:val="000000"/>
        <w:spacing w:val="0"/>
        <w:w w:val="100"/>
        <w:position w:val="0"/>
        <w:sz w:val="23"/>
        <w:u w:val="none"/>
      </w:rPr>
    </w:lvl>
    <w:lvl w:ilvl="1">
      <w:start w:val="1"/>
      <w:numFmt w:val="bullet"/>
      <w:lvlText w:val="-"/>
      <w:lvlJc w:val="left"/>
      <w:rPr>
        <w:rFonts w:ascii="Arial Unicode MS" w:eastAsia="Arial Unicode MS"/>
        <w:b w:val="0"/>
        <w:i w:val="0"/>
        <w:smallCaps w:val="0"/>
        <w:strike w:val="0"/>
        <w:color w:val="000000"/>
        <w:spacing w:val="0"/>
        <w:w w:val="100"/>
        <w:position w:val="0"/>
        <w:sz w:val="23"/>
        <w:u w:val="none"/>
      </w:rPr>
    </w:lvl>
    <w:lvl w:ilvl="2">
      <w:start w:val="1"/>
      <w:numFmt w:val="bullet"/>
      <w:lvlText w:val="-"/>
      <w:lvlJc w:val="left"/>
      <w:rPr>
        <w:rFonts w:ascii="Arial Unicode MS" w:eastAsia="Arial Unicode MS"/>
        <w:b w:val="0"/>
        <w:i w:val="0"/>
        <w:smallCaps w:val="0"/>
        <w:strike w:val="0"/>
        <w:color w:val="000000"/>
        <w:spacing w:val="0"/>
        <w:w w:val="100"/>
        <w:position w:val="0"/>
        <w:sz w:val="23"/>
        <w:u w:val="none"/>
      </w:rPr>
    </w:lvl>
    <w:lvl w:ilvl="3">
      <w:start w:val="1"/>
      <w:numFmt w:val="bullet"/>
      <w:lvlText w:val="-"/>
      <w:lvlJc w:val="left"/>
      <w:rPr>
        <w:rFonts w:ascii="Arial Unicode MS" w:eastAsia="Arial Unicode MS"/>
        <w:b w:val="0"/>
        <w:i w:val="0"/>
        <w:smallCaps w:val="0"/>
        <w:strike w:val="0"/>
        <w:color w:val="000000"/>
        <w:spacing w:val="0"/>
        <w:w w:val="100"/>
        <w:position w:val="0"/>
        <w:sz w:val="23"/>
        <w:u w:val="none"/>
      </w:rPr>
    </w:lvl>
    <w:lvl w:ilvl="4">
      <w:start w:val="1"/>
      <w:numFmt w:val="bullet"/>
      <w:lvlText w:val="-"/>
      <w:lvlJc w:val="left"/>
      <w:rPr>
        <w:rFonts w:ascii="Arial Unicode MS" w:eastAsia="Arial Unicode MS"/>
        <w:b w:val="0"/>
        <w:i w:val="0"/>
        <w:smallCaps w:val="0"/>
        <w:strike w:val="0"/>
        <w:color w:val="000000"/>
        <w:spacing w:val="0"/>
        <w:w w:val="100"/>
        <w:position w:val="0"/>
        <w:sz w:val="23"/>
        <w:u w:val="none"/>
      </w:rPr>
    </w:lvl>
    <w:lvl w:ilvl="5">
      <w:start w:val="1"/>
      <w:numFmt w:val="bullet"/>
      <w:lvlText w:val="-"/>
      <w:lvlJc w:val="left"/>
      <w:rPr>
        <w:rFonts w:ascii="Arial Unicode MS" w:eastAsia="Arial Unicode MS"/>
        <w:b w:val="0"/>
        <w:i w:val="0"/>
        <w:smallCaps w:val="0"/>
        <w:strike w:val="0"/>
        <w:color w:val="000000"/>
        <w:spacing w:val="0"/>
        <w:w w:val="100"/>
        <w:position w:val="0"/>
        <w:sz w:val="23"/>
        <w:u w:val="none"/>
      </w:rPr>
    </w:lvl>
    <w:lvl w:ilvl="6">
      <w:start w:val="1"/>
      <w:numFmt w:val="bullet"/>
      <w:lvlText w:val="-"/>
      <w:lvlJc w:val="left"/>
      <w:rPr>
        <w:rFonts w:ascii="Arial Unicode MS" w:eastAsia="Arial Unicode MS"/>
        <w:b w:val="0"/>
        <w:i w:val="0"/>
        <w:smallCaps w:val="0"/>
        <w:strike w:val="0"/>
        <w:color w:val="000000"/>
        <w:spacing w:val="0"/>
        <w:w w:val="100"/>
        <w:position w:val="0"/>
        <w:sz w:val="23"/>
        <w:u w:val="none"/>
      </w:rPr>
    </w:lvl>
    <w:lvl w:ilvl="7">
      <w:start w:val="1"/>
      <w:numFmt w:val="bullet"/>
      <w:lvlText w:val="-"/>
      <w:lvlJc w:val="left"/>
      <w:rPr>
        <w:rFonts w:ascii="Arial Unicode MS" w:eastAsia="Arial Unicode MS"/>
        <w:b w:val="0"/>
        <w:i w:val="0"/>
        <w:smallCaps w:val="0"/>
        <w:strike w:val="0"/>
        <w:color w:val="000000"/>
        <w:spacing w:val="0"/>
        <w:w w:val="100"/>
        <w:position w:val="0"/>
        <w:sz w:val="23"/>
        <w:u w:val="none"/>
      </w:rPr>
    </w:lvl>
    <w:lvl w:ilvl="8">
      <w:start w:val="1"/>
      <w:numFmt w:val="bullet"/>
      <w:lvlText w:val="-"/>
      <w:lvlJc w:val="left"/>
      <w:rPr>
        <w:rFonts w:ascii="Arial Unicode MS" w:eastAsia="Arial Unicode MS"/>
        <w:b w:val="0"/>
        <w:i w:val="0"/>
        <w:smallCaps w:val="0"/>
        <w:strike w:val="0"/>
        <w:color w:val="000000"/>
        <w:spacing w:val="0"/>
        <w:w w:val="100"/>
        <w:position w:val="0"/>
        <w:sz w:val="23"/>
        <w:u w:val="none"/>
      </w:rPr>
    </w:lvl>
  </w:abstractNum>
  <w:abstractNum w:abstractNumId="5" w15:restartNumberingAfterBreak="0">
    <w:nsid w:val="0000000B"/>
    <w:multiLevelType w:val="multilevel"/>
    <w:tmpl w:val="0000000A"/>
    <w:lvl w:ilvl="0">
      <w:start w:val="1"/>
      <w:numFmt w:val="bullet"/>
      <w:lvlText w:val="-"/>
      <w:lvlJc w:val="left"/>
      <w:rPr>
        <w:rFonts w:ascii="Arial Unicode MS" w:eastAsia="Arial Unicode MS"/>
        <w:b w:val="0"/>
        <w:i w:val="0"/>
        <w:smallCaps w:val="0"/>
        <w:strike w:val="0"/>
        <w:color w:val="000000"/>
        <w:spacing w:val="0"/>
        <w:w w:val="100"/>
        <w:position w:val="0"/>
        <w:sz w:val="23"/>
        <w:u w:val="none"/>
      </w:rPr>
    </w:lvl>
    <w:lvl w:ilvl="1">
      <w:start w:val="1"/>
      <w:numFmt w:val="bullet"/>
      <w:lvlText w:val="-"/>
      <w:lvlJc w:val="left"/>
      <w:rPr>
        <w:rFonts w:ascii="Arial Unicode MS" w:eastAsia="Arial Unicode MS"/>
        <w:b w:val="0"/>
        <w:i w:val="0"/>
        <w:smallCaps w:val="0"/>
        <w:strike w:val="0"/>
        <w:color w:val="000000"/>
        <w:spacing w:val="0"/>
        <w:w w:val="100"/>
        <w:position w:val="0"/>
        <w:sz w:val="23"/>
        <w:u w:val="none"/>
      </w:rPr>
    </w:lvl>
    <w:lvl w:ilvl="2">
      <w:start w:val="1"/>
      <w:numFmt w:val="bullet"/>
      <w:lvlText w:val="-"/>
      <w:lvlJc w:val="left"/>
      <w:rPr>
        <w:rFonts w:ascii="Arial Unicode MS" w:eastAsia="Arial Unicode MS"/>
        <w:b w:val="0"/>
        <w:i w:val="0"/>
        <w:smallCaps w:val="0"/>
        <w:strike w:val="0"/>
        <w:color w:val="000000"/>
        <w:spacing w:val="0"/>
        <w:w w:val="100"/>
        <w:position w:val="0"/>
        <w:sz w:val="23"/>
        <w:u w:val="none"/>
      </w:rPr>
    </w:lvl>
    <w:lvl w:ilvl="3">
      <w:start w:val="1"/>
      <w:numFmt w:val="bullet"/>
      <w:lvlText w:val="-"/>
      <w:lvlJc w:val="left"/>
      <w:rPr>
        <w:rFonts w:ascii="Arial Unicode MS" w:eastAsia="Arial Unicode MS"/>
        <w:b w:val="0"/>
        <w:i w:val="0"/>
        <w:smallCaps w:val="0"/>
        <w:strike w:val="0"/>
        <w:color w:val="000000"/>
        <w:spacing w:val="0"/>
        <w:w w:val="100"/>
        <w:position w:val="0"/>
        <w:sz w:val="23"/>
        <w:u w:val="none"/>
      </w:rPr>
    </w:lvl>
    <w:lvl w:ilvl="4">
      <w:start w:val="1"/>
      <w:numFmt w:val="bullet"/>
      <w:lvlText w:val="-"/>
      <w:lvlJc w:val="left"/>
      <w:rPr>
        <w:rFonts w:ascii="Arial Unicode MS" w:eastAsia="Arial Unicode MS"/>
        <w:b w:val="0"/>
        <w:i w:val="0"/>
        <w:smallCaps w:val="0"/>
        <w:strike w:val="0"/>
        <w:color w:val="000000"/>
        <w:spacing w:val="0"/>
        <w:w w:val="100"/>
        <w:position w:val="0"/>
        <w:sz w:val="23"/>
        <w:u w:val="none"/>
      </w:rPr>
    </w:lvl>
    <w:lvl w:ilvl="5">
      <w:start w:val="1"/>
      <w:numFmt w:val="bullet"/>
      <w:lvlText w:val="-"/>
      <w:lvlJc w:val="left"/>
      <w:rPr>
        <w:rFonts w:ascii="Arial Unicode MS" w:eastAsia="Arial Unicode MS"/>
        <w:b w:val="0"/>
        <w:i w:val="0"/>
        <w:smallCaps w:val="0"/>
        <w:strike w:val="0"/>
        <w:color w:val="000000"/>
        <w:spacing w:val="0"/>
        <w:w w:val="100"/>
        <w:position w:val="0"/>
        <w:sz w:val="23"/>
        <w:u w:val="none"/>
      </w:rPr>
    </w:lvl>
    <w:lvl w:ilvl="6">
      <w:start w:val="1"/>
      <w:numFmt w:val="bullet"/>
      <w:lvlText w:val="-"/>
      <w:lvlJc w:val="left"/>
      <w:rPr>
        <w:rFonts w:ascii="Arial Unicode MS" w:eastAsia="Arial Unicode MS"/>
        <w:b w:val="0"/>
        <w:i w:val="0"/>
        <w:smallCaps w:val="0"/>
        <w:strike w:val="0"/>
        <w:color w:val="000000"/>
        <w:spacing w:val="0"/>
        <w:w w:val="100"/>
        <w:position w:val="0"/>
        <w:sz w:val="23"/>
        <w:u w:val="none"/>
      </w:rPr>
    </w:lvl>
    <w:lvl w:ilvl="7">
      <w:start w:val="1"/>
      <w:numFmt w:val="bullet"/>
      <w:lvlText w:val="-"/>
      <w:lvlJc w:val="left"/>
      <w:rPr>
        <w:rFonts w:ascii="Arial Unicode MS" w:eastAsia="Arial Unicode MS"/>
        <w:b w:val="0"/>
        <w:i w:val="0"/>
        <w:smallCaps w:val="0"/>
        <w:strike w:val="0"/>
        <w:color w:val="000000"/>
        <w:spacing w:val="0"/>
        <w:w w:val="100"/>
        <w:position w:val="0"/>
        <w:sz w:val="23"/>
        <w:u w:val="none"/>
      </w:rPr>
    </w:lvl>
    <w:lvl w:ilvl="8">
      <w:start w:val="1"/>
      <w:numFmt w:val="bullet"/>
      <w:lvlText w:val="-"/>
      <w:lvlJc w:val="left"/>
      <w:rPr>
        <w:rFonts w:ascii="Arial Unicode MS" w:eastAsia="Arial Unicode MS"/>
        <w:b w:val="0"/>
        <w:i w:val="0"/>
        <w:smallCaps w:val="0"/>
        <w:strike w:val="0"/>
        <w:color w:val="000000"/>
        <w:spacing w:val="0"/>
        <w:w w:val="100"/>
        <w:position w:val="0"/>
        <w:sz w:val="23"/>
        <w:u w:val="none"/>
      </w:rPr>
    </w:lvl>
  </w:abstractNum>
  <w:abstractNum w:abstractNumId="6" w15:restartNumberingAfterBreak="0">
    <w:nsid w:val="0000000D"/>
    <w:multiLevelType w:val="multilevel"/>
    <w:tmpl w:val="0000000C"/>
    <w:lvl w:ilvl="0">
      <w:start w:val="1"/>
      <w:numFmt w:val="bullet"/>
      <w:lvlText w:val="-"/>
      <w:lvlJc w:val="left"/>
      <w:rPr>
        <w:rFonts w:ascii="Arial Unicode MS" w:eastAsia="Arial Unicode MS"/>
        <w:b w:val="0"/>
        <w:i w:val="0"/>
        <w:smallCaps w:val="0"/>
        <w:strike w:val="0"/>
        <w:color w:val="000000"/>
        <w:spacing w:val="0"/>
        <w:w w:val="100"/>
        <w:position w:val="0"/>
        <w:sz w:val="23"/>
        <w:u w:val="none"/>
      </w:rPr>
    </w:lvl>
    <w:lvl w:ilvl="1">
      <w:start w:val="1"/>
      <w:numFmt w:val="bullet"/>
      <w:lvlText w:val="-"/>
      <w:lvlJc w:val="left"/>
      <w:rPr>
        <w:rFonts w:ascii="Arial Unicode MS" w:eastAsia="Arial Unicode MS"/>
        <w:b w:val="0"/>
        <w:i w:val="0"/>
        <w:smallCaps w:val="0"/>
        <w:strike w:val="0"/>
        <w:color w:val="000000"/>
        <w:spacing w:val="0"/>
        <w:w w:val="100"/>
        <w:position w:val="0"/>
        <w:sz w:val="23"/>
        <w:u w:val="none"/>
      </w:rPr>
    </w:lvl>
    <w:lvl w:ilvl="2">
      <w:start w:val="1"/>
      <w:numFmt w:val="bullet"/>
      <w:lvlText w:val="-"/>
      <w:lvlJc w:val="left"/>
      <w:rPr>
        <w:rFonts w:ascii="Arial Unicode MS" w:eastAsia="Arial Unicode MS"/>
        <w:b w:val="0"/>
        <w:i w:val="0"/>
        <w:smallCaps w:val="0"/>
        <w:strike w:val="0"/>
        <w:color w:val="000000"/>
        <w:spacing w:val="0"/>
        <w:w w:val="100"/>
        <w:position w:val="0"/>
        <w:sz w:val="23"/>
        <w:u w:val="none"/>
      </w:rPr>
    </w:lvl>
    <w:lvl w:ilvl="3">
      <w:start w:val="1"/>
      <w:numFmt w:val="bullet"/>
      <w:lvlText w:val="-"/>
      <w:lvlJc w:val="left"/>
      <w:rPr>
        <w:rFonts w:ascii="Arial Unicode MS" w:eastAsia="Arial Unicode MS"/>
        <w:b w:val="0"/>
        <w:i w:val="0"/>
        <w:smallCaps w:val="0"/>
        <w:strike w:val="0"/>
        <w:color w:val="000000"/>
        <w:spacing w:val="0"/>
        <w:w w:val="100"/>
        <w:position w:val="0"/>
        <w:sz w:val="23"/>
        <w:u w:val="none"/>
      </w:rPr>
    </w:lvl>
    <w:lvl w:ilvl="4">
      <w:start w:val="1"/>
      <w:numFmt w:val="bullet"/>
      <w:lvlText w:val="-"/>
      <w:lvlJc w:val="left"/>
      <w:rPr>
        <w:rFonts w:ascii="Arial Unicode MS" w:eastAsia="Arial Unicode MS"/>
        <w:b w:val="0"/>
        <w:i w:val="0"/>
        <w:smallCaps w:val="0"/>
        <w:strike w:val="0"/>
        <w:color w:val="000000"/>
        <w:spacing w:val="0"/>
        <w:w w:val="100"/>
        <w:position w:val="0"/>
        <w:sz w:val="23"/>
        <w:u w:val="none"/>
      </w:rPr>
    </w:lvl>
    <w:lvl w:ilvl="5">
      <w:start w:val="1"/>
      <w:numFmt w:val="bullet"/>
      <w:lvlText w:val="-"/>
      <w:lvlJc w:val="left"/>
      <w:rPr>
        <w:rFonts w:ascii="Arial Unicode MS" w:eastAsia="Arial Unicode MS"/>
        <w:b w:val="0"/>
        <w:i w:val="0"/>
        <w:smallCaps w:val="0"/>
        <w:strike w:val="0"/>
        <w:color w:val="000000"/>
        <w:spacing w:val="0"/>
        <w:w w:val="100"/>
        <w:position w:val="0"/>
        <w:sz w:val="23"/>
        <w:u w:val="none"/>
      </w:rPr>
    </w:lvl>
    <w:lvl w:ilvl="6">
      <w:start w:val="1"/>
      <w:numFmt w:val="bullet"/>
      <w:lvlText w:val="-"/>
      <w:lvlJc w:val="left"/>
      <w:rPr>
        <w:rFonts w:ascii="Arial Unicode MS" w:eastAsia="Arial Unicode MS"/>
        <w:b w:val="0"/>
        <w:i w:val="0"/>
        <w:smallCaps w:val="0"/>
        <w:strike w:val="0"/>
        <w:color w:val="000000"/>
        <w:spacing w:val="0"/>
        <w:w w:val="100"/>
        <w:position w:val="0"/>
        <w:sz w:val="23"/>
        <w:u w:val="none"/>
      </w:rPr>
    </w:lvl>
    <w:lvl w:ilvl="7">
      <w:start w:val="1"/>
      <w:numFmt w:val="bullet"/>
      <w:lvlText w:val="-"/>
      <w:lvlJc w:val="left"/>
      <w:rPr>
        <w:rFonts w:ascii="Arial Unicode MS" w:eastAsia="Arial Unicode MS"/>
        <w:b w:val="0"/>
        <w:i w:val="0"/>
        <w:smallCaps w:val="0"/>
        <w:strike w:val="0"/>
        <w:color w:val="000000"/>
        <w:spacing w:val="0"/>
        <w:w w:val="100"/>
        <w:position w:val="0"/>
        <w:sz w:val="23"/>
        <w:u w:val="none"/>
      </w:rPr>
    </w:lvl>
    <w:lvl w:ilvl="8">
      <w:start w:val="1"/>
      <w:numFmt w:val="bullet"/>
      <w:lvlText w:val="-"/>
      <w:lvlJc w:val="left"/>
      <w:rPr>
        <w:rFonts w:ascii="Arial Unicode MS" w:eastAsia="Arial Unicode MS"/>
        <w:b w:val="0"/>
        <w:i w:val="0"/>
        <w:smallCaps w:val="0"/>
        <w:strike w:val="0"/>
        <w:color w:val="000000"/>
        <w:spacing w:val="0"/>
        <w:w w:val="100"/>
        <w:position w:val="0"/>
        <w:sz w:val="23"/>
        <w:u w:val="none"/>
      </w:rPr>
    </w:lvl>
  </w:abstractNum>
  <w:abstractNum w:abstractNumId="7" w15:restartNumberingAfterBreak="0">
    <w:nsid w:val="0000000F"/>
    <w:multiLevelType w:val="multilevel"/>
    <w:tmpl w:val="0000000E"/>
    <w:lvl w:ilvl="0">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1">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2">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3">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4">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5">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6">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7">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lvl w:ilvl="8">
      <w:start w:val="1"/>
      <w:numFmt w:val="upperLetter"/>
      <w:lvlText w:val="%1."/>
      <w:lvlJc w:val="left"/>
      <w:rPr>
        <w:rFonts w:ascii="Arial Unicode MS" w:eastAsia="Arial Unicode MS" w:cs="Arial Unicode MS"/>
        <w:b w:val="0"/>
        <w:bCs w:val="0"/>
        <w:i w:val="0"/>
        <w:iCs w:val="0"/>
        <w:smallCaps w:val="0"/>
        <w:strike w:val="0"/>
        <w:color w:val="000000"/>
        <w:spacing w:val="0"/>
        <w:w w:val="100"/>
        <w:position w:val="0"/>
        <w:sz w:val="24"/>
        <w:szCs w:val="24"/>
        <w:u w:val="none"/>
      </w:rPr>
    </w:lvl>
  </w:abstractNum>
  <w:abstractNum w:abstractNumId="8" w15:restartNumberingAfterBreak="0">
    <w:nsid w:val="00000011"/>
    <w:multiLevelType w:val="multilevel"/>
    <w:tmpl w:val="00000010"/>
    <w:lvl w:ilvl="0">
      <w:start w:val="1"/>
      <w:numFmt w:val="bullet"/>
      <w:lvlText w:val="-"/>
      <w:lvlJc w:val="left"/>
      <w:rPr>
        <w:rFonts w:ascii="Arial Unicode MS" w:eastAsia="Arial Unicode MS"/>
        <w:b w:val="0"/>
        <w:i w:val="0"/>
        <w:smallCaps w:val="0"/>
        <w:strike w:val="0"/>
        <w:color w:val="000000"/>
        <w:spacing w:val="0"/>
        <w:w w:val="100"/>
        <w:position w:val="0"/>
        <w:sz w:val="24"/>
        <w:u w:val="none"/>
      </w:rPr>
    </w:lvl>
    <w:lvl w:ilvl="1">
      <w:start w:val="1"/>
      <w:numFmt w:val="bullet"/>
      <w:lvlText w:val="-"/>
      <w:lvlJc w:val="left"/>
      <w:rPr>
        <w:rFonts w:ascii="Arial Unicode MS" w:eastAsia="Arial Unicode MS"/>
        <w:b w:val="0"/>
        <w:i w:val="0"/>
        <w:smallCaps w:val="0"/>
        <w:strike w:val="0"/>
        <w:color w:val="000000"/>
        <w:spacing w:val="0"/>
        <w:w w:val="100"/>
        <w:position w:val="0"/>
        <w:sz w:val="24"/>
        <w:u w:val="none"/>
      </w:rPr>
    </w:lvl>
    <w:lvl w:ilvl="2">
      <w:start w:val="1"/>
      <w:numFmt w:val="bullet"/>
      <w:lvlText w:val="-"/>
      <w:lvlJc w:val="left"/>
      <w:rPr>
        <w:rFonts w:ascii="Arial Unicode MS" w:eastAsia="Arial Unicode MS"/>
        <w:b w:val="0"/>
        <w:i w:val="0"/>
        <w:smallCaps w:val="0"/>
        <w:strike w:val="0"/>
        <w:color w:val="000000"/>
        <w:spacing w:val="0"/>
        <w:w w:val="100"/>
        <w:position w:val="0"/>
        <w:sz w:val="24"/>
        <w:u w:val="none"/>
      </w:rPr>
    </w:lvl>
    <w:lvl w:ilvl="3">
      <w:start w:val="1"/>
      <w:numFmt w:val="bullet"/>
      <w:lvlText w:val="-"/>
      <w:lvlJc w:val="left"/>
      <w:rPr>
        <w:rFonts w:ascii="Arial Unicode MS" w:eastAsia="Arial Unicode MS"/>
        <w:b w:val="0"/>
        <w:i w:val="0"/>
        <w:smallCaps w:val="0"/>
        <w:strike w:val="0"/>
        <w:color w:val="000000"/>
        <w:spacing w:val="0"/>
        <w:w w:val="100"/>
        <w:position w:val="0"/>
        <w:sz w:val="24"/>
        <w:u w:val="none"/>
      </w:rPr>
    </w:lvl>
    <w:lvl w:ilvl="4">
      <w:start w:val="1"/>
      <w:numFmt w:val="bullet"/>
      <w:lvlText w:val="-"/>
      <w:lvlJc w:val="left"/>
      <w:rPr>
        <w:rFonts w:ascii="Arial Unicode MS" w:eastAsia="Arial Unicode MS"/>
        <w:b w:val="0"/>
        <w:i w:val="0"/>
        <w:smallCaps w:val="0"/>
        <w:strike w:val="0"/>
        <w:color w:val="000000"/>
        <w:spacing w:val="0"/>
        <w:w w:val="100"/>
        <w:position w:val="0"/>
        <w:sz w:val="24"/>
        <w:u w:val="none"/>
      </w:rPr>
    </w:lvl>
    <w:lvl w:ilvl="5">
      <w:start w:val="1"/>
      <w:numFmt w:val="bullet"/>
      <w:lvlText w:val="-"/>
      <w:lvlJc w:val="left"/>
      <w:rPr>
        <w:rFonts w:ascii="Arial Unicode MS" w:eastAsia="Arial Unicode MS"/>
        <w:b w:val="0"/>
        <w:i w:val="0"/>
        <w:smallCaps w:val="0"/>
        <w:strike w:val="0"/>
        <w:color w:val="000000"/>
        <w:spacing w:val="0"/>
        <w:w w:val="100"/>
        <w:position w:val="0"/>
        <w:sz w:val="24"/>
        <w:u w:val="none"/>
      </w:rPr>
    </w:lvl>
    <w:lvl w:ilvl="6">
      <w:start w:val="1"/>
      <w:numFmt w:val="bullet"/>
      <w:lvlText w:val="-"/>
      <w:lvlJc w:val="left"/>
      <w:rPr>
        <w:rFonts w:ascii="Arial Unicode MS" w:eastAsia="Arial Unicode MS"/>
        <w:b w:val="0"/>
        <w:i w:val="0"/>
        <w:smallCaps w:val="0"/>
        <w:strike w:val="0"/>
        <w:color w:val="000000"/>
        <w:spacing w:val="0"/>
        <w:w w:val="100"/>
        <w:position w:val="0"/>
        <w:sz w:val="24"/>
        <w:u w:val="none"/>
      </w:rPr>
    </w:lvl>
    <w:lvl w:ilvl="7">
      <w:start w:val="1"/>
      <w:numFmt w:val="bullet"/>
      <w:lvlText w:val="-"/>
      <w:lvlJc w:val="left"/>
      <w:rPr>
        <w:rFonts w:ascii="Arial Unicode MS" w:eastAsia="Arial Unicode MS"/>
        <w:b w:val="0"/>
        <w:i w:val="0"/>
        <w:smallCaps w:val="0"/>
        <w:strike w:val="0"/>
        <w:color w:val="000000"/>
        <w:spacing w:val="0"/>
        <w:w w:val="100"/>
        <w:position w:val="0"/>
        <w:sz w:val="24"/>
        <w:u w:val="none"/>
      </w:rPr>
    </w:lvl>
    <w:lvl w:ilvl="8">
      <w:start w:val="1"/>
      <w:numFmt w:val="bullet"/>
      <w:lvlText w:val="-"/>
      <w:lvlJc w:val="left"/>
      <w:rPr>
        <w:rFonts w:ascii="Arial Unicode MS" w:eastAsia="Arial Unicode MS"/>
        <w:b w:val="0"/>
        <w:i w:val="0"/>
        <w:smallCaps w:val="0"/>
        <w:strike w:val="0"/>
        <w:color w:val="000000"/>
        <w:spacing w:val="0"/>
        <w:w w:val="100"/>
        <w:position w:val="0"/>
        <w:sz w:val="24"/>
        <w:u w:val="none"/>
      </w:rPr>
    </w:lvl>
  </w:abstractNum>
  <w:abstractNum w:abstractNumId="9" w15:restartNumberingAfterBreak="0">
    <w:nsid w:val="203D0A92"/>
    <w:multiLevelType w:val="hybridMultilevel"/>
    <w:tmpl w:val="8D684684"/>
    <w:lvl w:ilvl="0" w:tplc="66368DB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2F639E5"/>
    <w:multiLevelType w:val="hybridMultilevel"/>
    <w:tmpl w:val="E10AE6BE"/>
    <w:lvl w:ilvl="0" w:tplc="061CC4B8">
      <w:start w:val="1"/>
      <w:numFmt w:val="bullet"/>
      <w:lvlText w:val="-"/>
      <w:lvlJc w:val="left"/>
      <w:pPr>
        <w:ind w:left="720" w:hanging="360"/>
      </w:pPr>
      <w:rPr>
        <w:rFonts w:ascii="Arial" w:hAnsi="Arial" w:hint="default"/>
        <w:sz w:val="2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FC4C77"/>
    <w:multiLevelType w:val="hybridMultilevel"/>
    <w:tmpl w:val="8D42C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1155F5"/>
    <w:multiLevelType w:val="hybridMultilevel"/>
    <w:tmpl w:val="B35C75BC"/>
    <w:lvl w:ilvl="0" w:tplc="36B65D06">
      <w:start w:val="1"/>
      <w:numFmt w:val="bullet"/>
      <w:lvlText w:val="‒"/>
      <w:lvlJc w:val="left"/>
      <w:pPr>
        <w:ind w:left="720" w:hanging="360"/>
      </w:pPr>
      <w:rPr>
        <w:rFonts w:ascii="Arial" w:hAnsi="Arial" w:hint="default"/>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505D51"/>
    <w:multiLevelType w:val="hybridMultilevel"/>
    <w:tmpl w:val="8BCE018A"/>
    <w:lvl w:ilvl="0" w:tplc="061CC4B8">
      <w:start w:val="1"/>
      <w:numFmt w:val="bullet"/>
      <w:lvlText w:val="-"/>
      <w:lvlJc w:val="left"/>
      <w:pPr>
        <w:ind w:left="720" w:hanging="360"/>
      </w:pPr>
      <w:rPr>
        <w:rFonts w:ascii="Arial" w:hAnsi="Arial" w:hint="default"/>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52131349">
    <w:abstractNumId w:val="0"/>
  </w:num>
  <w:num w:numId="2" w16cid:durableId="1837695694">
    <w:abstractNumId w:val="1"/>
  </w:num>
  <w:num w:numId="3" w16cid:durableId="1114668109">
    <w:abstractNumId w:val="2"/>
  </w:num>
  <w:num w:numId="4" w16cid:durableId="1726756199">
    <w:abstractNumId w:val="3"/>
  </w:num>
  <w:num w:numId="5" w16cid:durableId="1978533564">
    <w:abstractNumId w:val="4"/>
  </w:num>
  <w:num w:numId="6" w16cid:durableId="322783707">
    <w:abstractNumId w:val="5"/>
  </w:num>
  <w:num w:numId="7" w16cid:durableId="365378197">
    <w:abstractNumId w:val="6"/>
  </w:num>
  <w:num w:numId="8" w16cid:durableId="426459782">
    <w:abstractNumId w:val="7"/>
  </w:num>
  <w:num w:numId="9" w16cid:durableId="1427194715">
    <w:abstractNumId w:val="8"/>
  </w:num>
  <w:num w:numId="10" w16cid:durableId="1165320573">
    <w:abstractNumId w:val="11"/>
  </w:num>
  <w:num w:numId="11" w16cid:durableId="1096905489">
    <w:abstractNumId w:val="9"/>
  </w:num>
  <w:num w:numId="12" w16cid:durableId="26758687">
    <w:abstractNumId w:val="12"/>
  </w:num>
  <w:num w:numId="13" w16cid:durableId="1122921034">
    <w:abstractNumId w:val="10"/>
  </w:num>
  <w:num w:numId="14" w16cid:durableId="21075767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20E"/>
    <w:rsid w:val="00041924"/>
    <w:rsid w:val="00042468"/>
    <w:rsid w:val="00047BA9"/>
    <w:rsid w:val="0006479E"/>
    <w:rsid w:val="00075BFE"/>
    <w:rsid w:val="0009189E"/>
    <w:rsid w:val="000C332A"/>
    <w:rsid w:val="000D4766"/>
    <w:rsid w:val="000F7883"/>
    <w:rsid w:val="0010425D"/>
    <w:rsid w:val="00167404"/>
    <w:rsid w:val="001F4CD5"/>
    <w:rsid w:val="00212254"/>
    <w:rsid w:val="00220164"/>
    <w:rsid w:val="00280EA7"/>
    <w:rsid w:val="002B2FD4"/>
    <w:rsid w:val="002D2256"/>
    <w:rsid w:val="002D4B98"/>
    <w:rsid w:val="003051E6"/>
    <w:rsid w:val="00310F57"/>
    <w:rsid w:val="0032287F"/>
    <w:rsid w:val="00327B89"/>
    <w:rsid w:val="00340A4E"/>
    <w:rsid w:val="003C29BC"/>
    <w:rsid w:val="004414E5"/>
    <w:rsid w:val="00447768"/>
    <w:rsid w:val="0047294F"/>
    <w:rsid w:val="004E1EBA"/>
    <w:rsid w:val="00536693"/>
    <w:rsid w:val="005508B3"/>
    <w:rsid w:val="005810C3"/>
    <w:rsid w:val="00585A19"/>
    <w:rsid w:val="005C69BB"/>
    <w:rsid w:val="006844F5"/>
    <w:rsid w:val="006D4C50"/>
    <w:rsid w:val="007032FC"/>
    <w:rsid w:val="007317D8"/>
    <w:rsid w:val="007500AD"/>
    <w:rsid w:val="007632A8"/>
    <w:rsid w:val="007D4180"/>
    <w:rsid w:val="007F332E"/>
    <w:rsid w:val="007F43D9"/>
    <w:rsid w:val="008249E9"/>
    <w:rsid w:val="00834E2D"/>
    <w:rsid w:val="008512F4"/>
    <w:rsid w:val="00866822"/>
    <w:rsid w:val="00871FA0"/>
    <w:rsid w:val="00911CFE"/>
    <w:rsid w:val="00926278"/>
    <w:rsid w:val="009D7368"/>
    <w:rsid w:val="00A17312"/>
    <w:rsid w:val="00A351DB"/>
    <w:rsid w:val="00A5528C"/>
    <w:rsid w:val="00A76674"/>
    <w:rsid w:val="00A9690A"/>
    <w:rsid w:val="00AD16BB"/>
    <w:rsid w:val="00B05F0A"/>
    <w:rsid w:val="00B67938"/>
    <w:rsid w:val="00B67DB8"/>
    <w:rsid w:val="00B74DF2"/>
    <w:rsid w:val="00C151A7"/>
    <w:rsid w:val="00C24CB7"/>
    <w:rsid w:val="00C435B0"/>
    <w:rsid w:val="00C505E2"/>
    <w:rsid w:val="00C83DDE"/>
    <w:rsid w:val="00C85B5D"/>
    <w:rsid w:val="00CD5961"/>
    <w:rsid w:val="00CF35DE"/>
    <w:rsid w:val="00CF3FD5"/>
    <w:rsid w:val="00D859CD"/>
    <w:rsid w:val="00D9460F"/>
    <w:rsid w:val="00DD5B1D"/>
    <w:rsid w:val="00DE000D"/>
    <w:rsid w:val="00DF020E"/>
    <w:rsid w:val="00ED0590"/>
    <w:rsid w:val="00EE0E2D"/>
    <w:rsid w:val="00F6242B"/>
    <w:rsid w:val="00FE0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8E274"/>
  <w14:defaultImageDpi w14:val="0"/>
  <w15:chartTrackingRefBased/>
  <w15:docId w15:val="{A6058A10-B24F-4840-ADDA-D427DF98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Times New Roman" w:hAnsi="Courier New" w:cs="Courier New"/>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rFonts w:cs="Times New Roman"/>
      <w:color w:val="0066CC"/>
      <w:u w:val="single"/>
    </w:rPr>
  </w:style>
  <w:style w:type="character" w:customStyle="1" w:styleId="a4">
    <w:name w:val="Сноска_"/>
    <w:link w:val="1"/>
    <w:uiPriority w:val="99"/>
    <w:locked/>
    <w:rPr>
      <w:rFonts w:ascii="Arial Unicode MS" w:eastAsia="Arial Unicode MS" w:cs="Arial Unicode MS"/>
      <w:sz w:val="21"/>
      <w:szCs w:val="21"/>
      <w:u w:val="none"/>
    </w:rPr>
  </w:style>
  <w:style w:type="character" w:customStyle="1" w:styleId="a5">
    <w:name w:val="Сноска"/>
    <w:uiPriority w:val="99"/>
  </w:style>
  <w:style w:type="character" w:customStyle="1" w:styleId="6">
    <w:name w:val="Сноска6"/>
    <w:uiPriority w:val="99"/>
  </w:style>
  <w:style w:type="character" w:customStyle="1" w:styleId="5">
    <w:name w:val="Сноска5"/>
    <w:uiPriority w:val="99"/>
  </w:style>
  <w:style w:type="character" w:customStyle="1" w:styleId="4">
    <w:name w:val="Сноска4"/>
    <w:uiPriority w:val="99"/>
  </w:style>
  <w:style w:type="character" w:customStyle="1" w:styleId="3">
    <w:name w:val="Сноска3"/>
    <w:uiPriority w:val="99"/>
  </w:style>
  <w:style w:type="character" w:customStyle="1" w:styleId="2">
    <w:name w:val="Сноска2"/>
    <w:uiPriority w:val="99"/>
  </w:style>
  <w:style w:type="character" w:customStyle="1" w:styleId="30">
    <w:name w:val="Основной текст (3)_"/>
    <w:link w:val="31"/>
    <w:uiPriority w:val="99"/>
    <w:locked/>
    <w:rPr>
      <w:rFonts w:ascii="Arial Unicode MS" w:eastAsia="Arial Unicode MS" w:cs="Arial Unicode MS"/>
      <w:sz w:val="23"/>
      <w:szCs w:val="23"/>
      <w:u w:val="none"/>
    </w:rPr>
  </w:style>
  <w:style w:type="character" w:customStyle="1" w:styleId="32">
    <w:name w:val="Основной текст (3)"/>
    <w:uiPriority w:val="99"/>
  </w:style>
  <w:style w:type="character" w:customStyle="1" w:styleId="a6">
    <w:name w:val="Колонтитул_"/>
    <w:link w:val="10"/>
    <w:uiPriority w:val="99"/>
    <w:locked/>
    <w:rPr>
      <w:rFonts w:ascii="Arial Unicode MS" w:eastAsia="Arial Unicode MS" w:cs="Arial Unicode MS"/>
      <w:u w:val="none"/>
      <w:lang w:val="en-US" w:eastAsia="en-US"/>
    </w:rPr>
  </w:style>
  <w:style w:type="character" w:customStyle="1" w:styleId="a7">
    <w:name w:val="Колонтитул"/>
    <w:uiPriority w:val="99"/>
  </w:style>
  <w:style w:type="character" w:customStyle="1" w:styleId="20">
    <w:name w:val="Основной текст (2)_"/>
    <w:link w:val="21"/>
    <w:uiPriority w:val="99"/>
    <w:locked/>
    <w:rPr>
      <w:rFonts w:ascii="Arial Unicode MS" w:eastAsia="Arial Unicode MS" w:cs="Arial Unicode MS"/>
      <w:sz w:val="28"/>
      <w:szCs w:val="28"/>
      <w:u w:val="none"/>
    </w:rPr>
  </w:style>
  <w:style w:type="character" w:customStyle="1" w:styleId="11">
    <w:name w:val="Основной текст Знак1"/>
    <w:link w:val="a8"/>
    <w:uiPriority w:val="99"/>
    <w:locked/>
    <w:rPr>
      <w:rFonts w:ascii="Arial Unicode MS" w:eastAsia="Arial Unicode MS" w:cs="Arial Unicode MS"/>
      <w:u w:val="none"/>
    </w:rPr>
  </w:style>
  <w:style w:type="paragraph" w:styleId="a8">
    <w:name w:val="Body Text"/>
    <w:basedOn w:val="a"/>
    <w:link w:val="11"/>
    <w:uiPriority w:val="99"/>
    <w:pPr>
      <w:shd w:val="clear" w:color="auto" w:fill="FFFFFF"/>
      <w:spacing w:line="317" w:lineRule="exact"/>
    </w:pPr>
    <w:rPr>
      <w:rFonts w:ascii="Arial Unicode MS" w:eastAsia="Arial Unicode MS" w:cs="Arial Unicode MS"/>
      <w:color w:val="auto"/>
    </w:rPr>
  </w:style>
  <w:style w:type="character" w:customStyle="1" w:styleId="a9">
    <w:name w:val="Основной текст Знак"/>
    <w:uiPriority w:val="99"/>
    <w:semiHidden/>
    <w:rPr>
      <w:color w:val="000000"/>
    </w:rPr>
  </w:style>
  <w:style w:type="character" w:customStyle="1" w:styleId="50">
    <w:name w:val="Основной текст Знак5"/>
    <w:uiPriority w:val="99"/>
    <w:semiHidden/>
    <w:rPr>
      <w:rFonts w:cs="Times New Roman"/>
      <w:color w:val="000000"/>
    </w:rPr>
  </w:style>
  <w:style w:type="character" w:customStyle="1" w:styleId="40">
    <w:name w:val="Основной текст Знак4"/>
    <w:uiPriority w:val="99"/>
    <w:semiHidden/>
    <w:rPr>
      <w:rFonts w:cs="Times New Roman"/>
      <w:color w:val="000000"/>
    </w:rPr>
  </w:style>
  <w:style w:type="character" w:customStyle="1" w:styleId="33">
    <w:name w:val="Основной текст Знак3"/>
    <w:uiPriority w:val="99"/>
    <w:semiHidden/>
    <w:rPr>
      <w:rFonts w:cs="Times New Roman"/>
      <w:color w:val="000000"/>
    </w:rPr>
  </w:style>
  <w:style w:type="character" w:customStyle="1" w:styleId="22">
    <w:name w:val="Основной текст Знак2"/>
    <w:uiPriority w:val="99"/>
    <w:semiHidden/>
    <w:rPr>
      <w:rFonts w:cs="Courier New"/>
      <w:color w:val="000000"/>
    </w:rPr>
  </w:style>
  <w:style w:type="character" w:customStyle="1" w:styleId="31pt">
    <w:name w:val="Основной текст (3) + Интервал 1 pt"/>
    <w:uiPriority w:val="99"/>
    <w:rPr>
      <w:rFonts w:ascii="Arial Unicode MS" w:eastAsia="Arial Unicode MS" w:cs="Arial Unicode MS"/>
      <w:spacing w:val="30"/>
      <w:sz w:val="23"/>
      <w:szCs w:val="23"/>
      <w:u w:val="none"/>
    </w:rPr>
  </w:style>
  <w:style w:type="character" w:customStyle="1" w:styleId="4Exact">
    <w:name w:val="Основной текст (4) Exact"/>
    <w:link w:val="41"/>
    <w:uiPriority w:val="99"/>
    <w:locked/>
    <w:rPr>
      <w:rFonts w:ascii="Arial Unicode MS" w:eastAsia="Arial Unicode MS" w:cs="Arial Unicode MS"/>
      <w:sz w:val="72"/>
      <w:szCs w:val="72"/>
      <w:u w:val="none"/>
    </w:rPr>
  </w:style>
  <w:style w:type="character" w:customStyle="1" w:styleId="5Exact">
    <w:name w:val="Основной текст (5) Exact"/>
    <w:link w:val="51"/>
    <w:uiPriority w:val="99"/>
    <w:locked/>
    <w:rPr>
      <w:rFonts w:ascii="Tahoma" w:hAnsi="Tahoma" w:cs="Tahoma"/>
      <w:sz w:val="26"/>
      <w:szCs w:val="26"/>
      <w:u w:val="none"/>
    </w:rPr>
  </w:style>
  <w:style w:type="character" w:customStyle="1" w:styleId="36">
    <w:name w:val="Основной текст (3)6"/>
    <w:uiPriority w:val="99"/>
  </w:style>
  <w:style w:type="character" w:customStyle="1" w:styleId="35">
    <w:name w:val="Основной текст (3)5"/>
    <w:uiPriority w:val="99"/>
  </w:style>
  <w:style w:type="character" w:customStyle="1" w:styleId="3ArialNarrow">
    <w:name w:val="Основной текст (3) + Arial Narrow"/>
    <w:aliases w:val="16 pt"/>
    <w:uiPriority w:val="99"/>
    <w:rPr>
      <w:rFonts w:ascii="Arial Narrow" w:eastAsia="Arial Unicode MS" w:hAnsi="Arial Narrow" w:cs="Arial Narrow"/>
      <w:sz w:val="32"/>
      <w:szCs w:val="32"/>
      <w:u w:val="none"/>
    </w:rPr>
  </w:style>
  <w:style w:type="character" w:customStyle="1" w:styleId="34">
    <w:name w:val="Основной текст (3)4"/>
    <w:uiPriority w:val="99"/>
  </w:style>
  <w:style w:type="character" w:customStyle="1" w:styleId="Garamond">
    <w:name w:val="Колонтитул + Garamond"/>
    <w:aliases w:val="4 pt"/>
    <w:uiPriority w:val="99"/>
    <w:rPr>
      <w:rFonts w:ascii="Garamond" w:eastAsia="Arial Unicode MS" w:hAnsi="Garamond" w:cs="Garamond"/>
      <w:sz w:val="8"/>
      <w:szCs w:val="8"/>
      <w:u w:val="none"/>
      <w:lang w:val="en-US" w:eastAsia="en-US"/>
    </w:rPr>
  </w:style>
  <w:style w:type="character" w:customStyle="1" w:styleId="60">
    <w:name w:val="Основной текст (6)_"/>
    <w:link w:val="61"/>
    <w:uiPriority w:val="99"/>
    <w:locked/>
    <w:rPr>
      <w:rFonts w:ascii="Bookman Old Style" w:hAnsi="Bookman Old Style" w:cs="Bookman Old Style"/>
      <w:sz w:val="16"/>
      <w:szCs w:val="16"/>
      <w:u w:val="none"/>
    </w:rPr>
  </w:style>
  <w:style w:type="character" w:customStyle="1" w:styleId="23">
    <w:name w:val="Колонтитул (2)_"/>
    <w:link w:val="24"/>
    <w:uiPriority w:val="99"/>
    <w:locked/>
    <w:rPr>
      <w:rFonts w:ascii="Garamond" w:hAnsi="Garamond" w:cs="Garamond"/>
      <w:sz w:val="8"/>
      <w:szCs w:val="8"/>
      <w:u w:val="none"/>
    </w:rPr>
  </w:style>
  <w:style w:type="character" w:customStyle="1" w:styleId="2ArialUnicodeMS">
    <w:name w:val="Колонтитул (2) + Arial Unicode MS"/>
    <w:aliases w:val="12 pt"/>
    <w:uiPriority w:val="99"/>
    <w:rPr>
      <w:rFonts w:ascii="Arial Unicode MS" w:eastAsia="Arial Unicode MS" w:hAnsi="Garamond" w:cs="Arial Unicode MS"/>
      <w:sz w:val="24"/>
      <w:szCs w:val="24"/>
      <w:u w:val="none"/>
    </w:rPr>
  </w:style>
  <w:style w:type="character" w:customStyle="1" w:styleId="39pt">
    <w:name w:val="Основной текст (3) + 9 pt"/>
    <w:uiPriority w:val="99"/>
    <w:rPr>
      <w:rFonts w:ascii="Arial Unicode MS" w:eastAsia="Arial Unicode MS" w:cs="Arial Unicode MS"/>
      <w:sz w:val="18"/>
      <w:szCs w:val="18"/>
      <w:u w:val="none"/>
    </w:rPr>
  </w:style>
  <w:style w:type="character" w:customStyle="1" w:styleId="7">
    <w:name w:val="Основной текст (7)_"/>
    <w:link w:val="71"/>
    <w:uiPriority w:val="99"/>
    <w:locked/>
    <w:rPr>
      <w:rFonts w:ascii="Arial Unicode MS" w:eastAsia="Arial Unicode MS" w:cs="Arial Unicode MS"/>
      <w:sz w:val="21"/>
      <w:szCs w:val="21"/>
      <w:u w:val="none"/>
    </w:rPr>
  </w:style>
  <w:style w:type="character" w:customStyle="1" w:styleId="8">
    <w:name w:val="Основной текст (8)_"/>
    <w:link w:val="80"/>
    <w:uiPriority w:val="99"/>
    <w:locked/>
    <w:rPr>
      <w:rFonts w:ascii="Arial Unicode MS" w:eastAsia="Arial Unicode MS" w:cs="Arial Unicode MS"/>
      <w:w w:val="200"/>
      <w:sz w:val="15"/>
      <w:szCs w:val="15"/>
      <w:u w:val="none"/>
    </w:rPr>
  </w:style>
  <w:style w:type="character" w:customStyle="1" w:styleId="8100">
    <w:name w:val="Основной текст (8) + Масштаб 100%"/>
    <w:uiPriority w:val="99"/>
    <w:rPr>
      <w:rFonts w:ascii="Arial Unicode MS" w:eastAsia="Arial Unicode MS" w:cs="Arial Unicode MS"/>
      <w:w w:val="100"/>
      <w:sz w:val="15"/>
      <w:szCs w:val="15"/>
      <w:u w:val="none"/>
    </w:rPr>
  </w:style>
  <w:style w:type="character" w:customStyle="1" w:styleId="10Exact">
    <w:name w:val="Основной текст (10) Exact"/>
    <w:link w:val="100"/>
    <w:uiPriority w:val="99"/>
    <w:locked/>
    <w:rPr>
      <w:rFonts w:ascii="Impact" w:hAnsi="Impact" w:cs="Impact"/>
      <w:sz w:val="15"/>
      <w:szCs w:val="15"/>
      <w:u w:val="none"/>
    </w:rPr>
  </w:style>
  <w:style w:type="character" w:customStyle="1" w:styleId="70">
    <w:name w:val="Основной текст (7)"/>
    <w:uiPriority w:val="99"/>
  </w:style>
  <w:style w:type="character" w:customStyle="1" w:styleId="78">
    <w:name w:val="Основной текст (7)8"/>
    <w:uiPriority w:val="99"/>
  </w:style>
  <w:style w:type="character" w:customStyle="1" w:styleId="9">
    <w:name w:val="Основной текст (9)_"/>
    <w:link w:val="90"/>
    <w:uiPriority w:val="99"/>
    <w:locked/>
    <w:rPr>
      <w:rFonts w:ascii="Arial Unicode MS" w:eastAsia="Arial Unicode MS" w:cs="Arial Unicode MS"/>
      <w:spacing w:val="10"/>
      <w:sz w:val="15"/>
      <w:szCs w:val="15"/>
      <w:u w:val="none"/>
    </w:rPr>
  </w:style>
  <w:style w:type="character" w:customStyle="1" w:styleId="77">
    <w:name w:val="Основной текст (7)7"/>
    <w:uiPriority w:val="99"/>
  </w:style>
  <w:style w:type="character" w:customStyle="1" w:styleId="7Exact">
    <w:name w:val="Основной текст (7) Exact"/>
    <w:uiPriority w:val="99"/>
    <w:rPr>
      <w:rFonts w:ascii="Arial Unicode MS" w:eastAsia="Arial Unicode MS" w:cs="Arial Unicode MS"/>
      <w:spacing w:val="1"/>
      <w:sz w:val="20"/>
      <w:szCs w:val="20"/>
      <w:u w:val="none"/>
    </w:rPr>
  </w:style>
  <w:style w:type="character" w:customStyle="1" w:styleId="70ptExact">
    <w:name w:val="Основной текст (7) + Интервал 0 pt Exact"/>
    <w:uiPriority w:val="99"/>
    <w:rPr>
      <w:rFonts w:ascii="Arial Unicode MS" w:eastAsia="Arial Unicode MS" w:cs="Arial Unicode MS"/>
      <w:spacing w:val="7"/>
      <w:sz w:val="20"/>
      <w:szCs w:val="20"/>
      <w:u w:val="none"/>
    </w:rPr>
  </w:style>
  <w:style w:type="character" w:customStyle="1" w:styleId="11Exact">
    <w:name w:val="Основной текст (11) Exact"/>
    <w:uiPriority w:val="99"/>
    <w:rPr>
      <w:rFonts w:ascii="Arial Unicode MS" w:eastAsia="Arial Unicode MS" w:cs="Arial Unicode MS"/>
      <w:sz w:val="13"/>
      <w:szCs w:val="13"/>
      <w:u w:val="none"/>
    </w:rPr>
  </w:style>
  <w:style w:type="character" w:customStyle="1" w:styleId="110ptExact">
    <w:name w:val="Основной текст (11) + Интервал 0 pt Exact"/>
    <w:uiPriority w:val="99"/>
    <w:rPr>
      <w:rFonts w:ascii="Arial Unicode MS" w:eastAsia="Arial Unicode MS" w:cs="Arial Unicode MS"/>
      <w:color w:val="000000"/>
      <w:spacing w:val="8"/>
      <w:w w:val="100"/>
      <w:position w:val="0"/>
      <w:sz w:val="13"/>
      <w:szCs w:val="13"/>
      <w:u w:val="none"/>
    </w:rPr>
  </w:style>
  <w:style w:type="character" w:customStyle="1" w:styleId="13Exact">
    <w:name w:val="Основной текст (13) Exact"/>
    <w:link w:val="13"/>
    <w:uiPriority w:val="99"/>
    <w:locked/>
    <w:rPr>
      <w:rFonts w:ascii="Comic Sans MS" w:hAnsi="Comic Sans MS" w:cs="Comic Sans MS"/>
      <w:b/>
      <w:bCs/>
      <w:sz w:val="60"/>
      <w:szCs w:val="60"/>
      <w:u w:val="none"/>
    </w:rPr>
  </w:style>
  <w:style w:type="character" w:customStyle="1" w:styleId="14Exact">
    <w:name w:val="Основной текст (14) Exact"/>
    <w:link w:val="14"/>
    <w:uiPriority w:val="99"/>
    <w:locked/>
    <w:rPr>
      <w:rFonts w:ascii="Segoe UI" w:hAnsi="Segoe UI" w:cs="Segoe UI"/>
      <w:b/>
      <w:bCs/>
      <w:sz w:val="74"/>
      <w:szCs w:val="74"/>
      <w:u w:val="none"/>
      <w:lang w:val="en-US" w:eastAsia="en-US"/>
    </w:rPr>
  </w:style>
  <w:style w:type="character" w:customStyle="1" w:styleId="70ptExact2">
    <w:name w:val="Основной текст (7) + Интервал 0 pt Exact2"/>
    <w:uiPriority w:val="99"/>
    <w:rPr>
      <w:rFonts w:ascii="Arial Unicode MS" w:eastAsia="Arial Unicode MS" w:cs="Arial Unicode MS"/>
      <w:spacing w:val="4"/>
      <w:sz w:val="20"/>
      <w:szCs w:val="20"/>
      <w:u w:val="none"/>
    </w:rPr>
  </w:style>
  <w:style w:type="character" w:customStyle="1" w:styleId="2TrebuchetMS">
    <w:name w:val="Колонтитул (2) + Trebuchet MS"/>
    <w:aliases w:val="32 pt,Полужирный,Курсив"/>
    <w:uiPriority w:val="99"/>
    <w:rPr>
      <w:rFonts w:ascii="Trebuchet MS" w:hAnsi="Trebuchet MS" w:cs="Trebuchet MS"/>
      <w:b/>
      <w:bCs/>
      <w:i/>
      <w:iCs/>
      <w:sz w:val="64"/>
      <w:szCs w:val="64"/>
      <w:u w:val="none"/>
      <w:lang w:val="en-US" w:eastAsia="en-US"/>
    </w:rPr>
  </w:style>
  <w:style w:type="character" w:customStyle="1" w:styleId="2ArialUnicodeMS4">
    <w:name w:val="Колонтитул (2) + Arial Unicode MS4"/>
    <w:aliases w:val="32 pt1"/>
    <w:uiPriority w:val="99"/>
    <w:rPr>
      <w:rFonts w:ascii="Arial Unicode MS" w:eastAsia="Arial Unicode MS" w:hAnsi="Garamond" w:cs="Arial Unicode MS"/>
      <w:noProof/>
      <w:sz w:val="64"/>
      <w:szCs w:val="64"/>
      <w:u w:val="none"/>
    </w:rPr>
  </w:style>
  <w:style w:type="character" w:customStyle="1" w:styleId="2ArialUnicodeMS3">
    <w:name w:val="Колонтитул (2) + Arial Unicode MS3"/>
    <w:aliases w:val="10 pt"/>
    <w:uiPriority w:val="99"/>
    <w:rPr>
      <w:rFonts w:ascii="Arial Unicode MS" w:eastAsia="Arial Unicode MS" w:hAnsi="Garamond" w:cs="Arial Unicode MS"/>
      <w:noProof/>
      <w:sz w:val="20"/>
      <w:szCs w:val="20"/>
      <w:u w:val="none"/>
    </w:rPr>
  </w:style>
  <w:style w:type="character" w:customStyle="1" w:styleId="2ArialUnicodeMS2">
    <w:name w:val="Колонтитул (2) + Arial Unicode MS2"/>
    <w:aliases w:val="12 pt8"/>
    <w:uiPriority w:val="99"/>
    <w:rPr>
      <w:rFonts w:ascii="Arial Unicode MS" w:eastAsia="Arial Unicode MS" w:hAnsi="Garamond" w:cs="Arial Unicode MS"/>
      <w:sz w:val="24"/>
      <w:szCs w:val="24"/>
      <w:u w:val="none"/>
    </w:rPr>
  </w:style>
  <w:style w:type="character" w:customStyle="1" w:styleId="2ArialUnicodeMS1">
    <w:name w:val="Колонтитул (2) + Arial Unicode MS1"/>
    <w:aliases w:val="8 pt"/>
    <w:uiPriority w:val="99"/>
    <w:rPr>
      <w:rFonts w:ascii="Arial Unicode MS" w:eastAsia="Arial Unicode MS" w:hAnsi="Garamond" w:cs="Arial Unicode MS"/>
      <w:sz w:val="16"/>
      <w:szCs w:val="16"/>
      <w:u w:val="none"/>
    </w:rPr>
  </w:style>
  <w:style w:type="character" w:customStyle="1" w:styleId="110">
    <w:name w:val="Основной текст (11)_"/>
    <w:link w:val="111"/>
    <w:uiPriority w:val="99"/>
    <w:locked/>
    <w:rPr>
      <w:rFonts w:ascii="Arial Unicode MS" w:eastAsia="Arial Unicode MS" w:cs="Arial Unicode MS"/>
      <w:sz w:val="14"/>
      <w:szCs w:val="14"/>
      <w:u w:val="none"/>
    </w:rPr>
  </w:style>
  <w:style w:type="character" w:customStyle="1" w:styleId="37">
    <w:name w:val="Колонтитул (3)_"/>
    <w:link w:val="38"/>
    <w:uiPriority w:val="99"/>
    <w:locked/>
    <w:rPr>
      <w:rFonts w:ascii="Trebuchet MS" w:hAnsi="Trebuchet MS" w:cs="Trebuchet MS"/>
      <w:b/>
      <w:bCs/>
      <w:i/>
      <w:iCs/>
      <w:sz w:val="64"/>
      <w:szCs w:val="64"/>
      <w:u w:val="none"/>
    </w:rPr>
  </w:style>
  <w:style w:type="character" w:customStyle="1" w:styleId="3ArialUnicodeMS">
    <w:name w:val="Колонтитул (3) + Arial Unicode MS"/>
    <w:aliases w:val="12 pt7,Не полужирный,Не курсив"/>
    <w:uiPriority w:val="99"/>
    <w:rPr>
      <w:rFonts w:ascii="Arial Unicode MS" w:eastAsia="Arial Unicode MS" w:hAnsi="Trebuchet MS" w:cs="Arial Unicode MS"/>
      <w:b w:val="0"/>
      <w:bCs w:val="0"/>
      <w:i w:val="0"/>
      <w:iCs w:val="0"/>
      <w:sz w:val="24"/>
      <w:szCs w:val="24"/>
      <w:u w:val="none"/>
    </w:rPr>
  </w:style>
  <w:style w:type="character" w:customStyle="1" w:styleId="3LucidaSansUnicode">
    <w:name w:val="Колонтитул (3) + Lucida Sans Unicode"/>
    <w:aliases w:val="17 pt,Не полужирный8,Не курсив8"/>
    <w:uiPriority w:val="99"/>
    <w:rPr>
      <w:rFonts w:ascii="Lucida Sans Unicode" w:hAnsi="Lucida Sans Unicode" w:cs="Lucida Sans Unicode"/>
      <w:b w:val="0"/>
      <w:bCs w:val="0"/>
      <w:i w:val="0"/>
      <w:iCs w:val="0"/>
      <w:sz w:val="34"/>
      <w:szCs w:val="34"/>
      <w:u w:val="none"/>
    </w:rPr>
  </w:style>
  <w:style w:type="character" w:customStyle="1" w:styleId="76">
    <w:name w:val="Основной текст (7)6"/>
    <w:uiPriority w:val="99"/>
  </w:style>
  <w:style w:type="character" w:customStyle="1" w:styleId="330">
    <w:name w:val="Основной текст (3)3"/>
    <w:uiPriority w:val="99"/>
  </w:style>
  <w:style w:type="character" w:customStyle="1" w:styleId="3ArialUnicodeMS4">
    <w:name w:val="Колонтитул (3) + Arial Unicode MS4"/>
    <w:aliases w:val="12 pt6,Не полужирный7,Не курсив7"/>
    <w:uiPriority w:val="99"/>
    <w:rPr>
      <w:rFonts w:ascii="Arial Unicode MS" w:eastAsia="Arial Unicode MS" w:hAnsi="Trebuchet MS" w:cs="Arial Unicode MS"/>
      <w:b w:val="0"/>
      <w:bCs w:val="0"/>
      <w:i w:val="0"/>
      <w:iCs w:val="0"/>
      <w:sz w:val="24"/>
      <w:szCs w:val="24"/>
      <w:u w:val="none"/>
    </w:rPr>
  </w:style>
  <w:style w:type="character" w:customStyle="1" w:styleId="75">
    <w:name w:val="Основной текст (7)5"/>
    <w:uiPriority w:val="99"/>
  </w:style>
  <w:style w:type="character" w:customStyle="1" w:styleId="3ArialUnicodeMS3">
    <w:name w:val="Колонтитул (3) + Arial Unicode MS3"/>
    <w:aliases w:val="12 pt5,Не полужирный6,Не курсив6,Интервал 0 pt"/>
    <w:uiPriority w:val="99"/>
    <w:rPr>
      <w:rFonts w:ascii="Arial Unicode MS" w:eastAsia="Arial Unicode MS" w:hAnsi="Trebuchet MS" w:cs="Arial Unicode MS"/>
      <w:b w:val="0"/>
      <w:bCs w:val="0"/>
      <w:i w:val="0"/>
      <w:iCs w:val="0"/>
      <w:spacing w:val="10"/>
      <w:sz w:val="24"/>
      <w:szCs w:val="24"/>
      <w:u w:val="none"/>
    </w:rPr>
  </w:style>
  <w:style w:type="character" w:customStyle="1" w:styleId="311pt">
    <w:name w:val="Колонтитул (3) + 11 pt"/>
    <w:uiPriority w:val="99"/>
    <w:rPr>
      <w:rFonts w:ascii="Trebuchet MS" w:hAnsi="Trebuchet MS" w:cs="Trebuchet MS"/>
      <w:b/>
      <w:bCs/>
      <w:i/>
      <w:iCs/>
      <w:sz w:val="22"/>
      <w:szCs w:val="22"/>
      <w:u w:val="none"/>
    </w:rPr>
  </w:style>
  <w:style w:type="character" w:customStyle="1" w:styleId="3BookmanOldStyle">
    <w:name w:val="Колонтитул (3) + Bookman Old Style"/>
    <w:aliases w:val="7 pt,Не полужирный5,Не курсив5"/>
    <w:uiPriority w:val="99"/>
    <w:rPr>
      <w:rFonts w:ascii="Bookman Old Style" w:hAnsi="Bookman Old Style" w:cs="Bookman Old Style"/>
      <w:b w:val="0"/>
      <w:bCs w:val="0"/>
      <w:i w:val="0"/>
      <w:iCs w:val="0"/>
      <w:sz w:val="14"/>
      <w:szCs w:val="14"/>
      <w:u w:val="none"/>
      <w:lang w:val="en-US" w:eastAsia="en-US"/>
    </w:rPr>
  </w:style>
  <w:style w:type="character" w:customStyle="1" w:styleId="12">
    <w:name w:val="Основной текст (12)_"/>
    <w:link w:val="120"/>
    <w:uiPriority w:val="99"/>
    <w:locked/>
    <w:rPr>
      <w:rFonts w:ascii="David" w:cs="David"/>
      <w:sz w:val="14"/>
      <w:szCs w:val="14"/>
      <w:u w:val="none"/>
      <w:lang w:bidi="he-IL"/>
    </w:rPr>
  </w:style>
  <w:style w:type="character" w:customStyle="1" w:styleId="112">
    <w:name w:val="Основной текст (11)"/>
    <w:uiPriority w:val="99"/>
  </w:style>
  <w:style w:type="character" w:customStyle="1" w:styleId="74">
    <w:name w:val="Основной текст (7)4"/>
    <w:uiPriority w:val="99"/>
  </w:style>
  <w:style w:type="character" w:customStyle="1" w:styleId="320">
    <w:name w:val="Основной текст (3)2"/>
    <w:uiPriority w:val="99"/>
  </w:style>
  <w:style w:type="character" w:customStyle="1" w:styleId="73">
    <w:name w:val="Основной текст (7)3"/>
    <w:uiPriority w:val="99"/>
  </w:style>
  <w:style w:type="character" w:customStyle="1" w:styleId="72">
    <w:name w:val="Основной текст (7)2"/>
    <w:uiPriority w:val="99"/>
  </w:style>
  <w:style w:type="character" w:customStyle="1" w:styleId="3ArialUnicodeMS2">
    <w:name w:val="Колонтитул (3) + Arial Unicode MS2"/>
    <w:aliases w:val="12 pt4,Не полужирный4,Не курсив4"/>
    <w:uiPriority w:val="99"/>
    <w:rPr>
      <w:rFonts w:ascii="Arial Unicode MS" w:eastAsia="Arial Unicode MS" w:hAnsi="Trebuchet MS" w:cs="Arial Unicode MS"/>
      <w:b w:val="0"/>
      <w:bCs w:val="0"/>
      <w:i w:val="0"/>
      <w:iCs w:val="0"/>
      <w:sz w:val="24"/>
      <w:szCs w:val="24"/>
      <w:u w:val="none"/>
    </w:rPr>
  </w:style>
  <w:style w:type="character" w:customStyle="1" w:styleId="3BookmanOldStyle1">
    <w:name w:val="Колонтитул (3) + Bookman Old Style1"/>
    <w:aliases w:val="7 pt1,Не полужирный3,Не курсив3"/>
    <w:uiPriority w:val="99"/>
    <w:rPr>
      <w:rFonts w:ascii="Bookman Old Style" w:hAnsi="Bookman Old Style" w:cs="Bookman Old Style"/>
      <w:b w:val="0"/>
      <w:bCs w:val="0"/>
      <w:i w:val="0"/>
      <w:iCs w:val="0"/>
      <w:sz w:val="14"/>
      <w:szCs w:val="14"/>
      <w:u w:val="none"/>
    </w:rPr>
  </w:style>
  <w:style w:type="character" w:customStyle="1" w:styleId="115">
    <w:name w:val="Основной текст (11)5"/>
    <w:uiPriority w:val="99"/>
  </w:style>
  <w:style w:type="character" w:customStyle="1" w:styleId="70ptExact1">
    <w:name w:val="Основной текст (7) + Интервал 0 pt Exact1"/>
    <w:uiPriority w:val="99"/>
    <w:rPr>
      <w:rFonts w:ascii="Arial Unicode MS" w:eastAsia="Arial Unicode MS" w:cs="Arial Unicode MS"/>
      <w:spacing w:val="6"/>
      <w:sz w:val="20"/>
      <w:szCs w:val="20"/>
      <w:u w:val="none"/>
    </w:rPr>
  </w:style>
  <w:style w:type="character" w:customStyle="1" w:styleId="16Exact">
    <w:name w:val="Основной текст (16) Exact"/>
    <w:link w:val="16"/>
    <w:uiPriority w:val="99"/>
    <w:locked/>
    <w:rPr>
      <w:rFonts w:ascii="Arial Unicode MS" w:eastAsia="Arial Unicode MS" w:cs="Arial Unicode MS"/>
      <w:sz w:val="18"/>
      <w:szCs w:val="18"/>
      <w:u w:val="none"/>
    </w:rPr>
  </w:style>
  <w:style w:type="character" w:customStyle="1" w:styleId="3Sylfaen">
    <w:name w:val="Колонтитул (3) + Sylfaen"/>
    <w:aliases w:val="4 pt1,Не полужирный2,Не курсив2"/>
    <w:uiPriority w:val="99"/>
    <w:rPr>
      <w:rFonts w:ascii="Sylfaen" w:hAnsi="Sylfaen" w:cs="Sylfaen"/>
      <w:b w:val="0"/>
      <w:bCs w:val="0"/>
      <w:i w:val="0"/>
      <w:iCs w:val="0"/>
      <w:sz w:val="8"/>
      <w:szCs w:val="8"/>
      <w:u w:val="none"/>
    </w:rPr>
  </w:style>
  <w:style w:type="character" w:customStyle="1" w:styleId="3ArialUnicodeMS1">
    <w:name w:val="Колонтитул (3) + Arial Unicode MS1"/>
    <w:aliases w:val="12 pt3,Не полужирный1,Не курсив1,Интервал 0 pt2"/>
    <w:uiPriority w:val="99"/>
    <w:rPr>
      <w:rFonts w:ascii="Arial Unicode MS" w:eastAsia="Arial Unicode MS" w:hAnsi="Trebuchet MS" w:cs="Arial Unicode MS"/>
      <w:b w:val="0"/>
      <w:bCs w:val="0"/>
      <w:i w:val="0"/>
      <w:iCs w:val="0"/>
      <w:spacing w:val="10"/>
      <w:sz w:val="24"/>
      <w:szCs w:val="24"/>
      <w:u w:val="none"/>
    </w:rPr>
  </w:style>
  <w:style w:type="character" w:customStyle="1" w:styleId="310">
    <w:name w:val="Основной текст (3) + 10"/>
    <w:aliases w:val="5 pt"/>
    <w:uiPriority w:val="99"/>
    <w:rPr>
      <w:rFonts w:ascii="Arial Unicode MS" w:eastAsia="Arial Unicode MS" w:cs="Arial Unicode MS"/>
      <w:sz w:val="21"/>
      <w:szCs w:val="21"/>
      <w:u w:val="none"/>
    </w:rPr>
  </w:style>
  <w:style w:type="character" w:customStyle="1" w:styleId="114">
    <w:name w:val="Основной текст (11)4"/>
    <w:uiPriority w:val="99"/>
  </w:style>
  <w:style w:type="character" w:customStyle="1" w:styleId="81">
    <w:name w:val="Колонтитул (8)_"/>
    <w:link w:val="82"/>
    <w:uiPriority w:val="99"/>
    <w:locked/>
    <w:rPr>
      <w:rFonts w:ascii="Sylfaen" w:hAnsi="Sylfaen" w:cs="Sylfaen"/>
      <w:sz w:val="8"/>
      <w:szCs w:val="8"/>
      <w:u w:val="none"/>
    </w:rPr>
  </w:style>
  <w:style w:type="character" w:customStyle="1" w:styleId="8ArialUnicodeMS">
    <w:name w:val="Колонтитул (8) + Arial Unicode MS"/>
    <w:aliases w:val="15 pt"/>
    <w:uiPriority w:val="99"/>
    <w:rPr>
      <w:rFonts w:ascii="Arial Unicode MS" w:eastAsia="Arial Unicode MS" w:hAnsi="Sylfaen" w:cs="Arial Unicode MS"/>
      <w:sz w:val="30"/>
      <w:szCs w:val="30"/>
      <w:u w:val="none"/>
    </w:rPr>
  </w:style>
  <w:style w:type="character" w:customStyle="1" w:styleId="8ArialUnicodeMS3">
    <w:name w:val="Колонтитул (8) + Arial Unicode MS3"/>
    <w:aliases w:val="12 pt2"/>
    <w:uiPriority w:val="99"/>
    <w:rPr>
      <w:rFonts w:ascii="Arial Unicode MS" w:eastAsia="Arial Unicode MS" w:hAnsi="Sylfaen" w:cs="Arial Unicode MS"/>
      <w:sz w:val="24"/>
      <w:szCs w:val="24"/>
      <w:u w:val="none"/>
    </w:rPr>
  </w:style>
  <w:style w:type="character" w:customStyle="1" w:styleId="8ArialUnicodeMS2">
    <w:name w:val="Колонтитул (8) + Arial Unicode MS2"/>
    <w:aliases w:val="12 pt1"/>
    <w:uiPriority w:val="99"/>
    <w:rPr>
      <w:rFonts w:ascii="Arial Unicode MS" w:eastAsia="Arial Unicode MS" w:hAnsi="Sylfaen" w:cs="Arial Unicode MS"/>
      <w:sz w:val="24"/>
      <w:szCs w:val="24"/>
      <w:u w:val="none"/>
    </w:rPr>
  </w:style>
  <w:style w:type="character" w:customStyle="1" w:styleId="8ArialUnicodeMS1">
    <w:name w:val="Колонтитул (8) + Arial Unicode MS1"/>
    <w:aliases w:val="8 pt1,Интервал 0 pt1"/>
    <w:uiPriority w:val="99"/>
    <w:rPr>
      <w:rFonts w:ascii="Arial Unicode MS" w:eastAsia="Arial Unicode MS" w:hAnsi="Sylfaen" w:cs="Arial Unicode MS"/>
      <w:spacing w:val="10"/>
      <w:sz w:val="16"/>
      <w:szCs w:val="16"/>
      <w:u w:val="none"/>
    </w:rPr>
  </w:style>
  <w:style w:type="character" w:customStyle="1" w:styleId="113">
    <w:name w:val="Основной текст (11)3"/>
    <w:uiPriority w:val="99"/>
  </w:style>
  <w:style w:type="character" w:customStyle="1" w:styleId="15">
    <w:name w:val="Основной текст (15)_"/>
    <w:link w:val="150"/>
    <w:uiPriority w:val="99"/>
    <w:locked/>
    <w:rPr>
      <w:rFonts w:ascii="Garamond" w:hAnsi="Garamond" w:cs="Garamond"/>
      <w:spacing w:val="20"/>
      <w:sz w:val="14"/>
      <w:szCs w:val="14"/>
      <w:u w:val="none"/>
    </w:rPr>
  </w:style>
  <w:style w:type="character" w:customStyle="1" w:styleId="315pt">
    <w:name w:val="Основной текст (3) + 15 pt"/>
    <w:aliases w:val="Курсив1"/>
    <w:uiPriority w:val="99"/>
    <w:rPr>
      <w:rFonts w:ascii="Arial Unicode MS" w:eastAsia="Arial Unicode MS" w:cs="Arial Unicode MS"/>
      <w:i/>
      <w:iCs/>
      <w:sz w:val="30"/>
      <w:szCs w:val="30"/>
      <w:u w:val="none"/>
    </w:rPr>
  </w:style>
  <w:style w:type="character" w:customStyle="1" w:styleId="1120">
    <w:name w:val="Основной текст (11)2"/>
    <w:uiPriority w:val="99"/>
  </w:style>
  <w:style w:type="character" w:customStyle="1" w:styleId="17">
    <w:name w:val="Основной текст (17)_"/>
    <w:link w:val="170"/>
    <w:uiPriority w:val="99"/>
    <w:locked/>
    <w:rPr>
      <w:rFonts w:ascii="Century Gothic" w:hAnsi="Century Gothic" w:cs="Century Gothic"/>
      <w:spacing w:val="20"/>
      <w:sz w:val="9"/>
      <w:szCs w:val="9"/>
      <w:u w:val="none"/>
    </w:rPr>
  </w:style>
  <w:style w:type="character" w:customStyle="1" w:styleId="8Consolas">
    <w:name w:val="Колонтитул (8) + Consolas"/>
    <w:aliases w:val="6,5 pt1"/>
    <w:uiPriority w:val="99"/>
    <w:rPr>
      <w:rFonts w:ascii="Consolas" w:hAnsi="Consolas" w:cs="Consolas"/>
      <w:sz w:val="13"/>
      <w:szCs w:val="13"/>
      <w:u w:val="none"/>
      <w:lang w:val="en-US" w:eastAsia="en-US"/>
    </w:rPr>
  </w:style>
  <w:style w:type="character" w:customStyle="1" w:styleId="18">
    <w:name w:val="Заголовок №1_"/>
    <w:link w:val="19"/>
    <w:uiPriority w:val="99"/>
    <w:locked/>
    <w:rPr>
      <w:rFonts w:ascii="Arial Unicode MS" w:eastAsia="Arial Unicode MS" w:cs="Arial Unicode MS"/>
      <w:u w:val="none"/>
    </w:rPr>
  </w:style>
  <w:style w:type="paragraph" w:customStyle="1" w:styleId="1">
    <w:name w:val="Сноска1"/>
    <w:basedOn w:val="a"/>
    <w:link w:val="a4"/>
    <w:uiPriority w:val="99"/>
    <w:pPr>
      <w:shd w:val="clear" w:color="auto" w:fill="FFFFFF"/>
      <w:spacing w:line="240" w:lineRule="atLeast"/>
    </w:pPr>
    <w:rPr>
      <w:rFonts w:ascii="Arial Unicode MS" w:eastAsia="Arial Unicode MS" w:cs="Arial Unicode MS"/>
      <w:color w:val="auto"/>
      <w:sz w:val="21"/>
      <w:szCs w:val="21"/>
    </w:rPr>
  </w:style>
  <w:style w:type="paragraph" w:customStyle="1" w:styleId="31">
    <w:name w:val="Основной текст (3)1"/>
    <w:basedOn w:val="a"/>
    <w:link w:val="30"/>
    <w:uiPriority w:val="99"/>
    <w:pPr>
      <w:shd w:val="clear" w:color="auto" w:fill="FFFFFF"/>
      <w:spacing w:before="300" w:line="322" w:lineRule="exact"/>
      <w:ind w:firstLine="600"/>
      <w:jc w:val="both"/>
    </w:pPr>
    <w:rPr>
      <w:rFonts w:ascii="Arial Unicode MS" w:eastAsia="Arial Unicode MS" w:cs="Arial Unicode MS"/>
      <w:color w:val="auto"/>
      <w:sz w:val="23"/>
      <w:szCs w:val="23"/>
    </w:rPr>
  </w:style>
  <w:style w:type="paragraph" w:customStyle="1" w:styleId="10">
    <w:name w:val="Колонтитул1"/>
    <w:basedOn w:val="a"/>
    <w:link w:val="a6"/>
    <w:uiPriority w:val="99"/>
    <w:pPr>
      <w:shd w:val="clear" w:color="auto" w:fill="FFFFFF"/>
      <w:spacing w:line="240" w:lineRule="atLeast"/>
    </w:pPr>
    <w:rPr>
      <w:rFonts w:ascii="Arial Unicode MS" w:eastAsia="Arial Unicode MS" w:cs="Arial Unicode MS"/>
      <w:color w:val="auto"/>
      <w:lang w:val="en-US" w:eastAsia="en-US"/>
    </w:rPr>
  </w:style>
  <w:style w:type="paragraph" w:customStyle="1" w:styleId="21">
    <w:name w:val="Основной текст (2)"/>
    <w:basedOn w:val="a"/>
    <w:link w:val="20"/>
    <w:uiPriority w:val="99"/>
    <w:pPr>
      <w:shd w:val="clear" w:color="auto" w:fill="FFFFFF"/>
      <w:spacing w:before="1620" w:after="300" w:line="240" w:lineRule="atLeast"/>
      <w:jc w:val="center"/>
    </w:pPr>
    <w:rPr>
      <w:rFonts w:ascii="Arial Unicode MS" w:eastAsia="Arial Unicode MS" w:cs="Arial Unicode MS"/>
      <w:color w:val="auto"/>
      <w:sz w:val="28"/>
      <w:szCs w:val="28"/>
    </w:rPr>
  </w:style>
  <w:style w:type="paragraph" w:customStyle="1" w:styleId="41">
    <w:name w:val="Основной текст (4)"/>
    <w:basedOn w:val="a"/>
    <w:link w:val="4Exact"/>
    <w:uiPriority w:val="99"/>
    <w:pPr>
      <w:shd w:val="clear" w:color="auto" w:fill="FFFFFF"/>
      <w:spacing w:line="240" w:lineRule="atLeast"/>
    </w:pPr>
    <w:rPr>
      <w:rFonts w:ascii="Arial Unicode MS" w:eastAsia="Arial Unicode MS" w:cs="Arial Unicode MS"/>
      <w:color w:val="auto"/>
      <w:sz w:val="72"/>
      <w:szCs w:val="72"/>
    </w:rPr>
  </w:style>
  <w:style w:type="paragraph" w:customStyle="1" w:styleId="51">
    <w:name w:val="Основной текст (5)"/>
    <w:basedOn w:val="a"/>
    <w:link w:val="5Exact"/>
    <w:uiPriority w:val="99"/>
    <w:pPr>
      <w:shd w:val="clear" w:color="auto" w:fill="FFFFFF"/>
      <w:spacing w:line="240" w:lineRule="atLeast"/>
    </w:pPr>
    <w:rPr>
      <w:rFonts w:ascii="Tahoma" w:hAnsi="Tahoma" w:cs="Tahoma"/>
      <w:color w:val="auto"/>
      <w:sz w:val="26"/>
      <w:szCs w:val="26"/>
    </w:rPr>
  </w:style>
  <w:style w:type="paragraph" w:customStyle="1" w:styleId="61">
    <w:name w:val="Основной текст (6)"/>
    <w:basedOn w:val="a"/>
    <w:link w:val="60"/>
    <w:uiPriority w:val="99"/>
    <w:pPr>
      <w:shd w:val="clear" w:color="auto" w:fill="FFFFFF"/>
      <w:spacing w:line="240" w:lineRule="atLeast"/>
    </w:pPr>
    <w:rPr>
      <w:rFonts w:ascii="Bookman Old Style" w:hAnsi="Bookman Old Style" w:cs="Bookman Old Style"/>
      <w:color w:val="auto"/>
      <w:sz w:val="16"/>
      <w:szCs w:val="16"/>
    </w:rPr>
  </w:style>
  <w:style w:type="paragraph" w:customStyle="1" w:styleId="24">
    <w:name w:val="Колонтитул (2)"/>
    <w:basedOn w:val="a"/>
    <w:link w:val="23"/>
    <w:uiPriority w:val="99"/>
    <w:pPr>
      <w:shd w:val="clear" w:color="auto" w:fill="FFFFFF"/>
      <w:spacing w:line="240" w:lineRule="atLeast"/>
    </w:pPr>
    <w:rPr>
      <w:rFonts w:ascii="Garamond" w:hAnsi="Garamond" w:cs="Garamond"/>
      <w:color w:val="auto"/>
      <w:sz w:val="8"/>
      <w:szCs w:val="8"/>
    </w:rPr>
  </w:style>
  <w:style w:type="paragraph" w:customStyle="1" w:styleId="71">
    <w:name w:val="Основной текст (7)1"/>
    <w:basedOn w:val="a"/>
    <w:link w:val="7"/>
    <w:uiPriority w:val="99"/>
    <w:pPr>
      <w:shd w:val="clear" w:color="auto" w:fill="FFFFFF"/>
      <w:spacing w:before="480" w:line="240" w:lineRule="atLeast"/>
    </w:pPr>
    <w:rPr>
      <w:rFonts w:ascii="Arial Unicode MS" w:eastAsia="Arial Unicode MS" w:cs="Arial Unicode MS"/>
      <w:color w:val="auto"/>
      <w:sz w:val="21"/>
      <w:szCs w:val="21"/>
    </w:rPr>
  </w:style>
  <w:style w:type="paragraph" w:customStyle="1" w:styleId="80">
    <w:name w:val="Основной текст (8)"/>
    <w:basedOn w:val="a"/>
    <w:link w:val="8"/>
    <w:uiPriority w:val="99"/>
    <w:pPr>
      <w:shd w:val="clear" w:color="auto" w:fill="FFFFFF"/>
      <w:spacing w:line="240" w:lineRule="atLeast"/>
      <w:ind w:firstLine="580"/>
      <w:jc w:val="both"/>
    </w:pPr>
    <w:rPr>
      <w:rFonts w:ascii="Arial Unicode MS" w:eastAsia="Arial Unicode MS" w:cs="Arial Unicode MS"/>
      <w:color w:val="auto"/>
      <w:w w:val="200"/>
      <w:sz w:val="15"/>
      <w:szCs w:val="15"/>
    </w:rPr>
  </w:style>
  <w:style w:type="paragraph" w:customStyle="1" w:styleId="100">
    <w:name w:val="Основной текст (10)"/>
    <w:basedOn w:val="a"/>
    <w:link w:val="10Exact"/>
    <w:uiPriority w:val="99"/>
    <w:pPr>
      <w:shd w:val="clear" w:color="auto" w:fill="FFFFFF"/>
      <w:spacing w:line="240" w:lineRule="atLeast"/>
    </w:pPr>
    <w:rPr>
      <w:rFonts w:ascii="Impact" w:hAnsi="Impact" w:cs="Impact"/>
      <w:color w:val="auto"/>
      <w:sz w:val="15"/>
      <w:szCs w:val="15"/>
    </w:rPr>
  </w:style>
  <w:style w:type="paragraph" w:customStyle="1" w:styleId="90">
    <w:name w:val="Основной текст (9)"/>
    <w:basedOn w:val="a"/>
    <w:link w:val="9"/>
    <w:uiPriority w:val="99"/>
    <w:pPr>
      <w:shd w:val="clear" w:color="auto" w:fill="FFFFFF"/>
      <w:spacing w:before="660" w:line="240" w:lineRule="atLeast"/>
    </w:pPr>
    <w:rPr>
      <w:rFonts w:ascii="Arial Unicode MS" w:eastAsia="Arial Unicode MS" w:cs="Arial Unicode MS"/>
      <w:color w:val="auto"/>
      <w:spacing w:val="10"/>
      <w:sz w:val="15"/>
      <w:szCs w:val="15"/>
    </w:rPr>
  </w:style>
  <w:style w:type="paragraph" w:customStyle="1" w:styleId="111">
    <w:name w:val="Основной текст (11)1"/>
    <w:basedOn w:val="a"/>
    <w:link w:val="110"/>
    <w:uiPriority w:val="99"/>
    <w:pPr>
      <w:shd w:val="clear" w:color="auto" w:fill="FFFFFF"/>
      <w:spacing w:line="240" w:lineRule="atLeast"/>
    </w:pPr>
    <w:rPr>
      <w:rFonts w:ascii="Arial Unicode MS" w:eastAsia="Arial Unicode MS" w:cs="Arial Unicode MS"/>
      <w:color w:val="auto"/>
      <w:sz w:val="14"/>
      <w:szCs w:val="14"/>
    </w:rPr>
  </w:style>
  <w:style w:type="paragraph" w:customStyle="1" w:styleId="13">
    <w:name w:val="Основной текст (13)"/>
    <w:basedOn w:val="a"/>
    <w:link w:val="13Exact"/>
    <w:uiPriority w:val="99"/>
    <w:pPr>
      <w:shd w:val="clear" w:color="auto" w:fill="FFFFFF"/>
      <w:spacing w:line="240" w:lineRule="atLeast"/>
    </w:pPr>
    <w:rPr>
      <w:rFonts w:ascii="Comic Sans MS" w:hAnsi="Comic Sans MS" w:cs="Comic Sans MS"/>
      <w:b/>
      <w:bCs/>
      <w:color w:val="auto"/>
      <w:sz w:val="60"/>
      <w:szCs w:val="60"/>
    </w:rPr>
  </w:style>
  <w:style w:type="paragraph" w:customStyle="1" w:styleId="14">
    <w:name w:val="Основной текст (14)"/>
    <w:basedOn w:val="a"/>
    <w:link w:val="14Exact"/>
    <w:uiPriority w:val="99"/>
    <w:pPr>
      <w:shd w:val="clear" w:color="auto" w:fill="FFFFFF"/>
      <w:spacing w:line="240" w:lineRule="atLeast"/>
    </w:pPr>
    <w:rPr>
      <w:rFonts w:ascii="Segoe UI" w:hAnsi="Segoe UI" w:cs="Segoe UI"/>
      <w:b/>
      <w:bCs/>
      <w:color w:val="auto"/>
      <w:sz w:val="74"/>
      <w:szCs w:val="74"/>
      <w:lang w:val="en-US" w:eastAsia="en-US"/>
    </w:rPr>
  </w:style>
  <w:style w:type="paragraph" w:customStyle="1" w:styleId="38">
    <w:name w:val="Колонтитул (3)"/>
    <w:basedOn w:val="a"/>
    <w:link w:val="37"/>
    <w:uiPriority w:val="99"/>
    <w:pPr>
      <w:shd w:val="clear" w:color="auto" w:fill="FFFFFF"/>
      <w:spacing w:line="240" w:lineRule="atLeast"/>
      <w:jc w:val="both"/>
    </w:pPr>
    <w:rPr>
      <w:rFonts w:ascii="Trebuchet MS" w:hAnsi="Trebuchet MS" w:cs="Trebuchet MS"/>
      <w:b/>
      <w:bCs/>
      <w:i/>
      <w:iCs/>
      <w:color w:val="auto"/>
      <w:sz w:val="64"/>
      <w:szCs w:val="64"/>
    </w:rPr>
  </w:style>
  <w:style w:type="paragraph" w:customStyle="1" w:styleId="120">
    <w:name w:val="Основной текст (12)"/>
    <w:basedOn w:val="a"/>
    <w:link w:val="12"/>
    <w:uiPriority w:val="99"/>
    <w:pPr>
      <w:shd w:val="clear" w:color="auto" w:fill="FFFFFF"/>
      <w:spacing w:after="120" w:line="240" w:lineRule="atLeast"/>
    </w:pPr>
    <w:rPr>
      <w:rFonts w:ascii="David" w:cs="David"/>
      <w:color w:val="auto"/>
      <w:sz w:val="14"/>
      <w:szCs w:val="14"/>
      <w:lang w:bidi="he-IL"/>
    </w:rPr>
  </w:style>
  <w:style w:type="paragraph" w:customStyle="1" w:styleId="16">
    <w:name w:val="Основной текст (16)"/>
    <w:basedOn w:val="a"/>
    <w:link w:val="16Exact"/>
    <w:uiPriority w:val="99"/>
    <w:pPr>
      <w:shd w:val="clear" w:color="auto" w:fill="FFFFFF"/>
      <w:spacing w:line="240" w:lineRule="atLeast"/>
    </w:pPr>
    <w:rPr>
      <w:rFonts w:ascii="Arial Unicode MS" w:eastAsia="Arial Unicode MS" w:cs="Arial Unicode MS"/>
      <w:color w:val="auto"/>
      <w:sz w:val="18"/>
      <w:szCs w:val="18"/>
    </w:rPr>
  </w:style>
  <w:style w:type="paragraph" w:customStyle="1" w:styleId="82">
    <w:name w:val="Колонтитул (8)"/>
    <w:basedOn w:val="a"/>
    <w:link w:val="81"/>
    <w:uiPriority w:val="99"/>
    <w:pPr>
      <w:shd w:val="clear" w:color="auto" w:fill="FFFFFF"/>
      <w:spacing w:line="240" w:lineRule="atLeast"/>
      <w:jc w:val="center"/>
    </w:pPr>
    <w:rPr>
      <w:rFonts w:ascii="Sylfaen" w:hAnsi="Sylfaen" w:cs="Sylfaen"/>
      <w:color w:val="auto"/>
      <w:sz w:val="8"/>
      <w:szCs w:val="8"/>
    </w:rPr>
  </w:style>
  <w:style w:type="paragraph" w:customStyle="1" w:styleId="150">
    <w:name w:val="Основной текст (15)"/>
    <w:basedOn w:val="a"/>
    <w:link w:val="15"/>
    <w:uiPriority w:val="99"/>
    <w:pPr>
      <w:shd w:val="clear" w:color="auto" w:fill="FFFFFF"/>
      <w:spacing w:line="240" w:lineRule="atLeast"/>
    </w:pPr>
    <w:rPr>
      <w:rFonts w:ascii="Garamond" w:hAnsi="Garamond" w:cs="Garamond"/>
      <w:color w:val="auto"/>
      <w:spacing w:val="20"/>
      <w:sz w:val="14"/>
      <w:szCs w:val="14"/>
    </w:rPr>
  </w:style>
  <w:style w:type="paragraph" w:customStyle="1" w:styleId="170">
    <w:name w:val="Основной текст (17)"/>
    <w:basedOn w:val="a"/>
    <w:link w:val="17"/>
    <w:uiPriority w:val="99"/>
    <w:pPr>
      <w:shd w:val="clear" w:color="auto" w:fill="FFFFFF"/>
      <w:spacing w:line="240" w:lineRule="atLeast"/>
    </w:pPr>
    <w:rPr>
      <w:rFonts w:ascii="Century Gothic" w:hAnsi="Century Gothic" w:cs="Century Gothic"/>
      <w:color w:val="auto"/>
      <w:spacing w:val="20"/>
      <w:sz w:val="9"/>
      <w:szCs w:val="9"/>
    </w:rPr>
  </w:style>
  <w:style w:type="paragraph" w:customStyle="1" w:styleId="19">
    <w:name w:val="Заголовок №1"/>
    <w:basedOn w:val="a"/>
    <w:link w:val="18"/>
    <w:uiPriority w:val="99"/>
    <w:pPr>
      <w:shd w:val="clear" w:color="auto" w:fill="FFFFFF"/>
      <w:spacing w:before="240" w:after="240" w:line="240" w:lineRule="atLeast"/>
      <w:jc w:val="center"/>
      <w:outlineLvl w:val="0"/>
    </w:pPr>
    <w:rPr>
      <w:rFonts w:ascii="Arial Unicode MS" w:eastAsia="Arial Unicode MS" w:cs="Arial Unicode MS"/>
      <w:color w:val="auto"/>
    </w:rPr>
  </w:style>
  <w:style w:type="paragraph" w:styleId="aa">
    <w:name w:val="header"/>
    <w:basedOn w:val="a"/>
    <w:link w:val="ab"/>
    <w:uiPriority w:val="99"/>
    <w:unhideWhenUsed/>
    <w:rsid w:val="00536693"/>
    <w:pPr>
      <w:tabs>
        <w:tab w:val="center" w:pos="4677"/>
        <w:tab w:val="right" w:pos="9355"/>
      </w:tabs>
    </w:pPr>
  </w:style>
  <w:style w:type="character" w:customStyle="1" w:styleId="ab">
    <w:name w:val="Верхний колонтитул Знак"/>
    <w:link w:val="aa"/>
    <w:uiPriority w:val="99"/>
    <w:rsid w:val="00536693"/>
    <w:rPr>
      <w:color w:val="000000"/>
      <w:sz w:val="24"/>
      <w:szCs w:val="24"/>
    </w:rPr>
  </w:style>
  <w:style w:type="paragraph" w:styleId="ac">
    <w:name w:val="footer"/>
    <w:basedOn w:val="a"/>
    <w:link w:val="ad"/>
    <w:uiPriority w:val="99"/>
    <w:unhideWhenUsed/>
    <w:rsid w:val="00536693"/>
    <w:pPr>
      <w:tabs>
        <w:tab w:val="center" w:pos="4677"/>
        <w:tab w:val="right" w:pos="9355"/>
      </w:tabs>
    </w:pPr>
  </w:style>
  <w:style w:type="character" w:customStyle="1" w:styleId="ad">
    <w:name w:val="Нижний колонтитул Знак"/>
    <w:link w:val="ac"/>
    <w:uiPriority w:val="99"/>
    <w:rsid w:val="00536693"/>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9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3C3-85A5-4720-8FAB-ADE6793F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16037</Words>
  <Characters>91412</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Andrey Kovalenko</cp:lastModifiedBy>
  <cp:revision>2</cp:revision>
  <cp:lastPrinted>2013-10-17T07:24:00Z</cp:lastPrinted>
  <dcterms:created xsi:type="dcterms:W3CDTF">2023-10-10T07:28:00Z</dcterms:created>
  <dcterms:modified xsi:type="dcterms:W3CDTF">2023-10-10T07:28:00Z</dcterms:modified>
</cp:coreProperties>
</file>